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7D29F" w14:textId="77777777" w:rsidR="00935DA1" w:rsidRDefault="00935DA1" w:rsidP="00942394">
      <w:pPr>
        <w:pStyle w:val="Paragraphedeliste"/>
        <w:jc w:val="center"/>
        <w:rPr>
          <w:b/>
          <w:bCs/>
        </w:rPr>
      </w:pPr>
    </w:p>
    <w:p w14:paraId="511492DF" w14:textId="50B57008" w:rsidR="00EC46F9" w:rsidRDefault="0058128B" w:rsidP="00942394">
      <w:pPr>
        <w:pStyle w:val="Paragraphedeliste"/>
        <w:jc w:val="center"/>
        <w:rPr>
          <w:b/>
          <w:bCs/>
        </w:rPr>
      </w:pPr>
      <w:r w:rsidRPr="0058128B">
        <w:rPr>
          <w:b/>
          <w:bCs/>
          <w:noProof/>
        </w:rPr>
        <w:drawing>
          <wp:inline distT="0" distB="0" distL="0" distR="0" wp14:anchorId="1C150B11" wp14:editId="7F6A1FF7">
            <wp:extent cx="3037327" cy="1266825"/>
            <wp:effectExtent l="0" t="0" r="0" b="0"/>
            <wp:docPr id="64000170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9891" cy="1267894"/>
                    </a:xfrm>
                    <a:prstGeom prst="rect">
                      <a:avLst/>
                    </a:prstGeom>
                    <a:noFill/>
                    <a:ln>
                      <a:noFill/>
                    </a:ln>
                  </pic:spPr>
                </pic:pic>
              </a:graphicData>
            </a:graphic>
          </wp:inline>
        </w:drawing>
      </w:r>
    </w:p>
    <w:p w14:paraId="1D53676E" w14:textId="77777777" w:rsidR="00C0365E" w:rsidRDefault="00C0365E" w:rsidP="00942394">
      <w:pPr>
        <w:pStyle w:val="Paragraphedeliste"/>
        <w:jc w:val="center"/>
        <w:rPr>
          <w:b/>
          <w:bCs/>
        </w:rPr>
      </w:pPr>
    </w:p>
    <w:p w14:paraId="23B3A873" w14:textId="77777777" w:rsidR="00C0365E" w:rsidRDefault="00C0365E" w:rsidP="00942394">
      <w:pPr>
        <w:pStyle w:val="Paragraphedeliste"/>
        <w:jc w:val="center"/>
        <w:rPr>
          <w:b/>
          <w:bCs/>
        </w:rPr>
      </w:pPr>
    </w:p>
    <w:p w14:paraId="3E52142D" w14:textId="77777777" w:rsidR="00C0365E" w:rsidRDefault="00C0365E" w:rsidP="00942394">
      <w:pPr>
        <w:pStyle w:val="Paragraphedeliste"/>
        <w:jc w:val="center"/>
        <w:rPr>
          <w:b/>
          <w:bCs/>
        </w:rPr>
      </w:pPr>
    </w:p>
    <w:p w14:paraId="6DDCD85D" w14:textId="77777777" w:rsidR="00034B5E" w:rsidRDefault="00034B5E" w:rsidP="008610D0">
      <w:pPr>
        <w:pStyle w:val="Paragraphedeliste"/>
        <w:jc w:val="center"/>
        <w:rPr>
          <w:b/>
          <w:bCs/>
        </w:rPr>
      </w:pPr>
    </w:p>
    <w:p w14:paraId="6E1891EC" w14:textId="77777777" w:rsidR="000E4E36" w:rsidRDefault="000E4E36" w:rsidP="00160555">
      <w:pPr>
        <w:pStyle w:val="NOM"/>
      </w:pPr>
    </w:p>
    <w:p w14:paraId="4C6555B4" w14:textId="60C48469" w:rsidR="00034B5E" w:rsidRDefault="000E4E36" w:rsidP="00160555">
      <w:pPr>
        <w:pStyle w:val="NOM"/>
      </w:pPr>
      <w:r w:rsidRPr="000E4E36">
        <w:t>Accord-cadre à bons de commande multi-attributaire pour la réalisation de missions de maîtrise d’œuvre d’infrastructures et de bâtiments, hors procédure de concours, pour les sites de l’INRAE Antilles-Guyane</w:t>
      </w:r>
    </w:p>
    <w:p w14:paraId="6D23C824" w14:textId="77777777" w:rsidR="000E4E36" w:rsidRDefault="000E4E36" w:rsidP="00160555">
      <w:pPr>
        <w:pStyle w:val="NOM"/>
      </w:pPr>
    </w:p>
    <w:p w14:paraId="6695C636" w14:textId="77777777" w:rsidR="00034B5E" w:rsidRPr="00034B5E" w:rsidRDefault="00034B5E" w:rsidP="008610D0">
      <w:pPr>
        <w:pStyle w:val="Paragraphedeliste"/>
        <w:jc w:val="center"/>
        <w:rPr>
          <w:b/>
          <w:bCs/>
          <w:color w:val="000000" w:themeColor="text1"/>
        </w:rPr>
      </w:pPr>
    </w:p>
    <w:p w14:paraId="3414096B" w14:textId="77777777" w:rsidR="00EC46F9" w:rsidRPr="0058128B" w:rsidRDefault="00EC46F9" w:rsidP="0058128B">
      <w:pPr>
        <w:rPr>
          <w:b/>
          <w:bCs/>
        </w:rPr>
      </w:pPr>
    </w:p>
    <w:p w14:paraId="7FBA186C" w14:textId="77777777" w:rsidR="00EC46F9" w:rsidRDefault="00EC46F9" w:rsidP="00EC46F9">
      <w:pPr>
        <w:pStyle w:val="Paragraphedeliste"/>
        <w:jc w:val="center"/>
        <w:rPr>
          <w:b/>
          <w:bCs/>
        </w:rPr>
      </w:pPr>
    </w:p>
    <w:p w14:paraId="2147DD2C"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5CFCB73A"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660E0888"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436A28CA" w14:textId="18820650" w:rsidR="00EC46F9" w:rsidRPr="00C80594" w:rsidRDefault="000E4E36" w:rsidP="00160555">
      <w:pPr>
        <w:pStyle w:val="OBJET"/>
      </w:pPr>
      <w:r>
        <w:t>CAHIER DES CLAUSES TECHNIQUES PARTICULIERES</w:t>
      </w:r>
    </w:p>
    <w:p w14:paraId="5AABAFFD"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078B5840"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07C552D7" w14:textId="77777777" w:rsidR="00EC46F9" w:rsidRDefault="00EC46F9" w:rsidP="002C1213">
      <w:pPr>
        <w:pStyle w:val="Paragraphedeliste"/>
        <w:jc w:val="center"/>
        <w:rPr>
          <w:b/>
          <w:bCs/>
        </w:rPr>
      </w:pPr>
    </w:p>
    <w:p w14:paraId="3807AF70" w14:textId="77777777" w:rsidR="00EC46F9" w:rsidRDefault="00EC46F9" w:rsidP="00942394">
      <w:pPr>
        <w:pStyle w:val="Paragraphedeliste"/>
        <w:jc w:val="center"/>
        <w:rPr>
          <w:b/>
          <w:bCs/>
        </w:rPr>
      </w:pPr>
    </w:p>
    <w:p w14:paraId="19E23168" w14:textId="77777777" w:rsidR="00C0365E" w:rsidRDefault="00C0365E" w:rsidP="00942394">
      <w:pPr>
        <w:pStyle w:val="Paragraphedeliste"/>
        <w:jc w:val="center"/>
        <w:rPr>
          <w:b/>
          <w:bCs/>
        </w:rPr>
      </w:pPr>
    </w:p>
    <w:p w14:paraId="158E34D5" w14:textId="77777777" w:rsidR="00EC46F9" w:rsidRDefault="00EC46F9" w:rsidP="00942394">
      <w:pPr>
        <w:pStyle w:val="Paragraphedeliste"/>
        <w:jc w:val="center"/>
        <w:rPr>
          <w:b/>
          <w:bCs/>
        </w:rPr>
      </w:pPr>
    </w:p>
    <w:p w14:paraId="0B8D7EE3" w14:textId="77777777" w:rsidR="00EC46F9" w:rsidRDefault="00EC46F9" w:rsidP="00942394">
      <w:pPr>
        <w:pStyle w:val="Paragraphedeliste"/>
        <w:jc w:val="center"/>
        <w:rPr>
          <w:b/>
          <w:bCs/>
        </w:rPr>
      </w:pPr>
    </w:p>
    <w:p w14:paraId="4E498416" w14:textId="77777777" w:rsidR="00EC46F9" w:rsidRPr="00160555" w:rsidRDefault="00EC46F9" w:rsidP="00160555">
      <w:pPr>
        <w:rPr>
          <w:b/>
          <w:bCs/>
        </w:rPr>
      </w:pPr>
    </w:p>
    <w:p w14:paraId="755D0D9D" w14:textId="77777777" w:rsidR="00EC46F9" w:rsidRDefault="00EC46F9" w:rsidP="00942394">
      <w:pPr>
        <w:pStyle w:val="Paragraphedeliste"/>
        <w:jc w:val="center"/>
        <w:rPr>
          <w:b/>
          <w:bCs/>
        </w:rPr>
      </w:pPr>
    </w:p>
    <w:p w14:paraId="0DE04722" w14:textId="77777777" w:rsidR="00EC46F9" w:rsidRDefault="00EC46F9" w:rsidP="00942394">
      <w:pPr>
        <w:pStyle w:val="Paragraphedeliste"/>
        <w:jc w:val="center"/>
        <w:rPr>
          <w:b/>
          <w:bCs/>
        </w:rPr>
      </w:pPr>
    </w:p>
    <w:p w14:paraId="16A3B92D" w14:textId="77777777" w:rsidR="00666709" w:rsidRPr="000E4E36" w:rsidRDefault="00666709" w:rsidP="000E4E36">
      <w:pPr>
        <w:rPr>
          <w:b/>
          <w:bCs/>
          <w:i/>
          <w:color w:val="7F7F7F" w:themeColor="text1" w:themeTint="80"/>
          <w:sz w:val="20"/>
          <w:szCs w:val="20"/>
        </w:rPr>
      </w:pPr>
    </w:p>
    <w:p w14:paraId="2203B4B0" w14:textId="6AE5309D" w:rsidR="00057BA3" w:rsidRPr="00034B5E" w:rsidRDefault="0058128B" w:rsidP="00034B5E">
      <w:pPr>
        <w:pBdr>
          <w:top w:val="single" w:sz="4" w:space="1" w:color="000000" w:themeColor="text1"/>
          <w:left w:val="single" w:sz="4" w:space="4" w:color="000000" w:themeColor="text1"/>
          <w:bottom w:val="single" w:sz="4" w:space="1" w:color="000000" w:themeColor="text1"/>
          <w:right w:val="single" w:sz="4" w:space="4" w:color="000000" w:themeColor="text1"/>
        </w:pBdr>
        <w:jc w:val="center"/>
        <w:rPr>
          <w:rFonts w:cstheme="majorHAnsi"/>
          <w:b/>
          <w:color w:val="000000" w:themeColor="text1"/>
          <w:sz w:val="40"/>
          <w:szCs w:val="40"/>
        </w:rPr>
      </w:pPr>
      <w:r>
        <w:rPr>
          <w:rFonts w:cstheme="majorHAnsi"/>
          <w:b/>
          <w:color w:val="000000" w:themeColor="text1"/>
          <w:sz w:val="40"/>
          <w:szCs w:val="40"/>
        </w:rPr>
        <w:t>SOMMAIRE</w:t>
      </w:r>
    </w:p>
    <w:sdt>
      <w:sdtPr>
        <w:rPr>
          <w:rFonts w:eastAsiaTheme="minorEastAsia" w:cstheme="minorBidi"/>
          <w:b w:val="0"/>
          <w:bCs w:val="0"/>
          <w:caps w:val="0"/>
          <w:color w:val="auto"/>
          <w:sz w:val="22"/>
          <w:szCs w:val="22"/>
        </w:rPr>
        <w:id w:val="-1225904553"/>
        <w:docPartObj>
          <w:docPartGallery w:val="Table of Contents"/>
          <w:docPartUnique/>
        </w:docPartObj>
      </w:sdtPr>
      <w:sdtContent>
        <w:p w14:paraId="6A505CF5" w14:textId="3D82BC1E" w:rsidR="00831EC0" w:rsidRDefault="00831EC0">
          <w:pPr>
            <w:pStyle w:val="En-ttedetabledesmatires"/>
          </w:pPr>
          <w:r>
            <w:t>Table des matières</w:t>
          </w:r>
        </w:p>
        <w:p w14:paraId="53264F2B" w14:textId="5E412253" w:rsidR="00853CEA" w:rsidRDefault="00831EC0">
          <w:pPr>
            <w:pStyle w:val="TM1"/>
            <w:tabs>
              <w:tab w:val="left" w:pos="1200"/>
              <w:tab w:val="right" w:leader="dot" w:pos="8630"/>
            </w:tabs>
            <w:rPr>
              <w:rFonts w:asciiTheme="minorHAnsi" w:hAnsiTheme="minorHAnsi"/>
              <w:noProof/>
              <w:kern w:val="2"/>
              <w:sz w:val="24"/>
              <w:szCs w:val="24"/>
              <w:lang w:eastAsia="fr-FR"/>
              <w14:ligatures w14:val="standardContextual"/>
            </w:rPr>
          </w:pPr>
          <w:r>
            <w:fldChar w:fldCharType="begin"/>
          </w:r>
          <w:r>
            <w:instrText xml:space="preserve"> TOC \o "1-3" \h \z \u </w:instrText>
          </w:r>
          <w:r>
            <w:fldChar w:fldCharType="separate"/>
          </w:r>
          <w:hyperlink w:anchor="_Toc218453293" w:history="1">
            <w:r w:rsidR="00853CEA" w:rsidRPr="004359F7">
              <w:rPr>
                <w:rStyle w:val="Lienhypertexte"/>
                <w:rFonts w:ascii="Calibri" w:hAnsi="Calibri"/>
                <w:noProof/>
              </w:rPr>
              <w:t>Article 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Dispositions générales</w:t>
            </w:r>
            <w:r w:rsidR="00853CEA">
              <w:rPr>
                <w:noProof/>
                <w:webHidden/>
              </w:rPr>
              <w:tab/>
            </w:r>
            <w:r w:rsidR="00853CEA">
              <w:rPr>
                <w:noProof/>
                <w:webHidden/>
              </w:rPr>
              <w:fldChar w:fldCharType="begin"/>
            </w:r>
            <w:r w:rsidR="00853CEA">
              <w:rPr>
                <w:noProof/>
                <w:webHidden/>
              </w:rPr>
              <w:instrText xml:space="preserve"> PAGEREF _Toc218453293 \h </w:instrText>
            </w:r>
            <w:r w:rsidR="00853CEA">
              <w:rPr>
                <w:noProof/>
                <w:webHidden/>
              </w:rPr>
            </w:r>
            <w:r w:rsidR="00853CEA">
              <w:rPr>
                <w:noProof/>
                <w:webHidden/>
              </w:rPr>
              <w:fldChar w:fldCharType="separate"/>
            </w:r>
            <w:r w:rsidR="00853CEA">
              <w:rPr>
                <w:noProof/>
                <w:webHidden/>
              </w:rPr>
              <w:t>7</w:t>
            </w:r>
            <w:r w:rsidR="00853CEA">
              <w:rPr>
                <w:noProof/>
                <w:webHidden/>
              </w:rPr>
              <w:fldChar w:fldCharType="end"/>
            </w:r>
          </w:hyperlink>
        </w:p>
        <w:p w14:paraId="7FB812FD" w14:textId="2DD166C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294" w:history="1">
            <w:r w:rsidR="00853CEA" w:rsidRPr="004359F7">
              <w:rPr>
                <w:rStyle w:val="Lienhypertexte"/>
                <w:rFonts w:ascii="Calibri" w:hAnsi="Calibri"/>
                <w:noProof/>
              </w:rPr>
              <w:t>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Objet du marché</w:t>
            </w:r>
            <w:r w:rsidR="00853CEA">
              <w:rPr>
                <w:noProof/>
                <w:webHidden/>
              </w:rPr>
              <w:tab/>
            </w:r>
            <w:r w:rsidR="00853CEA">
              <w:rPr>
                <w:noProof/>
                <w:webHidden/>
              </w:rPr>
              <w:fldChar w:fldCharType="begin"/>
            </w:r>
            <w:r w:rsidR="00853CEA">
              <w:rPr>
                <w:noProof/>
                <w:webHidden/>
              </w:rPr>
              <w:instrText xml:space="preserve"> PAGEREF _Toc218453294 \h </w:instrText>
            </w:r>
            <w:r w:rsidR="00853CEA">
              <w:rPr>
                <w:noProof/>
                <w:webHidden/>
              </w:rPr>
            </w:r>
            <w:r w:rsidR="00853CEA">
              <w:rPr>
                <w:noProof/>
                <w:webHidden/>
              </w:rPr>
              <w:fldChar w:fldCharType="separate"/>
            </w:r>
            <w:r w:rsidR="00853CEA">
              <w:rPr>
                <w:noProof/>
                <w:webHidden/>
              </w:rPr>
              <w:t>7</w:t>
            </w:r>
            <w:r w:rsidR="00853CEA">
              <w:rPr>
                <w:noProof/>
                <w:webHidden/>
              </w:rPr>
              <w:fldChar w:fldCharType="end"/>
            </w:r>
          </w:hyperlink>
        </w:p>
        <w:p w14:paraId="53BD631A" w14:textId="6B586E3B"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295" w:history="1">
            <w:r w:rsidR="00853CEA" w:rsidRPr="004359F7">
              <w:rPr>
                <w:rStyle w:val="Lienhypertexte"/>
                <w:rFonts w:ascii="Calibri" w:hAnsi="Calibri"/>
                <w:noProof/>
              </w:rPr>
              <w:t>1.2.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Cadre juridique et documents de référence</w:t>
            </w:r>
            <w:r w:rsidR="00853CEA">
              <w:rPr>
                <w:noProof/>
                <w:webHidden/>
              </w:rPr>
              <w:tab/>
            </w:r>
            <w:r w:rsidR="00853CEA">
              <w:rPr>
                <w:noProof/>
                <w:webHidden/>
              </w:rPr>
              <w:fldChar w:fldCharType="begin"/>
            </w:r>
            <w:r w:rsidR="00853CEA">
              <w:rPr>
                <w:noProof/>
                <w:webHidden/>
              </w:rPr>
              <w:instrText xml:space="preserve"> PAGEREF _Toc218453295 \h </w:instrText>
            </w:r>
            <w:r w:rsidR="00853CEA">
              <w:rPr>
                <w:noProof/>
                <w:webHidden/>
              </w:rPr>
            </w:r>
            <w:r w:rsidR="00853CEA">
              <w:rPr>
                <w:noProof/>
                <w:webHidden/>
              </w:rPr>
              <w:fldChar w:fldCharType="separate"/>
            </w:r>
            <w:r w:rsidR="00853CEA">
              <w:rPr>
                <w:noProof/>
                <w:webHidden/>
              </w:rPr>
              <w:t>7</w:t>
            </w:r>
            <w:r w:rsidR="00853CEA">
              <w:rPr>
                <w:noProof/>
                <w:webHidden/>
              </w:rPr>
              <w:fldChar w:fldCharType="end"/>
            </w:r>
          </w:hyperlink>
        </w:p>
        <w:p w14:paraId="238FCB91" w14:textId="53B9B6ED"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296" w:history="1">
            <w:r w:rsidR="00853CEA" w:rsidRPr="004359F7">
              <w:rPr>
                <w:rStyle w:val="Lienhypertexte"/>
                <w:rFonts w:ascii="Calibri" w:hAnsi="Calibri"/>
                <w:noProof/>
              </w:rPr>
              <w:t>1.3.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Nature de l’accord-cadre (bons de commande multi-attributaire)</w:t>
            </w:r>
            <w:r w:rsidR="00853CEA">
              <w:rPr>
                <w:noProof/>
                <w:webHidden/>
              </w:rPr>
              <w:tab/>
            </w:r>
            <w:r w:rsidR="00853CEA">
              <w:rPr>
                <w:noProof/>
                <w:webHidden/>
              </w:rPr>
              <w:fldChar w:fldCharType="begin"/>
            </w:r>
            <w:r w:rsidR="00853CEA">
              <w:rPr>
                <w:noProof/>
                <w:webHidden/>
              </w:rPr>
              <w:instrText xml:space="preserve"> PAGEREF _Toc218453296 \h </w:instrText>
            </w:r>
            <w:r w:rsidR="00853CEA">
              <w:rPr>
                <w:noProof/>
                <w:webHidden/>
              </w:rPr>
            </w:r>
            <w:r w:rsidR="00853CEA">
              <w:rPr>
                <w:noProof/>
                <w:webHidden/>
              </w:rPr>
              <w:fldChar w:fldCharType="separate"/>
            </w:r>
            <w:r w:rsidR="00853CEA">
              <w:rPr>
                <w:noProof/>
                <w:webHidden/>
              </w:rPr>
              <w:t>8</w:t>
            </w:r>
            <w:r w:rsidR="00853CEA">
              <w:rPr>
                <w:noProof/>
                <w:webHidden/>
              </w:rPr>
              <w:fldChar w:fldCharType="end"/>
            </w:r>
          </w:hyperlink>
        </w:p>
        <w:p w14:paraId="5E813B76" w14:textId="4D87834C"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297" w:history="1">
            <w:r w:rsidR="00853CEA" w:rsidRPr="004359F7">
              <w:rPr>
                <w:rStyle w:val="Lienhypertexte"/>
                <w:rFonts w:ascii="Calibri" w:hAnsi="Calibri"/>
                <w:noProof/>
              </w:rPr>
              <w:t>1.4.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Durée – reconductions – montants maximums par lot</w:t>
            </w:r>
            <w:r w:rsidR="00853CEA">
              <w:rPr>
                <w:noProof/>
                <w:webHidden/>
              </w:rPr>
              <w:tab/>
            </w:r>
            <w:r w:rsidR="00853CEA">
              <w:rPr>
                <w:noProof/>
                <w:webHidden/>
              </w:rPr>
              <w:fldChar w:fldCharType="begin"/>
            </w:r>
            <w:r w:rsidR="00853CEA">
              <w:rPr>
                <w:noProof/>
                <w:webHidden/>
              </w:rPr>
              <w:instrText xml:space="preserve"> PAGEREF _Toc218453297 \h </w:instrText>
            </w:r>
            <w:r w:rsidR="00853CEA">
              <w:rPr>
                <w:noProof/>
                <w:webHidden/>
              </w:rPr>
            </w:r>
            <w:r w:rsidR="00853CEA">
              <w:rPr>
                <w:noProof/>
                <w:webHidden/>
              </w:rPr>
              <w:fldChar w:fldCharType="separate"/>
            </w:r>
            <w:r w:rsidR="00853CEA">
              <w:rPr>
                <w:noProof/>
                <w:webHidden/>
              </w:rPr>
              <w:t>8</w:t>
            </w:r>
            <w:r w:rsidR="00853CEA">
              <w:rPr>
                <w:noProof/>
                <w:webHidden/>
              </w:rPr>
              <w:fldChar w:fldCharType="end"/>
            </w:r>
          </w:hyperlink>
        </w:p>
        <w:p w14:paraId="1ED30A24" w14:textId="338FF787"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298" w:history="1">
            <w:r w:rsidR="00853CEA" w:rsidRPr="004359F7">
              <w:rPr>
                <w:rStyle w:val="Lienhypertexte"/>
                <w:rFonts w:ascii="Calibri" w:hAnsi="Calibri"/>
                <w:noProof/>
              </w:rPr>
              <w:t>1.5.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Lots du marché</w:t>
            </w:r>
            <w:r w:rsidR="00853CEA">
              <w:rPr>
                <w:noProof/>
                <w:webHidden/>
              </w:rPr>
              <w:tab/>
            </w:r>
            <w:r w:rsidR="00853CEA">
              <w:rPr>
                <w:noProof/>
                <w:webHidden/>
              </w:rPr>
              <w:fldChar w:fldCharType="begin"/>
            </w:r>
            <w:r w:rsidR="00853CEA">
              <w:rPr>
                <w:noProof/>
                <w:webHidden/>
              </w:rPr>
              <w:instrText xml:space="preserve"> PAGEREF _Toc218453298 \h </w:instrText>
            </w:r>
            <w:r w:rsidR="00853CEA">
              <w:rPr>
                <w:noProof/>
                <w:webHidden/>
              </w:rPr>
            </w:r>
            <w:r w:rsidR="00853CEA">
              <w:rPr>
                <w:noProof/>
                <w:webHidden/>
              </w:rPr>
              <w:fldChar w:fldCharType="separate"/>
            </w:r>
            <w:r w:rsidR="00853CEA">
              <w:rPr>
                <w:noProof/>
                <w:webHidden/>
              </w:rPr>
              <w:t>9</w:t>
            </w:r>
            <w:r w:rsidR="00853CEA">
              <w:rPr>
                <w:noProof/>
                <w:webHidden/>
              </w:rPr>
              <w:fldChar w:fldCharType="end"/>
            </w:r>
          </w:hyperlink>
        </w:p>
        <w:p w14:paraId="2138CC9D" w14:textId="6DC58050"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299" w:history="1">
            <w:r w:rsidR="00853CEA" w:rsidRPr="004359F7">
              <w:rPr>
                <w:rStyle w:val="Lienhypertexte"/>
                <w:rFonts w:ascii="Calibri" w:hAnsi="Calibri"/>
                <w:noProof/>
              </w:rPr>
              <w:t>1.5.1.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Lot 1 – Infrastructures</w:t>
            </w:r>
            <w:r w:rsidR="00853CEA">
              <w:rPr>
                <w:noProof/>
                <w:webHidden/>
              </w:rPr>
              <w:tab/>
            </w:r>
            <w:r w:rsidR="00853CEA">
              <w:rPr>
                <w:noProof/>
                <w:webHidden/>
              </w:rPr>
              <w:fldChar w:fldCharType="begin"/>
            </w:r>
            <w:r w:rsidR="00853CEA">
              <w:rPr>
                <w:noProof/>
                <w:webHidden/>
              </w:rPr>
              <w:instrText xml:space="preserve"> PAGEREF _Toc218453299 \h </w:instrText>
            </w:r>
            <w:r w:rsidR="00853CEA">
              <w:rPr>
                <w:noProof/>
                <w:webHidden/>
              </w:rPr>
            </w:r>
            <w:r w:rsidR="00853CEA">
              <w:rPr>
                <w:noProof/>
                <w:webHidden/>
              </w:rPr>
              <w:fldChar w:fldCharType="separate"/>
            </w:r>
            <w:r w:rsidR="00853CEA">
              <w:rPr>
                <w:noProof/>
                <w:webHidden/>
              </w:rPr>
              <w:t>9</w:t>
            </w:r>
            <w:r w:rsidR="00853CEA">
              <w:rPr>
                <w:noProof/>
                <w:webHidden/>
              </w:rPr>
              <w:fldChar w:fldCharType="end"/>
            </w:r>
          </w:hyperlink>
        </w:p>
        <w:p w14:paraId="1B0E6C18" w14:textId="27FCCEDE"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00" w:history="1">
            <w:r w:rsidR="00853CEA" w:rsidRPr="004359F7">
              <w:rPr>
                <w:rStyle w:val="Lienhypertexte"/>
                <w:rFonts w:ascii="Calibri" w:hAnsi="Calibri"/>
                <w:noProof/>
              </w:rPr>
              <w:t>1.5.2.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Lot 2 – Bâtiments</w:t>
            </w:r>
            <w:r w:rsidR="00853CEA">
              <w:rPr>
                <w:noProof/>
                <w:webHidden/>
              </w:rPr>
              <w:tab/>
            </w:r>
            <w:r w:rsidR="00853CEA">
              <w:rPr>
                <w:noProof/>
                <w:webHidden/>
              </w:rPr>
              <w:fldChar w:fldCharType="begin"/>
            </w:r>
            <w:r w:rsidR="00853CEA">
              <w:rPr>
                <w:noProof/>
                <w:webHidden/>
              </w:rPr>
              <w:instrText xml:space="preserve"> PAGEREF _Toc218453300 \h </w:instrText>
            </w:r>
            <w:r w:rsidR="00853CEA">
              <w:rPr>
                <w:noProof/>
                <w:webHidden/>
              </w:rPr>
            </w:r>
            <w:r w:rsidR="00853CEA">
              <w:rPr>
                <w:noProof/>
                <w:webHidden/>
              </w:rPr>
              <w:fldChar w:fldCharType="separate"/>
            </w:r>
            <w:r w:rsidR="00853CEA">
              <w:rPr>
                <w:noProof/>
                <w:webHidden/>
              </w:rPr>
              <w:t>10</w:t>
            </w:r>
            <w:r w:rsidR="00853CEA">
              <w:rPr>
                <w:noProof/>
                <w:webHidden/>
              </w:rPr>
              <w:fldChar w:fldCharType="end"/>
            </w:r>
          </w:hyperlink>
        </w:p>
        <w:p w14:paraId="13558C05" w14:textId="0E445875"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01" w:history="1">
            <w:r w:rsidR="00853CEA" w:rsidRPr="004359F7">
              <w:rPr>
                <w:rStyle w:val="Lienhypertexte"/>
                <w:rFonts w:ascii="Calibri" w:hAnsi="Calibri"/>
                <w:noProof/>
              </w:rPr>
              <w:t>Article 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Contexte et périmètre des besoins</w:t>
            </w:r>
            <w:r w:rsidR="00853CEA">
              <w:rPr>
                <w:noProof/>
                <w:webHidden/>
              </w:rPr>
              <w:tab/>
            </w:r>
            <w:r w:rsidR="00853CEA">
              <w:rPr>
                <w:noProof/>
                <w:webHidden/>
              </w:rPr>
              <w:fldChar w:fldCharType="begin"/>
            </w:r>
            <w:r w:rsidR="00853CEA">
              <w:rPr>
                <w:noProof/>
                <w:webHidden/>
              </w:rPr>
              <w:instrText xml:space="preserve"> PAGEREF _Toc218453301 \h </w:instrText>
            </w:r>
            <w:r w:rsidR="00853CEA">
              <w:rPr>
                <w:noProof/>
                <w:webHidden/>
              </w:rPr>
            </w:r>
            <w:r w:rsidR="00853CEA">
              <w:rPr>
                <w:noProof/>
                <w:webHidden/>
              </w:rPr>
              <w:fldChar w:fldCharType="separate"/>
            </w:r>
            <w:r w:rsidR="00853CEA">
              <w:rPr>
                <w:noProof/>
                <w:webHidden/>
              </w:rPr>
              <w:t>10</w:t>
            </w:r>
            <w:r w:rsidR="00853CEA">
              <w:rPr>
                <w:noProof/>
                <w:webHidden/>
              </w:rPr>
              <w:fldChar w:fldCharType="end"/>
            </w:r>
          </w:hyperlink>
        </w:p>
        <w:p w14:paraId="53E9513D" w14:textId="4334CE7C"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02" w:history="1">
            <w:r w:rsidR="00853CEA" w:rsidRPr="004359F7">
              <w:rPr>
                <w:rStyle w:val="Lienhypertexte"/>
                <w:rFonts w:ascii="Calibri" w:hAnsi="Calibri"/>
                <w:noProof/>
              </w:rPr>
              <w:t>2.1.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Présentation de l’INRAE Centre Antilles-Guyane et de ses missions</w:t>
            </w:r>
            <w:r w:rsidR="00853CEA">
              <w:rPr>
                <w:noProof/>
                <w:webHidden/>
              </w:rPr>
              <w:tab/>
            </w:r>
            <w:r w:rsidR="00853CEA">
              <w:rPr>
                <w:noProof/>
                <w:webHidden/>
              </w:rPr>
              <w:fldChar w:fldCharType="begin"/>
            </w:r>
            <w:r w:rsidR="00853CEA">
              <w:rPr>
                <w:noProof/>
                <w:webHidden/>
              </w:rPr>
              <w:instrText xml:space="preserve"> PAGEREF _Toc218453302 \h </w:instrText>
            </w:r>
            <w:r w:rsidR="00853CEA">
              <w:rPr>
                <w:noProof/>
                <w:webHidden/>
              </w:rPr>
            </w:r>
            <w:r w:rsidR="00853CEA">
              <w:rPr>
                <w:noProof/>
                <w:webHidden/>
              </w:rPr>
              <w:fldChar w:fldCharType="separate"/>
            </w:r>
            <w:r w:rsidR="00853CEA">
              <w:rPr>
                <w:noProof/>
                <w:webHidden/>
              </w:rPr>
              <w:t>11</w:t>
            </w:r>
            <w:r w:rsidR="00853CEA">
              <w:rPr>
                <w:noProof/>
                <w:webHidden/>
              </w:rPr>
              <w:fldChar w:fldCharType="end"/>
            </w:r>
          </w:hyperlink>
        </w:p>
        <w:p w14:paraId="38DE7E8E" w14:textId="11B612EF"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03" w:history="1">
            <w:r w:rsidR="00853CEA" w:rsidRPr="004359F7">
              <w:rPr>
                <w:rStyle w:val="Lienhypertexte"/>
                <w:rFonts w:ascii="Calibri" w:hAnsi="Calibri"/>
                <w:noProof/>
              </w:rPr>
              <w:t>2.2.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Périmètre géographique des prestations (sites, communes)</w:t>
            </w:r>
            <w:r w:rsidR="00853CEA">
              <w:rPr>
                <w:noProof/>
                <w:webHidden/>
              </w:rPr>
              <w:tab/>
            </w:r>
            <w:r w:rsidR="00853CEA">
              <w:rPr>
                <w:noProof/>
                <w:webHidden/>
              </w:rPr>
              <w:fldChar w:fldCharType="begin"/>
            </w:r>
            <w:r w:rsidR="00853CEA">
              <w:rPr>
                <w:noProof/>
                <w:webHidden/>
              </w:rPr>
              <w:instrText xml:space="preserve"> PAGEREF _Toc218453303 \h </w:instrText>
            </w:r>
            <w:r w:rsidR="00853CEA">
              <w:rPr>
                <w:noProof/>
                <w:webHidden/>
              </w:rPr>
            </w:r>
            <w:r w:rsidR="00853CEA">
              <w:rPr>
                <w:noProof/>
                <w:webHidden/>
              </w:rPr>
              <w:fldChar w:fldCharType="separate"/>
            </w:r>
            <w:r w:rsidR="00853CEA">
              <w:rPr>
                <w:noProof/>
                <w:webHidden/>
              </w:rPr>
              <w:t>12</w:t>
            </w:r>
            <w:r w:rsidR="00853CEA">
              <w:rPr>
                <w:noProof/>
                <w:webHidden/>
              </w:rPr>
              <w:fldChar w:fldCharType="end"/>
            </w:r>
          </w:hyperlink>
        </w:p>
        <w:p w14:paraId="4AA9EEEB" w14:textId="723D9E3E"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04" w:history="1">
            <w:r w:rsidR="00853CEA" w:rsidRPr="004359F7">
              <w:rPr>
                <w:rStyle w:val="Lienhypertexte"/>
                <w:rFonts w:ascii="Calibri" w:hAnsi="Calibri"/>
                <w:noProof/>
              </w:rPr>
              <w:t>2.3.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Typologie des opérations par lot</w:t>
            </w:r>
            <w:r w:rsidR="00853CEA">
              <w:rPr>
                <w:noProof/>
                <w:webHidden/>
              </w:rPr>
              <w:tab/>
            </w:r>
            <w:r w:rsidR="00853CEA">
              <w:rPr>
                <w:noProof/>
                <w:webHidden/>
              </w:rPr>
              <w:fldChar w:fldCharType="begin"/>
            </w:r>
            <w:r w:rsidR="00853CEA">
              <w:rPr>
                <w:noProof/>
                <w:webHidden/>
              </w:rPr>
              <w:instrText xml:space="preserve"> PAGEREF _Toc218453304 \h </w:instrText>
            </w:r>
            <w:r w:rsidR="00853CEA">
              <w:rPr>
                <w:noProof/>
                <w:webHidden/>
              </w:rPr>
            </w:r>
            <w:r w:rsidR="00853CEA">
              <w:rPr>
                <w:noProof/>
                <w:webHidden/>
              </w:rPr>
              <w:fldChar w:fldCharType="separate"/>
            </w:r>
            <w:r w:rsidR="00853CEA">
              <w:rPr>
                <w:noProof/>
                <w:webHidden/>
              </w:rPr>
              <w:t>12</w:t>
            </w:r>
            <w:r w:rsidR="00853CEA">
              <w:rPr>
                <w:noProof/>
                <w:webHidden/>
              </w:rPr>
              <w:fldChar w:fldCharType="end"/>
            </w:r>
          </w:hyperlink>
        </w:p>
        <w:p w14:paraId="743F8556" w14:textId="528CA998"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05" w:history="1">
            <w:r w:rsidR="00853CEA" w:rsidRPr="004359F7">
              <w:rPr>
                <w:rStyle w:val="Lienhypertexte"/>
                <w:rFonts w:ascii="Calibri" w:hAnsi="Calibri"/>
                <w:noProof/>
              </w:rPr>
              <w:t>2.3.1.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Opérations types Lot 1 Infrastructures</w:t>
            </w:r>
            <w:r w:rsidR="00853CEA">
              <w:rPr>
                <w:noProof/>
                <w:webHidden/>
              </w:rPr>
              <w:tab/>
            </w:r>
            <w:r w:rsidR="00853CEA">
              <w:rPr>
                <w:noProof/>
                <w:webHidden/>
              </w:rPr>
              <w:fldChar w:fldCharType="begin"/>
            </w:r>
            <w:r w:rsidR="00853CEA">
              <w:rPr>
                <w:noProof/>
                <w:webHidden/>
              </w:rPr>
              <w:instrText xml:space="preserve"> PAGEREF _Toc218453305 \h </w:instrText>
            </w:r>
            <w:r w:rsidR="00853CEA">
              <w:rPr>
                <w:noProof/>
                <w:webHidden/>
              </w:rPr>
            </w:r>
            <w:r w:rsidR="00853CEA">
              <w:rPr>
                <w:noProof/>
                <w:webHidden/>
              </w:rPr>
              <w:fldChar w:fldCharType="separate"/>
            </w:r>
            <w:r w:rsidR="00853CEA">
              <w:rPr>
                <w:noProof/>
                <w:webHidden/>
              </w:rPr>
              <w:t>13</w:t>
            </w:r>
            <w:r w:rsidR="00853CEA">
              <w:rPr>
                <w:noProof/>
                <w:webHidden/>
              </w:rPr>
              <w:fldChar w:fldCharType="end"/>
            </w:r>
          </w:hyperlink>
        </w:p>
        <w:p w14:paraId="43EB1786" w14:textId="015E5C27"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06" w:history="1">
            <w:r w:rsidR="00853CEA" w:rsidRPr="004359F7">
              <w:rPr>
                <w:rStyle w:val="Lienhypertexte"/>
                <w:rFonts w:ascii="Calibri" w:hAnsi="Calibri"/>
                <w:noProof/>
              </w:rPr>
              <w:t>2.3.2.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Opérations types Lot 2 Bâtiments</w:t>
            </w:r>
            <w:r w:rsidR="00853CEA">
              <w:rPr>
                <w:noProof/>
                <w:webHidden/>
              </w:rPr>
              <w:tab/>
            </w:r>
            <w:r w:rsidR="00853CEA">
              <w:rPr>
                <w:noProof/>
                <w:webHidden/>
              </w:rPr>
              <w:fldChar w:fldCharType="begin"/>
            </w:r>
            <w:r w:rsidR="00853CEA">
              <w:rPr>
                <w:noProof/>
                <w:webHidden/>
              </w:rPr>
              <w:instrText xml:space="preserve"> PAGEREF _Toc218453306 \h </w:instrText>
            </w:r>
            <w:r w:rsidR="00853CEA">
              <w:rPr>
                <w:noProof/>
                <w:webHidden/>
              </w:rPr>
            </w:r>
            <w:r w:rsidR="00853CEA">
              <w:rPr>
                <w:noProof/>
                <w:webHidden/>
              </w:rPr>
              <w:fldChar w:fldCharType="separate"/>
            </w:r>
            <w:r w:rsidR="00853CEA">
              <w:rPr>
                <w:noProof/>
                <w:webHidden/>
              </w:rPr>
              <w:t>13</w:t>
            </w:r>
            <w:r w:rsidR="00853CEA">
              <w:rPr>
                <w:noProof/>
                <w:webHidden/>
              </w:rPr>
              <w:fldChar w:fldCharType="end"/>
            </w:r>
          </w:hyperlink>
        </w:p>
        <w:p w14:paraId="2CF23D15" w14:textId="0FC3266F"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07" w:history="1">
            <w:r w:rsidR="00853CEA" w:rsidRPr="004359F7">
              <w:rPr>
                <w:rStyle w:val="Lienhypertexte"/>
                <w:rFonts w:ascii="Calibri" w:hAnsi="Calibri"/>
                <w:noProof/>
              </w:rPr>
              <w:t>2.4.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Sites sensibles et contraintes spécifiques (ICPE, zones protégées, accessibilité, Vigipirate, élevage, etc.)</w:t>
            </w:r>
            <w:r w:rsidR="00853CEA">
              <w:rPr>
                <w:noProof/>
                <w:webHidden/>
              </w:rPr>
              <w:tab/>
            </w:r>
            <w:r w:rsidR="00853CEA">
              <w:rPr>
                <w:noProof/>
                <w:webHidden/>
              </w:rPr>
              <w:fldChar w:fldCharType="begin"/>
            </w:r>
            <w:r w:rsidR="00853CEA">
              <w:rPr>
                <w:noProof/>
                <w:webHidden/>
              </w:rPr>
              <w:instrText xml:space="preserve"> PAGEREF _Toc218453307 \h </w:instrText>
            </w:r>
            <w:r w:rsidR="00853CEA">
              <w:rPr>
                <w:noProof/>
                <w:webHidden/>
              </w:rPr>
            </w:r>
            <w:r w:rsidR="00853CEA">
              <w:rPr>
                <w:noProof/>
                <w:webHidden/>
              </w:rPr>
              <w:fldChar w:fldCharType="separate"/>
            </w:r>
            <w:r w:rsidR="00853CEA">
              <w:rPr>
                <w:noProof/>
                <w:webHidden/>
              </w:rPr>
              <w:t>14</w:t>
            </w:r>
            <w:r w:rsidR="00853CEA">
              <w:rPr>
                <w:noProof/>
                <w:webHidden/>
              </w:rPr>
              <w:fldChar w:fldCharType="end"/>
            </w:r>
          </w:hyperlink>
        </w:p>
        <w:p w14:paraId="641E1A74" w14:textId="1B13241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08" w:history="1">
            <w:r w:rsidR="00853CEA" w:rsidRPr="004359F7">
              <w:rPr>
                <w:rStyle w:val="Lienhypertexte"/>
                <w:rFonts w:ascii="Calibri" w:hAnsi="Calibri"/>
                <w:noProof/>
              </w:rPr>
              <w:t>2.5.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Objectifs généraux : mise aux normes, sécurité, performance énergétique et environnementale, valorisation patrimoniale</w:t>
            </w:r>
            <w:r w:rsidR="00853CEA">
              <w:rPr>
                <w:noProof/>
                <w:webHidden/>
              </w:rPr>
              <w:tab/>
            </w:r>
            <w:r w:rsidR="00853CEA">
              <w:rPr>
                <w:noProof/>
                <w:webHidden/>
              </w:rPr>
              <w:fldChar w:fldCharType="begin"/>
            </w:r>
            <w:r w:rsidR="00853CEA">
              <w:rPr>
                <w:noProof/>
                <w:webHidden/>
              </w:rPr>
              <w:instrText xml:space="preserve"> PAGEREF _Toc218453308 \h </w:instrText>
            </w:r>
            <w:r w:rsidR="00853CEA">
              <w:rPr>
                <w:noProof/>
                <w:webHidden/>
              </w:rPr>
            </w:r>
            <w:r w:rsidR="00853CEA">
              <w:rPr>
                <w:noProof/>
                <w:webHidden/>
              </w:rPr>
              <w:fldChar w:fldCharType="separate"/>
            </w:r>
            <w:r w:rsidR="00853CEA">
              <w:rPr>
                <w:noProof/>
                <w:webHidden/>
              </w:rPr>
              <w:t>14</w:t>
            </w:r>
            <w:r w:rsidR="00853CEA">
              <w:rPr>
                <w:noProof/>
                <w:webHidden/>
              </w:rPr>
              <w:fldChar w:fldCharType="end"/>
            </w:r>
          </w:hyperlink>
        </w:p>
        <w:p w14:paraId="71E9CD72" w14:textId="1C2DC0F7"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09" w:history="1">
            <w:r w:rsidR="00853CEA" w:rsidRPr="004359F7">
              <w:rPr>
                <w:rStyle w:val="Lienhypertexte"/>
                <w:rFonts w:ascii="Calibri" w:hAnsi="Calibri"/>
                <w:noProof/>
              </w:rPr>
              <w:t>Article 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Volume prévisionnel et programmation</w:t>
            </w:r>
            <w:r w:rsidR="00853CEA">
              <w:rPr>
                <w:noProof/>
                <w:webHidden/>
              </w:rPr>
              <w:tab/>
            </w:r>
            <w:r w:rsidR="00853CEA">
              <w:rPr>
                <w:noProof/>
                <w:webHidden/>
              </w:rPr>
              <w:fldChar w:fldCharType="begin"/>
            </w:r>
            <w:r w:rsidR="00853CEA">
              <w:rPr>
                <w:noProof/>
                <w:webHidden/>
              </w:rPr>
              <w:instrText xml:space="preserve"> PAGEREF _Toc218453309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317B918A" w14:textId="07A033E6"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10" w:history="1">
            <w:r w:rsidR="00853CEA" w:rsidRPr="004359F7">
              <w:rPr>
                <w:rStyle w:val="Lienhypertexte"/>
                <w:rFonts w:ascii="Calibri" w:hAnsi="Calibri"/>
                <w:noProof/>
              </w:rPr>
              <w:t>3.1.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Volume annuel indicatif d’opérations par lot</w:t>
            </w:r>
            <w:r w:rsidR="00853CEA">
              <w:rPr>
                <w:noProof/>
                <w:webHidden/>
              </w:rPr>
              <w:tab/>
            </w:r>
            <w:r w:rsidR="00853CEA">
              <w:rPr>
                <w:noProof/>
                <w:webHidden/>
              </w:rPr>
              <w:fldChar w:fldCharType="begin"/>
            </w:r>
            <w:r w:rsidR="00853CEA">
              <w:rPr>
                <w:noProof/>
                <w:webHidden/>
              </w:rPr>
              <w:instrText xml:space="preserve"> PAGEREF _Toc218453310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6C8B302D" w14:textId="4B71C989"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11" w:history="1">
            <w:r w:rsidR="00853CEA" w:rsidRPr="004359F7">
              <w:rPr>
                <w:rStyle w:val="Lienhypertexte"/>
                <w:rFonts w:ascii="Calibri" w:hAnsi="Calibri"/>
                <w:noProof/>
              </w:rPr>
              <w:t>3.1.1.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Lot 1 : infrastructures (schéma directeur assainissement, réseaux, clôtures, etc.)</w:t>
            </w:r>
            <w:r w:rsidR="00853CEA">
              <w:rPr>
                <w:noProof/>
                <w:webHidden/>
              </w:rPr>
              <w:tab/>
            </w:r>
            <w:r w:rsidR="00853CEA">
              <w:rPr>
                <w:noProof/>
                <w:webHidden/>
              </w:rPr>
              <w:fldChar w:fldCharType="begin"/>
            </w:r>
            <w:r w:rsidR="00853CEA">
              <w:rPr>
                <w:noProof/>
                <w:webHidden/>
              </w:rPr>
              <w:instrText xml:space="preserve"> PAGEREF _Toc218453311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32C40E68" w14:textId="1E3E2DAB"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12" w:history="1">
            <w:r w:rsidR="00853CEA" w:rsidRPr="004359F7">
              <w:rPr>
                <w:rStyle w:val="Lienhypertexte"/>
                <w:rFonts w:ascii="Calibri" w:hAnsi="Calibri"/>
                <w:noProof/>
              </w:rPr>
              <w:t>3.1.2.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Lot 2 : bâtiments (constructions bois, réhabilitations, démolitions, etc.)</w:t>
            </w:r>
            <w:r w:rsidR="00853CEA">
              <w:rPr>
                <w:noProof/>
                <w:webHidden/>
              </w:rPr>
              <w:tab/>
            </w:r>
            <w:r w:rsidR="00853CEA">
              <w:rPr>
                <w:noProof/>
                <w:webHidden/>
              </w:rPr>
              <w:fldChar w:fldCharType="begin"/>
            </w:r>
            <w:r w:rsidR="00853CEA">
              <w:rPr>
                <w:noProof/>
                <w:webHidden/>
              </w:rPr>
              <w:instrText xml:space="preserve"> PAGEREF _Toc218453312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26698087" w14:textId="61B9D7C3"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13" w:history="1">
            <w:r w:rsidR="00853CEA" w:rsidRPr="004359F7">
              <w:rPr>
                <w:rStyle w:val="Lienhypertexte"/>
                <w:rFonts w:ascii="Calibri" w:hAnsi="Calibri"/>
                <w:noProof/>
              </w:rPr>
              <w:t>3.2.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Ordres de grandeur des montants de travaux (fonctionnement / investissement)</w:t>
            </w:r>
            <w:r w:rsidR="00853CEA">
              <w:rPr>
                <w:noProof/>
                <w:webHidden/>
              </w:rPr>
              <w:tab/>
            </w:r>
            <w:r w:rsidR="00853CEA">
              <w:rPr>
                <w:noProof/>
                <w:webHidden/>
              </w:rPr>
              <w:fldChar w:fldCharType="begin"/>
            </w:r>
            <w:r w:rsidR="00853CEA">
              <w:rPr>
                <w:noProof/>
                <w:webHidden/>
              </w:rPr>
              <w:instrText xml:space="preserve"> PAGEREF _Toc218453313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38747F3A" w14:textId="10419811"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14" w:history="1">
            <w:r w:rsidR="00853CEA" w:rsidRPr="004359F7">
              <w:rPr>
                <w:rStyle w:val="Lienhypertexte"/>
                <w:rFonts w:ascii="Calibri" w:hAnsi="Calibri"/>
                <w:noProof/>
              </w:rPr>
              <w:t>3.3.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Estimation globale des travaux sur la durée de l’accord-cadre</w:t>
            </w:r>
            <w:r w:rsidR="00853CEA">
              <w:rPr>
                <w:noProof/>
                <w:webHidden/>
              </w:rPr>
              <w:tab/>
            </w:r>
            <w:r w:rsidR="00853CEA">
              <w:rPr>
                <w:noProof/>
                <w:webHidden/>
              </w:rPr>
              <w:fldChar w:fldCharType="begin"/>
            </w:r>
            <w:r w:rsidR="00853CEA">
              <w:rPr>
                <w:noProof/>
                <w:webHidden/>
              </w:rPr>
              <w:instrText xml:space="preserve"> PAGEREF _Toc218453314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6841B925" w14:textId="4CA5291F"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15" w:history="1">
            <w:r w:rsidR="00853CEA" w:rsidRPr="004359F7">
              <w:rPr>
                <w:rStyle w:val="Lienhypertexte"/>
                <w:rFonts w:ascii="Calibri" w:hAnsi="Calibri"/>
                <w:noProof/>
              </w:rPr>
              <w:t>3.4.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Liste indicative des opérations déjà identifiées (intitulé, site, nature, montant, horizon temporel)</w:t>
            </w:r>
            <w:r w:rsidR="00853CEA">
              <w:rPr>
                <w:noProof/>
                <w:webHidden/>
              </w:rPr>
              <w:tab/>
            </w:r>
            <w:r w:rsidR="00853CEA">
              <w:rPr>
                <w:noProof/>
                <w:webHidden/>
              </w:rPr>
              <w:fldChar w:fldCharType="begin"/>
            </w:r>
            <w:r w:rsidR="00853CEA">
              <w:rPr>
                <w:noProof/>
                <w:webHidden/>
              </w:rPr>
              <w:instrText xml:space="preserve"> PAGEREF _Toc218453315 \h </w:instrText>
            </w:r>
            <w:r w:rsidR="00853CEA">
              <w:rPr>
                <w:noProof/>
                <w:webHidden/>
              </w:rPr>
            </w:r>
            <w:r w:rsidR="00853CEA">
              <w:rPr>
                <w:noProof/>
                <w:webHidden/>
              </w:rPr>
              <w:fldChar w:fldCharType="separate"/>
            </w:r>
            <w:r w:rsidR="00853CEA">
              <w:rPr>
                <w:noProof/>
                <w:webHidden/>
              </w:rPr>
              <w:t>15</w:t>
            </w:r>
            <w:r w:rsidR="00853CEA">
              <w:rPr>
                <w:noProof/>
                <w:webHidden/>
              </w:rPr>
              <w:fldChar w:fldCharType="end"/>
            </w:r>
          </w:hyperlink>
        </w:p>
        <w:p w14:paraId="3C68C1EB" w14:textId="401AC9E1"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16" w:history="1">
            <w:r w:rsidR="00853CEA" w:rsidRPr="004359F7">
              <w:rPr>
                <w:rStyle w:val="Lienhypertexte"/>
                <w:rFonts w:ascii="Calibri" w:hAnsi="Calibri"/>
                <w:noProof/>
              </w:rPr>
              <w:t>Article 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Contenu des missions de maîtrise d’œuvre</w:t>
            </w:r>
            <w:r w:rsidR="00853CEA">
              <w:rPr>
                <w:noProof/>
                <w:webHidden/>
              </w:rPr>
              <w:tab/>
            </w:r>
            <w:r w:rsidR="00853CEA">
              <w:rPr>
                <w:noProof/>
                <w:webHidden/>
              </w:rPr>
              <w:fldChar w:fldCharType="begin"/>
            </w:r>
            <w:r w:rsidR="00853CEA">
              <w:rPr>
                <w:noProof/>
                <w:webHidden/>
              </w:rPr>
              <w:instrText xml:space="preserve"> PAGEREF _Toc218453316 \h </w:instrText>
            </w:r>
            <w:r w:rsidR="00853CEA">
              <w:rPr>
                <w:noProof/>
                <w:webHidden/>
              </w:rPr>
            </w:r>
            <w:r w:rsidR="00853CEA">
              <w:rPr>
                <w:noProof/>
                <w:webHidden/>
              </w:rPr>
              <w:fldChar w:fldCharType="separate"/>
            </w:r>
            <w:r w:rsidR="00853CEA">
              <w:rPr>
                <w:noProof/>
                <w:webHidden/>
              </w:rPr>
              <w:t>16</w:t>
            </w:r>
            <w:r w:rsidR="00853CEA">
              <w:rPr>
                <w:noProof/>
                <w:webHidden/>
              </w:rPr>
              <w:fldChar w:fldCharType="end"/>
            </w:r>
          </w:hyperlink>
        </w:p>
        <w:p w14:paraId="19E4296B" w14:textId="7933E416"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17" w:history="1">
            <w:r w:rsidR="00853CEA" w:rsidRPr="004359F7">
              <w:rPr>
                <w:rStyle w:val="Lienhypertexte"/>
                <w:rFonts w:ascii="Calibri" w:hAnsi="Calibri"/>
                <w:noProof/>
              </w:rPr>
              <w:t>4.1.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Référence à la loi MOP et au CCAG-MOE 2021</w:t>
            </w:r>
            <w:r w:rsidR="00853CEA">
              <w:rPr>
                <w:noProof/>
                <w:webHidden/>
              </w:rPr>
              <w:tab/>
            </w:r>
            <w:r w:rsidR="00853CEA">
              <w:rPr>
                <w:noProof/>
                <w:webHidden/>
              </w:rPr>
              <w:fldChar w:fldCharType="begin"/>
            </w:r>
            <w:r w:rsidR="00853CEA">
              <w:rPr>
                <w:noProof/>
                <w:webHidden/>
              </w:rPr>
              <w:instrText xml:space="preserve"> PAGEREF _Toc218453317 \h </w:instrText>
            </w:r>
            <w:r w:rsidR="00853CEA">
              <w:rPr>
                <w:noProof/>
                <w:webHidden/>
              </w:rPr>
            </w:r>
            <w:r w:rsidR="00853CEA">
              <w:rPr>
                <w:noProof/>
                <w:webHidden/>
              </w:rPr>
              <w:fldChar w:fldCharType="separate"/>
            </w:r>
            <w:r w:rsidR="00853CEA">
              <w:rPr>
                <w:noProof/>
                <w:webHidden/>
              </w:rPr>
              <w:t>16</w:t>
            </w:r>
            <w:r w:rsidR="00853CEA">
              <w:rPr>
                <w:noProof/>
                <w:webHidden/>
              </w:rPr>
              <w:fldChar w:fldCharType="end"/>
            </w:r>
          </w:hyperlink>
        </w:p>
        <w:p w14:paraId="6115A790" w14:textId="6FF8344E"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18" w:history="1">
            <w:r w:rsidR="00853CEA" w:rsidRPr="004359F7">
              <w:rPr>
                <w:rStyle w:val="Lienhypertexte"/>
                <w:rFonts w:ascii="Calibri" w:hAnsi="Calibri"/>
                <w:noProof/>
              </w:rPr>
              <w:t>4.2.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Missions de base – éléments de mission</w:t>
            </w:r>
            <w:r w:rsidR="00853CEA">
              <w:rPr>
                <w:noProof/>
                <w:webHidden/>
              </w:rPr>
              <w:tab/>
            </w:r>
            <w:r w:rsidR="00853CEA">
              <w:rPr>
                <w:noProof/>
                <w:webHidden/>
              </w:rPr>
              <w:fldChar w:fldCharType="begin"/>
            </w:r>
            <w:r w:rsidR="00853CEA">
              <w:rPr>
                <w:noProof/>
                <w:webHidden/>
              </w:rPr>
              <w:instrText xml:space="preserve"> PAGEREF _Toc218453318 \h </w:instrText>
            </w:r>
            <w:r w:rsidR="00853CEA">
              <w:rPr>
                <w:noProof/>
                <w:webHidden/>
              </w:rPr>
            </w:r>
            <w:r w:rsidR="00853CEA">
              <w:rPr>
                <w:noProof/>
                <w:webHidden/>
              </w:rPr>
              <w:fldChar w:fldCharType="separate"/>
            </w:r>
            <w:r w:rsidR="00853CEA">
              <w:rPr>
                <w:noProof/>
                <w:webHidden/>
              </w:rPr>
              <w:t>16</w:t>
            </w:r>
            <w:r w:rsidR="00853CEA">
              <w:rPr>
                <w:noProof/>
                <w:webHidden/>
              </w:rPr>
              <w:fldChar w:fldCharType="end"/>
            </w:r>
          </w:hyperlink>
        </w:p>
        <w:p w14:paraId="16CA3A46" w14:textId="1078AF94"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19" w:history="1">
            <w:r w:rsidR="00853CEA" w:rsidRPr="004359F7">
              <w:rPr>
                <w:rStyle w:val="Lienhypertexte"/>
                <w:rFonts w:ascii="Calibri" w:hAnsi="Calibri"/>
                <w:noProof/>
              </w:rPr>
              <w:t>4.2.1.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Études préalables / diagnostics (DIAG)</w:t>
            </w:r>
            <w:r w:rsidR="00853CEA">
              <w:rPr>
                <w:noProof/>
                <w:webHidden/>
              </w:rPr>
              <w:tab/>
            </w:r>
            <w:r w:rsidR="00853CEA">
              <w:rPr>
                <w:noProof/>
                <w:webHidden/>
              </w:rPr>
              <w:fldChar w:fldCharType="begin"/>
            </w:r>
            <w:r w:rsidR="00853CEA">
              <w:rPr>
                <w:noProof/>
                <w:webHidden/>
              </w:rPr>
              <w:instrText xml:space="preserve"> PAGEREF _Toc218453319 \h </w:instrText>
            </w:r>
            <w:r w:rsidR="00853CEA">
              <w:rPr>
                <w:noProof/>
                <w:webHidden/>
              </w:rPr>
            </w:r>
            <w:r w:rsidR="00853CEA">
              <w:rPr>
                <w:noProof/>
                <w:webHidden/>
              </w:rPr>
              <w:fldChar w:fldCharType="separate"/>
            </w:r>
            <w:r w:rsidR="00853CEA">
              <w:rPr>
                <w:noProof/>
                <w:webHidden/>
              </w:rPr>
              <w:t>17</w:t>
            </w:r>
            <w:r w:rsidR="00853CEA">
              <w:rPr>
                <w:noProof/>
                <w:webHidden/>
              </w:rPr>
              <w:fldChar w:fldCharType="end"/>
            </w:r>
          </w:hyperlink>
        </w:p>
        <w:p w14:paraId="672A45AD" w14:textId="3BC06FD8"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0" w:history="1">
            <w:r w:rsidR="00853CEA" w:rsidRPr="004359F7">
              <w:rPr>
                <w:rStyle w:val="Lienhypertexte"/>
                <w:rFonts w:ascii="Calibri" w:hAnsi="Calibri"/>
                <w:noProof/>
              </w:rPr>
              <w:t>4.2.2.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ESQ – Esquisse</w:t>
            </w:r>
            <w:r w:rsidR="00853CEA">
              <w:rPr>
                <w:noProof/>
                <w:webHidden/>
              </w:rPr>
              <w:tab/>
            </w:r>
            <w:r w:rsidR="00853CEA">
              <w:rPr>
                <w:noProof/>
                <w:webHidden/>
              </w:rPr>
              <w:fldChar w:fldCharType="begin"/>
            </w:r>
            <w:r w:rsidR="00853CEA">
              <w:rPr>
                <w:noProof/>
                <w:webHidden/>
              </w:rPr>
              <w:instrText xml:space="preserve"> PAGEREF _Toc218453320 \h </w:instrText>
            </w:r>
            <w:r w:rsidR="00853CEA">
              <w:rPr>
                <w:noProof/>
                <w:webHidden/>
              </w:rPr>
            </w:r>
            <w:r w:rsidR="00853CEA">
              <w:rPr>
                <w:noProof/>
                <w:webHidden/>
              </w:rPr>
              <w:fldChar w:fldCharType="separate"/>
            </w:r>
            <w:r w:rsidR="00853CEA">
              <w:rPr>
                <w:noProof/>
                <w:webHidden/>
              </w:rPr>
              <w:t>17</w:t>
            </w:r>
            <w:r w:rsidR="00853CEA">
              <w:rPr>
                <w:noProof/>
                <w:webHidden/>
              </w:rPr>
              <w:fldChar w:fldCharType="end"/>
            </w:r>
          </w:hyperlink>
        </w:p>
        <w:p w14:paraId="5BBFEB2B" w14:textId="7DCC13BD"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1" w:history="1">
            <w:r w:rsidR="00853CEA" w:rsidRPr="004359F7">
              <w:rPr>
                <w:rStyle w:val="Lienhypertexte"/>
                <w:rFonts w:ascii="Calibri" w:hAnsi="Calibri"/>
                <w:noProof/>
              </w:rPr>
              <w:t>4.2.3.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APS – Avant-Projet Sommaire</w:t>
            </w:r>
            <w:r w:rsidR="00853CEA">
              <w:rPr>
                <w:noProof/>
                <w:webHidden/>
              </w:rPr>
              <w:tab/>
            </w:r>
            <w:r w:rsidR="00853CEA">
              <w:rPr>
                <w:noProof/>
                <w:webHidden/>
              </w:rPr>
              <w:fldChar w:fldCharType="begin"/>
            </w:r>
            <w:r w:rsidR="00853CEA">
              <w:rPr>
                <w:noProof/>
                <w:webHidden/>
              </w:rPr>
              <w:instrText xml:space="preserve"> PAGEREF _Toc218453321 \h </w:instrText>
            </w:r>
            <w:r w:rsidR="00853CEA">
              <w:rPr>
                <w:noProof/>
                <w:webHidden/>
              </w:rPr>
            </w:r>
            <w:r w:rsidR="00853CEA">
              <w:rPr>
                <w:noProof/>
                <w:webHidden/>
              </w:rPr>
              <w:fldChar w:fldCharType="separate"/>
            </w:r>
            <w:r w:rsidR="00853CEA">
              <w:rPr>
                <w:noProof/>
                <w:webHidden/>
              </w:rPr>
              <w:t>18</w:t>
            </w:r>
            <w:r w:rsidR="00853CEA">
              <w:rPr>
                <w:noProof/>
                <w:webHidden/>
              </w:rPr>
              <w:fldChar w:fldCharType="end"/>
            </w:r>
          </w:hyperlink>
        </w:p>
        <w:p w14:paraId="6CADAAFB" w14:textId="34ECC412"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2" w:history="1">
            <w:r w:rsidR="00853CEA" w:rsidRPr="004359F7">
              <w:rPr>
                <w:rStyle w:val="Lienhypertexte"/>
                <w:rFonts w:ascii="Calibri" w:hAnsi="Calibri"/>
                <w:noProof/>
              </w:rPr>
              <w:t>4.2.4.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APD – Avant-Projet Définitif</w:t>
            </w:r>
            <w:r w:rsidR="00853CEA">
              <w:rPr>
                <w:noProof/>
                <w:webHidden/>
              </w:rPr>
              <w:tab/>
            </w:r>
            <w:r w:rsidR="00853CEA">
              <w:rPr>
                <w:noProof/>
                <w:webHidden/>
              </w:rPr>
              <w:fldChar w:fldCharType="begin"/>
            </w:r>
            <w:r w:rsidR="00853CEA">
              <w:rPr>
                <w:noProof/>
                <w:webHidden/>
              </w:rPr>
              <w:instrText xml:space="preserve"> PAGEREF _Toc218453322 \h </w:instrText>
            </w:r>
            <w:r w:rsidR="00853CEA">
              <w:rPr>
                <w:noProof/>
                <w:webHidden/>
              </w:rPr>
            </w:r>
            <w:r w:rsidR="00853CEA">
              <w:rPr>
                <w:noProof/>
                <w:webHidden/>
              </w:rPr>
              <w:fldChar w:fldCharType="separate"/>
            </w:r>
            <w:r w:rsidR="00853CEA">
              <w:rPr>
                <w:noProof/>
                <w:webHidden/>
              </w:rPr>
              <w:t>19</w:t>
            </w:r>
            <w:r w:rsidR="00853CEA">
              <w:rPr>
                <w:noProof/>
                <w:webHidden/>
              </w:rPr>
              <w:fldChar w:fldCharType="end"/>
            </w:r>
          </w:hyperlink>
        </w:p>
        <w:p w14:paraId="5D8561A2" w14:textId="54DB3E24"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3" w:history="1">
            <w:r w:rsidR="00853CEA" w:rsidRPr="004359F7">
              <w:rPr>
                <w:rStyle w:val="Lienhypertexte"/>
                <w:rFonts w:ascii="Calibri" w:hAnsi="Calibri"/>
                <w:noProof/>
              </w:rPr>
              <w:t>4.2.5.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PRO – Études de Projet</w:t>
            </w:r>
            <w:r w:rsidR="00853CEA">
              <w:rPr>
                <w:noProof/>
                <w:webHidden/>
              </w:rPr>
              <w:tab/>
            </w:r>
            <w:r w:rsidR="00853CEA">
              <w:rPr>
                <w:noProof/>
                <w:webHidden/>
              </w:rPr>
              <w:fldChar w:fldCharType="begin"/>
            </w:r>
            <w:r w:rsidR="00853CEA">
              <w:rPr>
                <w:noProof/>
                <w:webHidden/>
              </w:rPr>
              <w:instrText xml:space="preserve"> PAGEREF _Toc218453323 \h </w:instrText>
            </w:r>
            <w:r w:rsidR="00853CEA">
              <w:rPr>
                <w:noProof/>
                <w:webHidden/>
              </w:rPr>
            </w:r>
            <w:r w:rsidR="00853CEA">
              <w:rPr>
                <w:noProof/>
                <w:webHidden/>
              </w:rPr>
              <w:fldChar w:fldCharType="separate"/>
            </w:r>
            <w:r w:rsidR="00853CEA">
              <w:rPr>
                <w:noProof/>
                <w:webHidden/>
              </w:rPr>
              <w:t>19</w:t>
            </w:r>
            <w:r w:rsidR="00853CEA">
              <w:rPr>
                <w:noProof/>
                <w:webHidden/>
              </w:rPr>
              <w:fldChar w:fldCharType="end"/>
            </w:r>
          </w:hyperlink>
        </w:p>
        <w:p w14:paraId="60FF66D5" w14:textId="68D0D04B"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4" w:history="1">
            <w:r w:rsidR="00853CEA" w:rsidRPr="004359F7">
              <w:rPr>
                <w:rStyle w:val="Lienhypertexte"/>
                <w:rFonts w:ascii="Calibri" w:hAnsi="Calibri"/>
                <w:noProof/>
              </w:rPr>
              <w:t>4.2.6.</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ACT – Assistance pour la passation des contrats de travaux</w:t>
            </w:r>
            <w:r w:rsidR="00853CEA">
              <w:rPr>
                <w:noProof/>
                <w:webHidden/>
              </w:rPr>
              <w:tab/>
            </w:r>
            <w:r w:rsidR="00853CEA">
              <w:rPr>
                <w:noProof/>
                <w:webHidden/>
              </w:rPr>
              <w:fldChar w:fldCharType="begin"/>
            </w:r>
            <w:r w:rsidR="00853CEA">
              <w:rPr>
                <w:noProof/>
                <w:webHidden/>
              </w:rPr>
              <w:instrText xml:space="preserve"> PAGEREF _Toc218453324 \h </w:instrText>
            </w:r>
            <w:r w:rsidR="00853CEA">
              <w:rPr>
                <w:noProof/>
                <w:webHidden/>
              </w:rPr>
            </w:r>
            <w:r w:rsidR="00853CEA">
              <w:rPr>
                <w:noProof/>
                <w:webHidden/>
              </w:rPr>
              <w:fldChar w:fldCharType="separate"/>
            </w:r>
            <w:r w:rsidR="00853CEA">
              <w:rPr>
                <w:noProof/>
                <w:webHidden/>
              </w:rPr>
              <w:t>20</w:t>
            </w:r>
            <w:r w:rsidR="00853CEA">
              <w:rPr>
                <w:noProof/>
                <w:webHidden/>
              </w:rPr>
              <w:fldChar w:fldCharType="end"/>
            </w:r>
          </w:hyperlink>
        </w:p>
        <w:p w14:paraId="4118D132" w14:textId="30751259"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5" w:history="1">
            <w:r w:rsidR="00853CEA" w:rsidRPr="004359F7">
              <w:rPr>
                <w:rStyle w:val="Lienhypertexte"/>
                <w:rFonts w:ascii="Calibri" w:hAnsi="Calibri"/>
                <w:noProof/>
              </w:rPr>
              <w:t>4.2.7.</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VISA et EXE – Visa des études d’exécution</w:t>
            </w:r>
            <w:r w:rsidR="00853CEA">
              <w:rPr>
                <w:noProof/>
                <w:webHidden/>
              </w:rPr>
              <w:tab/>
            </w:r>
            <w:r w:rsidR="00853CEA">
              <w:rPr>
                <w:noProof/>
                <w:webHidden/>
              </w:rPr>
              <w:fldChar w:fldCharType="begin"/>
            </w:r>
            <w:r w:rsidR="00853CEA">
              <w:rPr>
                <w:noProof/>
                <w:webHidden/>
              </w:rPr>
              <w:instrText xml:space="preserve"> PAGEREF _Toc218453325 \h </w:instrText>
            </w:r>
            <w:r w:rsidR="00853CEA">
              <w:rPr>
                <w:noProof/>
                <w:webHidden/>
              </w:rPr>
            </w:r>
            <w:r w:rsidR="00853CEA">
              <w:rPr>
                <w:noProof/>
                <w:webHidden/>
              </w:rPr>
              <w:fldChar w:fldCharType="separate"/>
            </w:r>
            <w:r w:rsidR="00853CEA">
              <w:rPr>
                <w:noProof/>
                <w:webHidden/>
              </w:rPr>
              <w:t>21</w:t>
            </w:r>
            <w:r w:rsidR="00853CEA">
              <w:rPr>
                <w:noProof/>
                <w:webHidden/>
              </w:rPr>
              <w:fldChar w:fldCharType="end"/>
            </w:r>
          </w:hyperlink>
        </w:p>
        <w:p w14:paraId="701E4081" w14:textId="3E2E4431"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6" w:history="1">
            <w:r w:rsidR="00853CEA" w:rsidRPr="004359F7">
              <w:rPr>
                <w:rStyle w:val="Lienhypertexte"/>
                <w:rFonts w:ascii="Calibri" w:hAnsi="Calibri"/>
                <w:noProof/>
              </w:rPr>
              <w:t>4.2.8.</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DET – Direction de l’Exécution des Travaux</w:t>
            </w:r>
            <w:r w:rsidR="00853CEA">
              <w:rPr>
                <w:noProof/>
                <w:webHidden/>
              </w:rPr>
              <w:tab/>
            </w:r>
            <w:r w:rsidR="00853CEA">
              <w:rPr>
                <w:noProof/>
                <w:webHidden/>
              </w:rPr>
              <w:fldChar w:fldCharType="begin"/>
            </w:r>
            <w:r w:rsidR="00853CEA">
              <w:rPr>
                <w:noProof/>
                <w:webHidden/>
              </w:rPr>
              <w:instrText xml:space="preserve"> PAGEREF _Toc218453326 \h </w:instrText>
            </w:r>
            <w:r w:rsidR="00853CEA">
              <w:rPr>
                <w:noProof/>
                <w:webHidden/>
              </w:rPr>
            </w:r>
            <w:r w:rsidR="00853CEA">
              <w:rPr>
                <w:noProof/>
                <w:webHidden/>
              </w:rPr>
              <w:fldChar w:fldCharType="separate"/>
            </w:r>
            <w:r w:rsidR="00853CEA">
              <w:rPr>
                <w:noProof/>
                <w:webHidden/>
              </w:rPr>
              <w:t>21</w:t>
            </w:r>
            <w:r w:rsidR="00853CEA">
              <w:rPr>
                <w:noProof/>
                <w:webHidden/>
              </w:rPr>
              <w:fldChar w:fldCharType="end"/>
            </w:r>
          </w:hyperlink>
        </w:p>
        <w:p w14:paraId="539D90CB" w14:textId="27BB9114"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27" w:history="1">
            <w:r w:rsidR="00853CEA" w:rsidRPr="004359F7">
              <w:rPr>
                <w:rStyle w:val="Lienhypertexte"/>
                <w:rFonts w:ascii="Calibri" w:hAnsi="Calibri"/>
                <w:noProof/>
              </w:rPr>
              <w:t>4.2.9.</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AOR – Assistance aux opérations de réception et pendant la GPA</w:t>
            </w:r>
            <w:r w:rsidR="00853CEA">
              <w:rPr>
                <w:noProof/>
                <w:webHidden/>
              </w:rPr>
              <w:tab/>
            </w:r>
            <w:r w:rsidR="00853CEA">
              <w:rPr>
                <w:noProof/>
                <w:webHidden/>
              </w:rPr>
              <w:fldChar w:fldCharType="begin"/>
            </w:r>
            <w:r w:rsidR="00853CEA">
              <w:rPr>
                <w:noProof/>
                <w:webHidden/>
              </w:rPr>
              <w:instrText xml:space="preserve"> PAGEREF _Toc218453327 \h </w:instrText>
            </w:r>
            <w:r w:rsidR="00853CEA">
              <w:rPr>
                <w:noProof/>
                <w:webHidden/>
              </w:rPr>
            </w:r>
            <w:r w:rsidR="00853CEA">
              <w:rPr>
                <w:noProof/>
                <w:webHidden/>
              </w:rPr>
              <w:fldChar w:fldCharType="separate"/>
            </w:r>
            <w:r w:rsidR="00853CEA">
              <w:rPr>
                <w:noProof/>
                <w:webHidden/>
              </w:rPr>
              <w:t>22</w:t>
            </w:r>
            <w:r w:rsidR="00853CEA">
              <w:rPr>
                <w:noProof/>
                <w:webHidden/>
              </w:rPr>
              <w:fldChar w:fldCharType="end"/>
            </w:r>
          </w:hyperlink>
        </w:p>
        <w:p w14:paraId="5EC8A65E" w14:textId="23945FEA" w:rsidR="00853CEA" w:rsidRDefault="00935DA1">
          <w:pPr>
            <w:pStyle w:val="TM3"/>
            <w:tabs>
              <w:tab w:val="left" w:pos="1440"/>
              <w:tab w:val="right" w:leader="dot" w:pos="8630"/>
            </w:tabs>
            <w:rPr>
              <w:rFonts w:asciiTheme="minorHAnsi" w:hAnsiTheme="minorHAnsi"/>
              <w:noProof/>
              <w:kern w:val="2"/>
              <w:sz w:val="24"/>
              <w:szCs w:val="24"/>
              <w:lang w:eastAsia="fr-FR"/>
              <w14:ligatures w14:val="standardContextual"/>
            </w:rPr>
          </w:pPr>
          <w:hyperlink w:anchor="_Toc218453328" w:history="1">
            <w:r w:rsidR="00853CEA" w:rsidRPr="004359F7">
              <w:rPr>
                <w:rStyle w:val="Lienhypertexte"/>
                <w:rFonts w:ascii="Calibri" w:hAnsi="Calibri"/>
                <w:noProof/>
              </w:rPr>
              <w:t>4.2.10.</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OPC – Ordonnancement, Pilotage et Coordination (intégré ou mission distincte)</w:t>
            </w:r>
            <w:r w:rsidR="00853CEA">
              <w:rPr>
                <w:noProof/>
                <w:webHidden/>
              </w:rPr>
              <w:tab/>
            </w:r>
            <w:r w:rsidR="00853CEA">
              <w:rPr>
                <w:noProof/>
                <w:webHidden/>
              </w:rPr>
              <w:fldChar w:fldCharType="begin"/>
            </w:r>
            <w:r w:rsidR="00853CEA">
              <w:rPr>
                <w:noProof/>
                <w:webHidden/>
              </w:rPr>
              <w:instrText xml:space="preserve"> PAGEREF _Toc218453328 \h </w:instrText>
            </w:r>
            <w:r w:rsidR="00853CEA">
              <w:rPr>
                <w:noProof/>
                <w:webHidden/>
              </w:rPr>
            </w:r>
            <w:r w:rsidR="00853CEA">
              <w:rPr>
                <w:noProof/>
                <w:webHidden/>
              </w:rPr>
              <w:fldChar w:fldCharType="separate"/>
            </w:r>
            <w:r w:rsidR="00853CEA">
              <w:rPr>
                <w:noProof/>
                <w:webHidden/>
              </w:rPr>
              <w:t>22</w:t>
            </w:r>
            <w:r w:rsidR="00853CEA">
              <w:rPr>
                <w:noProof/>
                <w:webHidden/>
              </w:rPr>
              <w:fldChar w:fldCharType="end"/>
            </w:r>
          </w:hyperlink>
        </w:p>
        <w:p w14:paraId="52A35032" w14:textId="72B97216"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29" w:history="1">
            <w:r w:rsidR="00853CEA" w:rsidRPr="004359F7">
              <w:rPr>
                <w:rStyle w:val="Lienhypertexte"/>
                <w:rFonts w:ascii="Calibri" w:hAnsi="Calibri"/>
                <w:noProof/>
              </w:rPr>
              <w:t>4.3.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Missions partielles</w:t>
            </w:r>
            <w:r w:rsidR="00853CEA">
              <w:rPr>
                <w:noProof/>
                <w:webHidden/>
              </w:rPr>
              <w:tab/>
            </w:r>
            <w:r w:rsidR="00853CEA">
              <w:rPr>
                <w:noProof/>
                <w:webHidden/>
              </w:rPr>
              <w:fldChar w:fldCharType="begin"/>
            </w:r>
            <w:r w:rsidR="00853CEA">
              <w:rPr>
                <w:noProof/>
                <w:webHidden/>
              </w:rPr>
              <w:instrText xml:space="preserve"> PAGEREF _Toc218453329 \h </w:instrText>
            </w:r>
            <w:r w:rsidR="00853CEA">
              <w:rPr>
                <w:noProof/>
                <w:webHidden/>
              </w:rPr>
            </w:r>
            <w:r w:rsidR="00853CEA">
              <w:rPr>
                <w:noProof/>
                <w:webHidden/>
              </w:rPr>
              <w:fldChar w:fldCharType="separate"/>
            </w:r>
            <w:r w:rsidR="00853CEA">
              <w:rPr>
                <w:noProof/>
                <w:webHidden/>
              </w:rPr>
              <w:t>23</w:t>
            </w:r>
            <w:r w:rsidR="00853CEA">
              <w:rPr>
                <w:noProof/>
                <w:webHidden/>
              </w:rPr>
              <w:fldChar w:fldCharType="end"/>
            </w:r>
          </w:hyperlink>
        </w:p>
        <w:p w14:paraId="5E486527" w14:textId="66D5A4DB"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30" w:history="1">
            <w:r w:rsidR="00853CEA" w:rsidRPr="004359F7">
              <w:rPr>
                <w:rStyle w:val="Lienhypertexte"/>
                <w:rFonts w:ascii="Calibri" w:hAnsi="Calibri"/>
                <w:noProof/>
              </w:rPr>
              <w:t>4.3.1.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Études seules sans suivi de travaux</w:t>
            </w:r>
            <w:r w:rsidR="00853CEA">
              <w:rPr>
                <w:noProof/>
                <w:webHidden/>
              </w:rPr>
              <w:tab/>
            </w:r>
            <w:r w:rsidR="00853CEA">
              <w:rPr>
                <w:noProof/>
                <w:webHidden/>
              </w:rPr>
              <w:fldChar w:fldCharType="begin"/>
            </w:r>
            <w:r w:rsidR="00853CEA">
              <w:rPr>
                <w:noProof/>
                <w:webHidden/>
              </w:rPr>
              <w:instrText xml:space="preserve"> PAGEREF _Toc218453330 \h </w:instrText>
            </w:r>
            <w:r w:rsidR="00853CEA">
              <w:rPr>
                <w:noProof/>
                <w:webHidden/>
              </w:rPr>
            </w:r>
            <w:r w:rsidR="00853CEA">
              <w:rPr>
                <w:noProof/>
                <w:webHidden/>
              </w:rPr>
              <w:fldChar w:fldCharType="separate"/>
            </w:r>
            <w:r w:rsidR="00853CEA">
              <w:rPr>
                <w:noProof/>
                <w:webHidden/>
              </w:rPr>
              <w:t>24</w:t>
            </w:r>
            <w:r w:rsidR="00853CEA">
              <w:rPr>
                <w:noProof/>
                <w:webHidden/>
              </w:rPr>
              <w:fldChar w:fldCharType="end"/>
            </w:r>
          </w:hyperlink>
        </w:p>
        <w:p w14:paraId="1A5D84F4" w14:textId="19A432AA"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31" w:history="1">
            <w:r w:rsidR="00853CEA" w:rsidRPr="004359F7">
              <w:rPr>
                <w:rStyle w:val="Lienhypertexte"/>
                <w:rFonts w:ascii="Calibri" w:hAnsi="Calibri"/>
                <w:noProof/>
              </w:rPr>
              <w:t>4.3.2.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Suivi de travaux sur études existantes (ex : réseaux/PV)</w:t>
            </w:r>
            <w:r w:rsidR="00853CEA">
              <w:rPr>
                <w:noProof/>
                <w:webHidden/>
              </w:rPr>
              <w:tab/>
            </w:r>
            <w:r w:rsidR="00853CEA">
              <w:rPr>
                <w:noProof/>
                <w:webHidden/>
              </w:rPr>
              <w:fldChar w:fldCharType="begin"/>
            </w:r>
            <w:r w:rsidR="00853CEA">
              <w:rPr>
                <w:noProof/>
                <w:webHidden/>
              </w:rPr>
              <w:instrText xml:space="preserve"> PAGEREF _Toc218453331 \h </w:instrText>
            </w:r>
            <w:r w:rsidR="00853CEA">
              <w:rPr>
                <w:noProof/>
                <w:webHidden/>
              </w:rPr>
            </w:r>
            <w:r w:rsidR="00853CEA">
              <w:rPr>
                <w:noProof/>
                <w:webHidden/>
              </w:rPr>
              <w:fldChar w:fldCharType="separate"/>
            </w:r>
            <w:r w:rsidR="00853CEA">
              <w:rPr>
                <w:noProof/>
                <w:webHidden/>
              </w:rPr>
              <w:t>24</w:t>
            </w:r>
            <w:r w:rsidR="00853CEA">
              <w:rPr>
                <w:noProof/>
                <w:webHidden/>
              </w:rPr>
              <w:fldChar w:fldCharType="end"/>
            </w:r>
          </w:hyperlink>
        </w:p>
        <w:p w14:paraId="10C23AD1" w14:textId="4CB67C1D"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32" w:history="1">
            <w:r w:rsidR="00853CEA" w:rsidRPr="004359F7">
              <w:rPr>
                <w:rStyle w:val="Lienhypertexte"/>
                <w:rFonts w:ascii="Calibri" w:hAnsi="Calibri"/>
                <w:noProof/>
              </w:rPr>
              <w:t>4.3.3.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Missions ponctuelles (notes techniques, expertises, actualisation de DCE, etc.)</w:t>
            </w:r>
            <w:r w:rsidR="00853CEA">
              <w:rPr>
                <w:noProof/>
                <w:webHidden/>
              </w:rPr>
              <w:tab/>
            </w:r>
            <w:r w:rsidR="00853CEA">
              <w:rPr>
                <w:noProof/>
                <w:webHidden/>
              </w:rPr>
              <w:fldChar w:fldCharType="begin"/>
            </w:r>
            <w:r w:rsidR="00853CEA">
              <w:rPr>
                <w:noProof/>
                <w:webHidden/>
              </w:rPr>
              <w:instrText xml:space="preserve"> PAGEREF _Toc218453332 \h </w:instrText>
            </w:r>
            <w:r w:rsidR="00853CEA">
              <w:rPr>
                <w:noProof/>
                <w:webHidden/>
              </w:rPr>
            </w:r>
            <w:r w:rsidR="00853CEA">
              <w:rPr>
                <w:noProof/>
                <w:webHidden/>
              </w:rPr>
              <w:fldChar w:fldCharType="separate"/>
            </w:r>
            <w:r w:rsidR="00853CEA">
              <w:rPr>
                <w:noProof/>
                <w:webHidden/>
              </w:rPr>
              <w:t>25</w:t>
            </w:r>
            <w:r w:rsidR="00853CEA">
              <w:rPr>
                <w:noProof/>
                <w:webHidden/>
              </w:rPr>
              <w:fldChar w:fldCharType="end"/>
            </w:r>
          </w:hyperlink>
        </w:p>
        <w:p w14:paraId="065723EB" w14:textId="76F89647"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33" w:history="1">
            <w:r w:rsidR="00853CEA" w:rsidRPr="004359F7">
              <w:rPr>
                <w:rStyle w:val="Lienhypertexte"/>
                <w:rFonts w:ascii="Calibri" w:hAnsi="Calibri"/>
                <w:noProof/>
              </w:rPr>
              <w:t>4.4.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Adaptation des missions selon les typologies d’opérations</w:t>
            </w:r>
            <w:r w:rsidR="00853CEA">
              <w:rPr>
                <w:noProof/>
                <w:webHidden/>
              </w:rPr>
              <w:tab/>
            </w:r>
            <w:r w:rsidR="00853CEA">
              <w:rPr>
                <w:noProof/>
                <w:webHidden/>
              </w:rPr>
              <w:fldChar w:fldCharType="begin"/>
            </w:r>
            <w:r w:rsidR="00853CEA">
              <w:rPr>
                <w:noProof/>
                <w:webHidden/>
              </w:rPr>
              <w:instrText xml:space="preserve"> PAGEREF _Toc218453333 \h </w:instrText>
            </w:r>
            <w:r w:rsidR="00853CEA">
              <w:rPr>
                <w:noProof/>
                <w:webHidden/>
              </w:rPr>
            </w:r>
            <w:r w:rsidR="00853CEA">
              <w:rPr>
                <w:noProof/>
                <w:webHidden/>
              </w:rPr>
              <w:fldChar w:fldCharType="separate"/>
            </w:r>
            <w:r w:rsidR="00853CEA">
              <w:rPr>
                <w:noProof/>
                <w:webHidden/>
              </w:rPr>
              <w:t>26</w:t>
            </w:r>
            <w:r w:rsidR="00853CEA">
              <w:rPr>
                <w:noProof/>
                <w:webHidden/>
              </w:rPr>
              <w:fldChar w:fldCharType="end"/>
            </w:r>
          </w:hyperlink>
        </w:p>
        <w:p w14:paraId="5809A67E" w14:textId="4BB3CA51"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34" w:history="1">
            <w:r w:rsidR="00853CEA" w:rsidRPr="004359F7">
              <w:rPr>
                <w:rStyle w:val="Lienhypertexte"/>
                <w:rFonts w:ascii="Calibri" w:hAnsi="Calibri"/>
                <w:noProof/>
              </w:rPr>
              <w:t>4.4.1.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Infrastructures : schémas directeurs, réseaux, voirie, clôtures</w:t>
            </w:r>
            <w:r w:rsidR="00853CEA">
              <w:rPr>
                <w:noProof/>
                <w:webHidden/>
              </w:rPr>
              <w:tab/>
            </w:r>
            <w:r w:rsidR="00853CEA">
              <w:rPr>
                <w:noProof/>
                <w:webHidden/>
              </w:rPr>
              <w:fldChar w:fldCharType="begin"/>
            </w:r>
            <w:r w:rsidR="00853CEA">
              <w:rPr>
                <w:noProof/>
                <w:webHidden/>
              </w:rPr>
              <w:instrText xml:space="preserve"> PAGEREF _Toc218453334 \h </w:instrText>
            </w:r>
            <w:r w:rsidR="00853CEA">
              <w:rPr>
                <w:noProof/>
                <w:webHidden/>
              </w:rPr>
            </w:r>
            <w:r w:rsidR="00853CEA">
              <w:rPr>
                <w:noProof/>
                <w:webHidden/>
              </w:rPr>
              <w:fldChar w:fldCharType="separate"/>
            </w:r>
            <w:r w:rsidR="00853CEA">
              <w:rPr>
                <w:noProof/>
                <w:webHidden/>
              </w:rPr>
              <w:t>26</w:t>
            </w:r>
            <w:r w:rsidR="00853CEA">
              <w:rPr>
                <w:noProof/>
                <w:webHidden/>
              </w:rPr>
              <w:fldChar w:fldCharType="end"/>
            </w:r>
          </w:hyperlink>
        </w:p>
        <w:p w14:paraId="05450B7D" w14:textId="0AD3A794"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35" w:history="1">
            <w:r w:rsidR="00853CEA" w:rsidRPr="004359F7">
              <w:rPr>
                <w:rStyle w:val="Lienhypertexte"/>
                <w:rFonts w:ascii="Calibri" w:hAnsi="Calibri"/>
                <w:noProof/>
              </w:rPr>
              <w:t>4.4.2.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Bâtiments : neuf, réhabilitation, désamiantage-démolition, réaménagement de locaux de recherche</w:t>
            </w:r>
            <w:r w:rsidR="00853CEA">
              <w:rPr>
                <w:noProof/>
                <w:webHidden/>
              </w:rPr>
              <w:tab/>
            </w:r>
            <w:r w:rsidR="00853CEA">
              <w:rPr>
                <w:noProof/>
                <w:webHidden/>
              </w:rPr>
              <w:fldChar w:fldCharType="begin"/>
            </w:r>
            <w:r w:rsidR="00853CEA">
              <w:rPr>
                <w:noProof/>
                <w:webHidden/>
              </w:rPr>
              <w:instrText xml:space="preserve"> PAGEREF _Toc218453335 \h </w:instrText>
            </w:r>
            <w:r w:rsidR="00853CEA">
              <w:rPr>
                <w:noProof/>
                <w:webHidden/>
              </w:rPr>
            </w:r>
            <w:r w:rsidR="00853CEA">
              <w:rPr>
                <w:noProof/>
                <w:webHidden/>
              </w:rPr>
              <w:fldChar w:fldCharType="separate"/>
            </w:r>
            <w:r w:rsidR="00853CEA">
              <w:rPr>
                <w:noProof/>
                <w:webHidden/>
              </w:rPr>
              <w:t>27</w:t>
            </w:r>
            <w:r w:rsidR="00853CEA">
              <w:rPr>
                <w:noProof/>
                <w:webHidden/>
              </w:rPr>
              <w:fldChar w:fldCharType="end"/>
            </w:r>
          </w:hyperlink>
        </w:p>
        <w:p w14:paraId="44D67A79" w14:textId="7E8FE47A"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36" w:history="1">
            <w:r w:rsidR="00853CEA" w:rsidRPr="004359F7">
              <w:rPr>
                <w:rStyle w:val="Lienhypertexte"/>
                <w:rFonts w:ascii="Calibri" w:hAnsi="Calibri"/>
                <w:noProof/>
              </w:rPr>
              <w:t>Article 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attendus par phase</w:t>
            </w:r>
            <w:r w:rsidR="00853CEA">
              <w:rPr>
                <w:noProof/>
                <w:webHidden/>
              </w:rPr>
              <w:tab/>
            </w:r>
            <w:r w:rsidR="00853CEA">
              <w:rPr>
                <w:noProof/>
                <w:webHidden/>
              </w:rPr>
              <w:fldChar w:fldCharType="begin"/>
            </w:r>
            <w:r w:rsidR="00853CEA">
              <w:rPr>
                <w:noProof/>
                <w:webHidden/>
              </w:rPr>
              <w:instrText xml:space="preserve"> PAGEREF _Toc218453336 \h </w:instrText>
            </w:r>
            <w:r w:rsidR="00853CEA">
              <w:rPr>
                <w:noProof/>
                <w:webHidden/>
              </w:rPr>
            </w:r>
            <w:r w:rsidR="00853CEA">
              <w:rPr>
                <w:noProof/>
                <w:webHidden/>
              </w:rPr>
              <w:fldChar w:fldCharType="separate"/>
            </w:r>
            <w:r w:rsidR="00853CEA">
              <w:rPr>
                <w:noProof/>
                <w:webHidden/>
              </w:rPr>
              <w:t>28</w:t>
            </w:r>
            <w:r w:rsidR="00853CEA">
              <w:rPr>
                <w:noProof/>
                <w:webHidden/>
              </w:rPr>
              <w:fldChar w:fldCharType="end"/>
            </w:r>
          </w:hyperlink>
        </w:p>
        <w:p w14:paraId="73255968" w14:textId="519B857E"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37" w:history="1">
            <w:r w:rsidR="00853CEA" w:rsidRPr="004359F7">
              <w:rPr>
                <w:rStyle w:val="Lienhypertexte"/>
                <w:rFonts w:ascii="Calibri" w:hAnsi="Calibri"/>
                <w:noProof/>
              </w:rPr>
              <w:t>5.1.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Principes généraux (support numérique, formats, langue, niveau de détail)</w:t>
            </w:r>
            <w:r w:rsidR="00853CEA">
              <w:rPr>
                <w:noProof/>
                <w:webHidden/>
              </w:rPr>
              <w:tab/>
            </w:r>
            <w:r w:rsidR="00853CEA">
              <w:rPr>
                <w:noProof/>
                <w:webHidden/>
              </w:rPr>
              <w:fldChar w:fldCharType="begin"/>
            </w:r>
            <w:r w:rsidR="00853CEA">
              <w:rPr>
                <w:noProof/>
                <w:webHidden/>
              </w:rPr>
              <w:instrText xml:space="preserve"> PAGEREF _Toc218453337 \h </w:instrText>
            </w:r>
            <w:r w:rsidR="00853CEA">
              <w:rPr>
                <w:noProof/>
                <w:webHidden/>
              </w:rPr>
            </w:r>
            <w:r w:rsidR="00853CEA">
              <w:rPr>
                <w:noProof/>
                <w:webHidden/>
              </w:rPr>
              <w:fldChar w:fldCharType="separate"/>
            </w:r>
            <w:r w:rsidR="00853CEA">
              <w:rPr>
                <w:noProof/>
                <w:webHidden/>
              </w:rPr>
              <w:t>28</w:t>
            </w:r>
            <w:r w:rsidR="00853CEA">
              <w:rPr>
                <w:noProof/>
                <w:webHidden/>
              </w:rPr>
              <w:fldChar w:fldCharType="end"/>
            </w:r>
          </w:hyperlink>
        </w:p>
        <w:p w14:paraId="7AE3E8BC" w14:textId="4D321841"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38" w:history="1">
            <w:r w:rsidR="00853CEA" w:rsidRPr="004359F7">
              <w:rPr>
                <w:rStyle w:val="Lienhypertexte"/>
                <w:rFonts w:ascii="Calibri" w:hAnsi="Calibri"/>
                <w:noProof/>
              </w:rPr>
              <w:t>5.2.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DIAG / études préalables</w:t>
            </w:r>
            <w:r w:rsidR="00853CEA">
              <w:rPr>
                <w:noProof/>
                <w:webHidden/>
              </w:rPr>
              <w:tab/>
            </w:r>
            <w:r w:rsidR="00853CEA">
              <w:rPr>
                <w:noProof/>
                <w:webHidden/>
              </w:rPr>
              <w:fldChar w:fldCharType="begin"/>
            </w:r>
            <w:r w:rsidR="00853CEA">
              <w:rPr>
                <w:noProof/>
                <w:webHidden/>
              </w:rPr>
              <w:instrText xml:space="preserve"> PAGEREF _Toc218453338 \h </w:instrText>
            </w:r>
            <w:r w:rsidR="00853CEA">
              <w:rPr>
                <w:noProof/>
                <w:webHidden/>
              </w:rPr>
            </w:r>
            <w:r w:rsidR="00853CEA">
              <w:rPr>
                <w:noProof/>
                <w:webHidden/>
              </w:rPr>
              <w:fldChar w:fldCharType="separate"/>
            </w:r>
            <w:r w:rsidR="00853CEA">
              <w:rPr>
                <w:noProof/>
                <w:webHidden/>
              </w:rPr>
              <w:t>29</w:t>
            </w:r>
            <w:r w:rsidR="00853CEA">
              <w:rPr>
                <w:noProof/>
                <w:webHidden/>
              </w:rPr>
              <w:fldChar w:fldCharType="end"/>
            </w:r>
          </w:hyperlink>
        </w:p>
        <w:p w14:paraId="14645B2D" w14:textId="4ED50F46"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39" w:history="1">
            <w:r w:rsidR="00853CEA" w:rsidRPr="004359F7">
              <w:rPr>
                <w:rStyle w:val="Lienhypertexte"/>
                <w:rFonts w:ascii="Calibri" w:hAnsi="Calibri"/>
                <w:noProof/>
              </w:rPr>
              <w:t>5.3.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ESQ</w:t>
            </w:r>
            <w:r w:rsidR="00853CEA">
              <w:rPr>
                <w:noProof/>
                <w:webHidden/>
              </w:rPr>
              <w:tab/>
            </w:r>
            <w:r w:rsidR="00853CEA">
              <w:rPr>
                <w:noProof/>
                <w:webHidden/>
              </w:rPr>
              <w:fldChar w:fldCharType="begin"/>
            </w:r>
            <w:r w:rsidR="00853CEA">
              <w:rPr>
                <w:noProof/>
                <w:webHidden/>
              </w:rPr>
              <w:instrText xml:space="preserve"> PAGEREF _Toc218453339 \h </w:instrText>
            </w:r>
            <w:r w:rsidR="00853CEA">
              <w:rPr>
                <w:noProof/>
                <w:webHidden/>
              </w:rPr>
            </w:r>
            <w:r w:rsidR="00853CEA">
              <w:rPr>
                <w:noProof/>
                <w:webHidden/>
              </w:rPr>
              <w:fldChar w:fldCharType="separate"/>
            </w:r>
            <w:r w:rsidR="00853CEA">
              <w:rPr>
                <w:noProof/>
                <w:webHidden/>
              </w:rPr>
              <w:t>30</w:t>
            </w:r>
            <w:r w:rsidR="00853CEA">
              <w:rPr>
                <w:noProof/>
                <w:webHidden/>
              </w:rPr>
              <w:fldChar w:fldCharType="end"/>
            </w:r>
          </w:hyperlink>
        </w:p>
        <w:p w14:paraId="690A8FF5" w14:textId="4E5B6DC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0" w:history="1">
            <w:r w:rsidR="00853CEA" w:rsidRPr="004359F7">
              <w:rPr>
                <w:rStyle w:val="Lienhypertexte"/>
                <w:rFonts w:ascii="Calibri" w:hAnsi="Calibri"/>
                <w:noProof/>
              </w:rPr>
              <w:t>5.4.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APS (y compris premières estimations financières, variantes)</w:t>
            </w:r>
            <w:r w:rsidR="00853CEA">
              <w:rPr>
                <w:noProof/>
                <w:webHidden/>
              </w:rPr>
              <w:tab/>
            </w:r>
            <w:r w:rsidR="00853CEA">
              <w:rPr>
                <w:noProof/>
                <w:webHidden/>
              </w:rPr>
              <w:fldChar w:fldCharType="begin"/>
            </w:r>
            <w:r w:rsidR="00853CEA">
              <w:rPr>
                <w:noProof/>
                <w:webHidden/>
              </w:rPr>
              <w:instrText xml:space="preserve"> PAGEREF _Toc218453340 \h </w:instrText>
            </w:r>
            <w:r w:rsidR="00853CEA">
              <w:rPr>
                <w:noProof/>
                <w:webHidden/>
              </w:rPr>
            </w:r>
            <w:r w:rsidR="00853CEA">
              <w:rPr>
                <w:noProof/>
                <w:webHidden/>
              </w:rPr>
              <w:fldChar w:fldCharType="separate"/>
            </w:r>
            <w:r w:rsidR="00853CEA">
              <w:rPr>
                <w:noProof/>
                <w:webHidden/>
              </w:rPr>
              <w:t>30</w:t>
            </w:r>
            <w:r w:rsidR="00853CEA">
              <w:rPr>
                <w:noProof/>
                <w:webHidden/>
              </w:rPr>
              <w:fldChar w:fldCharType="end"/>
            </w:r>
          </w:hyperlink>
        </w:p>
        <w:p w14:paraId="55419633" w14:textId="1B6F445F"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1" w:history="1">
            <w:r w:rsidR="00853CEA" w:rsidRPr="004359F7">
              <w:rPr>
                <w:rStyle w:val="Lienhypertexte"/>
                <w:rFonts w:ascii="Calibri" w:hAnsi="Calibri"/>
                <w:noProof/>
              </w:rPr>
              <w:t>5.5.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APD (dossier de consultation interne, estimation affinée, conformité réglementaire)</w:t>
            </w:r>
            <w:r w:rsidR="00853CEA">
              <w:rPr>
                <w:noProof/>
                <w:webHidden/>
              </w:rPr>
              <w:tab/>
            </w:r>
            <w:r w:rsidR="00853CEA">
              <w:rPr>
                <w:noProof/>
                <w:webHidden/>
              </w:rPr>
              <w:fldChar w:fldCharType="begin"/>
            </w:r>
            <w:r w:rsidR="00853CEA">
              <w:rPr>
                <w:noProof/>
                <w:webHidden/>
              </w:rPr>
              <w:instrText xml:space="preserve"> PAGEREF _Toc218453341 \h </w:instrText>
            </w:r>
            <w:r w:rsidR="00853CEA">
              <w:rPr>
                <w:noProof/>
                <w:webHidden/>
              </w:rPr>
            </w:r>
            <w:r w:rsidR="00853CEA">
              <w:rPr>
                <w:noProof/>
                <w:webHidden/>
              </w:rPr>
              <w:fldChar w:fldCharType="separate"/>
            </w:r>
            <w:r w:rsidR="00853CEA">
              <w:rPr>
                <w:noProof/>
                <w:webHidden/>
              </w:rPr>
              <w:t>31</w:t>
            </w:r>
            <w:r w:rsidR="00853CEA">
              <w:rPr>
                <w:noProof/>
                <w:webHidden/>
              </w:rPr>
              <w:fldChar w:fldCharType="end"/>
            </w:r>
          </w:hyperlink>
        </w:p>
        <w:p w14:paraId="502C0775" w14:textId="5F6D6DED"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2" w:history="1">
            <w:r w:rsidR="00853CEA" w:rsidRPr="004359F7">
              <w:rPr>
                <w:rStyle w:val="Lienhypertexte"/>
                <w:rFonts w:ascii="Calibri" w:hAnsi="Calibri"/>
                <w:noProof/>
              </w:rPr>
              <w:t>5.6.</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PRO (plans d’exécution, CCTP travaux, DPGF/BPU, estimations détaillées par lots)</w:t>
            </w:r>
            <w:r w:rsidR="00853CEA">
              <w:rPr>
                <w:noProof/>
                <w:webHidden/>
              </w:rPr>
              <w:tab/>
            </w:r>
            <w:r w:rsidR="00853CEA">
              <w:rPr>
                <w:noProof/>
                <w:webHidden/>
              </w:rPr>
              <w:fldChar w:fldCharType="begin"/>
            </w:r>
            <w:r w:rsidR="00853CEA">
              <w:rPr>
                <w:noProof/>
                <w:webHidden/>
              </w:rPr>
              <w:instrText xml:space="preserve"> PAGEREF _Toc218453342 \h </w:instrText>
            </w:r>
            <w:r w:rsidR="00853CEA">
              <w:rPr>
                <w:noProof/>
                <w:webHidden/>
              </w:rPr>
            </w:r>
            <w:r w:rsidR="00853CEA">
              <w:rPr>
                <w:noProof/>
                <w:webHidden/>
              </w:rPr>
              <w:fldChar w:fldCharType="separate"/>
            </w:r>
            <w:r w:rsidR="00853CEA">
              <w:rPr>
                <w:noProof/>
                <w:webHidden/>
              </w:rPr>
              <w:t>31</w:t>
            </w:r>
            <w:r w:rsidR="00853CEA">
              <w:rPr>
                <w:noProof/>
                <w:webHidden/>
              </w:rPr>
              <w:fldChar w:fldCharType="end"/>
            </w:r>
          </w:hyperlink>
        </w:p>
        <w:p w14:paraId="4426E0AE" w14:textId="33A65ED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3" w:history="1">
            <w:r w:rsidR="00853CEA" w:rsidRPr="004359F7">
              <w:rPr>
                <w:rStyle w:val="Lienhypertexte"/>
                <w:rFonts w:ascii="Calibri" w:hAnsi="Calibri"/>
                <w:noProof/>
              </w:rPr>
              <w:t>5.7.</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ACT (rapport d’analyse des offres, tableaux comparatifs, mise au point)</w:t>
            </w:r>
            <w:r w:rsidR="00853CEA">
              <w:rPr>
                <w:noProof/>
                <w:webHidden/>
              </w:rPr>
              <w:tab/>
            </w:r>
            <w:r w:rsidR="00853CEA">
              <w:rPr>
                <w:noProof/>
                <w:webHidden/>
              </w:rPr>
              <w:fldChar w:fldCharType="begin"/>
            </w:r>
            <w:r w:rsidR="00853CEA">
              <w:rPr>
                <w:noProof/>
                <w:webHidden/>
              </w:rPr>
              <w:instrText xml:space="preserve"> PAGEREF _Toc218453343 \h </w:instrText>
            </w:r>
            <w:r w:rsidR="00853CEA">
              <w:rPr>
                <w:noProof/>
                <w:webHidden/>
              </w:rPr>
            </w:r>
            <w:r w:rsidR="00853CEA">
              <w:rPr>
                <w:noProof/>
                <w:webHidden/>
              </w:rPr>
              <w:fldChar w:fldCharType="separate"/>
            </w:r>
            <w:r w:rsidR="00853CEA">
              <w:rPr>
                <w:noProof/>
                <w:webHidden/>
              </w:rPr>
              <w:t>32</w:t>
            </w:r>
            <w:r w:rsidR="00853CEA">
              <w:rPr>
                <w:noProof/>
                <w:webHidden/>
              </w:rPr>
              <w:fldChar w:fldCharType="end"/>
            </w:r>
          </w:hyperlink>
        </w:p>
        <w:p w14:paraId="22865080" w14:textId="2FFEFADC"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4" w:history="1">
            <w:r w:rsidR="00853CEA" w:rsidRPr="004359F7">
              <w:rPr>
                <w:rStyle w:val="Lienhypertexte"/>
                <w:rFonts w:ascii="Calibri" w:hAnsi="Calibri"/>
                <w:noProof/>
              </w:rPr>
              <w:t>5.8.</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VISA et EXE (dossiers visés, fiches de visas, avis, commentaires)</w:t>
            </w:r>
            <w:r w:rsidR="00853CEA">
              <w:rPr>
                <w:noProof/>
                <w:webHidden/>
              </w:rPr>
              <w:tab/>
            </w:r>
            <w:r w:rsidR="00853CEA">
              <w:rPr>
                <w:noProof/>
                <w:webHidden/>
              </w:rPr>
              <w:fldChar w:fldCharType="begin"/>
            </w:r>
            <w:r w:rsidR="00853CEA">
              <w:rPr>
                <w:noProof/>
                <w:webHidden/>
              </w:rPr>
              <w:instrText xml:space="preserve"> PAGEREF _Toc218453344 \h </w:instrText>
            </w:r>
            <w:r w:rsidR="00853CEA">
              <w:rPr>
                <w:noProof/>
                <w:webHidden/>
              </w:rPr>
            </w:r>
            <w:r w:rsidR="00853CEA">
              <w:rPr>
                <w:noProof/>
                <w:webHidden/>
              </w:rPr>
              <w:fldChar w:fldCharType="separate"/>
            </w:r>
            <w:r w:rsidR="00853CEA">
              <w:rPr>
                <w:noProof/>
                <w:webHidden/>
              </w:rPr>
              <w:t>33</w:t>
            </w:r>
            <w:r w:rsidR="00853CEA">
              <w:rPr>
                <w:noProof/>
                <w:webHidden/>
              </w:rPr>
              <w:fldChar w:fldCharType="end"/>
            </w:r>
          </w:hyperlink>
        </w:p>
        <w:p w14:paraId="15CAF773" w14:textId="3B430564"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5" w:history="1">
            <w:r w:rsidR="00853CEA" w:rsidRPr="004359F7">
              <w:rPr>
                <w:rStyle w:val="Lienhypertexte"/>
                <w:rFonts w:ascii="Calibri" w:hAnsi="Calibri"/>
                <w:noProof/>
              </w:rPr>
              <w:t>5.9.</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DET (CR de chantier, tableaux d’avancement, suivi financier, gestion des modifications)</w:t>
            </w:r>
            <w:r w:rsidR="00853CEA">
              <w:rPr>
                <w:noProof/>
                <w:webHidden/>
              </w:rPr>
              <w:tab/>
            </w:r>
            <w:r w:rsidR="00853CEA">
              <w:rPr>
                <w:noProof/>
                <w:webHidden/>
              </w:rPr>
              <w:fldChar w:fldCharType="begin"/>
            </w:r>
            <w:r w:rsidR="00853CEA">
              <w:rPr>
                <w:noProof/>
                <w:webHidden/>
              </w:rPr>
              <w:instrText xml:space="preserve"> PAGEREF _Toc218453345 \h </w:instrText>
            </w:r>
            <w:r w:rsidR="00853CEA">
              <w:rPr>
                <w:noProof/>
                <w:webHidden/>
              </w:rPr>
            </w:r>
            <w:r w:rsidR="00853CEA">
              <w:rPr>
                <w:noProof/>
                <w:webHidden/>
              </w:rPr>
              <w:fldChar w:fldCharType="separate"/>
            </w:r>
            <w:r w:rsidR="00853CEA">
              <w:rPr>
                <w:noProof/>
                <w:webHidden/>
              </w:rPr>
              <w:t>33</w:t>
            </w:r>
            <w:r w:rsidR="00853CEA">
              <w:rPr>
                <w:noProof/>
                <w:webHidden/>
              </w:rPr>
              <w:fldChar w:fldCharType="end"/>
            </w:r>
          </w:hyperlink>
        </w:p>
        <w:p w14:paraId="2683AC0E" w14:textId="547A6053"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6" w:history="1">
            <w:r w:rsidR="00853CEA" w:rsidRPr="004359F7">
              <w:rPr>
                <w:rStyle w:val="Lienhypertexte"/>
                <w:rFonts w:ascii="Calibri" w:hAnsi="Calibri"/>
                <w:noProof/>
              </w:rPr>
              <w:t>5.10.</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Livrables AOR et GPA (PV de réception, DOE, synthèse de fin d’opération, suivi des réserves)</w:t>
            </w:r>
            <w:r w:rsidR="00853CEA">
              <w:rPr>
                <w:noProof/>
                <w:webHidden/>
              </w:rPr>
              <w:tab/>
            </w:r>
            <w:r w:rsidR="00853CEA">
              <w:rPr>
                <w:noProof/>
                <w:webHidden/>
              </w:rPr>
              <w:fldChar w:fldCharType="begin"/>
            </w:r>
            <w:r w:rsidR="00853CEA">
              <w:rPr>
                <w:noProof/>
                <w:webHidden/>
              </w:rPr>
              <w:instrText xml:space="preserve"> PAGEREF _Toc218453346 \h </w:instrText>
            </w:r>
            <w:r w:rsidR="00853CEA">
              <w:rPr>
                <w:noProof/>
                <w:webHidden/>
              </w:rPr>
            </w:r>
            <w:r w:rsidR="00853CEA">
              <w:rPr>
                <w:noProof/>
                <w:webHidden/>
              </w:rPr>
              <w:fldChar w:fldCharType="separate"/>
            </w:r>
            <w:r w:rsidR="00853CEA">
              <w:rPr>
                <w:noProof/>
                <w:webHidden/>
              </w:rPr>
              <w:t>34</w:t>
            </w:r>
            <w:r w:rsidR="00853CEA">
              <w:rPr>
                <w:noProof/>
                <w:webHidden/>
              </w:rPr>
              <w:fldChar w:fldCharType="end"/>
            </w:r>
          </w:hyperlink>
        </w:p>
        <w:p w14:paraId="246C4E2F" w14:textId="0366ED5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7" w:history="1">
            <w:r w:rsidR="00853CEA" w:rsidRPr="004359F7">
              <w:rPr>
                <w:rStyle w:val="Lienhypertexte"/>
                <w:rFonts w:ascii="Calibri" w:hAnsi="Calibri"/>
                <w:noProof/>
              </w:rPr>
              <w:t>5.11.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DOE et données d’exploitation – format et contenu détaillés</w:t>
            </w:r>
            <w:r w:rsidR="00853CEA">
              <w:rPr>
                <w:noProof/>
                <w:webHidden/>
              </w:rPr>
              <w:tab/>
            </w:r>
            <w:r w:rsidR="00853CEA">
              <w:rPr>
                <w:noProof/>
                <w:webHidden/>
              </w:rPr>
              <w:fldChar w:fldCharType="begin"/>
            </w:r>
            <w:r w:rsidR="00853CEA">
              <w:rPr>
                <w:noProof/>
                <w:webHidden/>
              </w:rPr>
              <w:instrText xml:space="preserve"> PAGEREF _Toc218453347 \h </w:instrText>
            </w:r>
            <w:r w:rsidR="00853CEA">
              <w:rPr>
                <w:noProof/>
                <w:webHidden/>
              </w:rPr>
            </w:r>
            <w:r w:rsidR="00853CEA">
              <w:rPr>
                <w:noProof/>
                <w:webHidden/>
              </w:rPr>
              <w:fldChar w:fldCharType="separate"/>
            </w:r>
            <w:r w:rsidR="00853CEA">
              <w:rPr>
                <w:noProof/>
                <w:webHidden/>
              </w:rPr>
              <w:t>35</w:t>
            </w:r>
            <w:r w:rsidR="00853CEA">
              <w:rPr>
                <w:noProof/>
                <w:webHidden/>
              </w:rPr>
              <w:fldChar w:fldCharType="end"/>
            </w:r>
          </w:hyperlink>
        </w:p>
        <w:p w14:paraId="6A002448" w14:textId="456285B5"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48" w:history="1">
            <w:r w:rsidR="00853CEA" w:rsidRPr="004359F7">
              <w:rPr>
                <w:rStyle w:val="Lienhypertexte"/>
                <w:rFonts w:ascii="Calibri" w:hAnsi="Calibri"/>
                <w:noProof/>
              </w:rPr>
              <w:t>Article 6.</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Contraintes techniques, réglementaires et qualitatives</w:t>
            </w:r>
            <w:r w:rsidR="00853CEA">
              <w:rPr>
                <w:noProof/>
                <w:webHidden/>
              </w:rPr>
              <w:tab/>
            </w:r>
            <w:r w:rsidR="00853CEA">
              <w:rPr>
                <w:noProof/>
                <w:webHidden/>
              </w:rPr>
              <w:fldChar w:fldCharType="begin"/>
            </w:r>
            <w:r w:rsidR="00853CEA">
              <w:rPr>
                <w:noProof/>
                <w:webHidden/>
              </w:rPr>
              <w:instrText xml:space="preserve"> PAGEREF _Toc218453348 \h </w:instrText>
            </w:r>
            <w:r w:rsidR="00853CEA">
              <w:rPr>
                <w:noProof/>
                <w:webHidden/>
              </w:rPr>
            </w:r>
            <w:r w:rsidR="00853CEA">
              <w:rPr>
                <w:noProof/>
                <w:webHidden/>
              </w:rPr>
              <w:fldChar w:fldCharType="separate"/>
            </w:r>
            <w:r w:rsidR="00853CEA">
              <w:rPr>
                <w:noProof/>
                <w:webHidden/>
              </w:rPr>
              <w:t>36</w:t>
            </w:r>
            <w:r w:rsidR="00853CEA">
              <w:rPr>
                <w:noProof/>
                <w:webHidden/>
              </w:rPr>
              <w:fldChar w:fldCharType="end"/>
            </w:r>
          </w:hyperlink>
        </w:p>
        <w:p w14:paraId="227CDBBD" w14:textId="5BCB1CA1"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49" w:history="1">
            <w:r w:rsidR="00853CEA" w:rsidRPr="004359F7">
              <w:rPr>
                <w:rStyle w:val="Lienhypertexte"/>
                <w:rFonts w:ascii="Calibri" w:hAnsi="Calibri"/>
                <w:noProof/>
              </w:rPr>
              <w:t>6.1.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Référentiels réglementaires généraux (code de la construction, code du travail, ERP, accessibilité PMR, ICPE, PLU, réglementation parasismique/ouragans, RTG et RE2020 si applicable)</w:t>
            </w:r>
            <w:r w:rsidR="00853CEA">
              <w:rPr>
                <w:noProof/>
                <w:webHidden/>
              </w:rPr>
              <w:tab/>
            </w:r>
            <w:r w:rsidR="00853CEA">
              <w:rPr>
                <w:noProof/>
                <w:webHidden/>
              </w:rPr>
              <w:fldChar w:fldCharType="begin"/>
            </w:r>
            <w:r w:rsidR="00853CEA">
              <w:rPr>
                <w:noProof/>
                <w:webHidden/>
              </w:rPr>
              <w:instrText xml:space="preserve"> PAGEREF _Toc218453349 \h </w:instrText>
            </w:r>
            <w:r w:rsidR="00853CEA">
              <w:rPr>
                <w:noProof/>
                <w:webHidden/>
              </w:rPr>
            </w:r>
            <w:r w:rsidR="00853CEA">
              <w:rPr>
                <w:noProof/>
                <w:webHidden/>
              </w:rPr>
              <w:fldChar w:fldCharType="separate"/>
            </w:r>
            <w:r w:rsidR="00853CEA">
              <w:rPr>
                <w:noProof/>
                <w:webHidden/>
              </w:rPr>
              <w:t>36</w:t>
            </w:r>
            <w:r w:rsidR="00853CEA">
              <w:rPr>
                <w:noProof/>
                <w:webHidden/>
              </w:rPr>
              <w:fldChar w:fldCharType="end"/>
            </w:r>
          </w:hyperlink>
        </w:p>
        <w:p w14:paraId="2B06A59F" w14:textId="5DEEC004"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50" w:history="1">
            <w:r w:rsidR="00853CEA" w:rsidRPr="004359F7">
              <w:rPr>
                <w:rStyle w:val="Lienhypertexte"/>
                <w:rFonts w:ascii="Calibri" w:hAnsi="Calibri"/>
                <w:noProof/>
              </w:rPr>
              <w:t>6.2.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Contraintes spécifiques aux sites INRAE (Duclos, Gardel, etc.) : ICPE élevage, risques sanitaires, biosécurité</w:t>
            </w:r>
            <w:r w:rsidR="00853CEA">
              <w:rPr>
                <w:noProof/>
                <w:webHidden/>
              </w:rPr>
              <w:tab/>
            </w:r>
            <w:r w:rsidR="00853CEA">
              <w:rPr>
                <w:noProof/>
                <w:webHidden/>
              </w:rPr>
              <w:fldChar w:fldCharType="begin"/>
            </w:r>
            <w:r w:rsidR="00853CEA">
              <w:rPr>
                <w:noProof/>
                <w:webHidden/>
              </w:rPr>
              <w:instrText xml:space="preserve"> PAGEREF _Toc218453350 \h </w:instrText>
            </w:r>
            <w:r w:rsidR="00853CEA">
              <w:rPr>
                <w:noProof/>
                <w:webHidden/>
              </w:rPr>
            </w:r>
            <w:r w:rsidR="00853CEA">
              <w:rPr>
                <w:noProof/>
                <w:webHidden/>
              </w:rPr>
              <w:fldChar w:fldCharType="separate"/>
            </w:r>
            <w:r w:rsidR="00853CEA">
              <w:rPr>
                <w:noProof/>
                <w:webHidden/>
              </w:rPr>
              <w:t>37</w:t>
            </w:r>
            <w:r w:rsidR="00853CEA">
              <w:rPr>
                <w:noProof/>
                <w:webHidden/>
              </w:rPr>
              <w:fldChar w:fldCharType="end"/>
            </w:r>
          </w:hyperlink>
        </w:p>
        <w:p w14:paraId="390C94F0" w14:textId="3321CBD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51" w:history="1">
            <w:r w:rsidR="00853CEA" w:rsidRPr="004359F7">
              <w:rPr>
                <w:rStyle w:val="Lienhypertexte"/>
                <w:rFonts w:ascii="Calibri" w:hAnsi="Calibri"/>
                <w:noProof/>
              </w:rPr>
              <w:t>6.3.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Exigences de performance énergétique et environnementale</w:t>
            </w:r>
            <w:r w:rsidR="00853CEA">
              <w:rPr>
                <w:noProof/>
                <w:webHidden/>
              </w:rPr>
              <w:tab/>
            </w:r>
            <w:r w:rsidR="00853CEA">
              <w:rPr>
                <w:noProof/>
                <w:webHidden/>
              </w:rPr>
              <w:fldChar w:fldCharType="begin"/>
            </w:r>
            <w:r w:rsidR="00853CEA">
              <w:rPr>
                <w:noProof/>
                <w:webHidden/>
              </w:rPr>
              <w:instrText xml:space="preserve"> PAGEREF _Toc218453351 \h </w:instrText>
            </w:r>
            <w:r w:rsidR="00853CEA">
              <w:rPr>
                <w:noProof/>
                <w:webHidden/>
              </w:rPr>
            </w:r>
            <w:r w:rsidR="00853CEA">
              <w:rPr>
                <w:noProof/>
                <w:webHidden/>
              </w:rPr>
              <w:fldChar w:fldCharType="separate"/>
            </w:r>
            <w:r w:rsidR="00853CEA">
              <w:rPr>
                <w:noProof/>
                <w:webHidden/>
              </w:rPr>
              <w:t>38</w:t>
            </w:r>
            <w:r w:rsidR="00853CEA">
              <w:rPr>
                <w:noProof/>
                <w:webHidden/>
              </w:rPr>
              <w:fldChar w:fldCharType="end"/>
            </w:r>
          </w:hyperlink>
        </w:p>
        <w:p w14:paraId="32BA7C4D" w14:textId="2ABF43E2"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52" w:history="1">
            <w:r w:rsidR="00853CEA" w:rsidRPr="004359F7">
              <w:rPr>
                <w:rStyle w:val="Lienhypertexte"/>
                <w:rFonts w:ascii="Calibri" w:hAnsi="Calibri"/>
                <w:noProof/>
              </w:rPr>
              <w:t>6.3.1.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Niveaux de performance visés (a minima RTG, objectifs spécifiques selon opérations)</w:t>
            </w:r>
            <w:r w:rsidR="00853CEA">
              <w:rPr>
                <w:noProof/>
                <w:webHidden/>
              </w:rPr>
              <w:tab/>
            </w:r>
            <w:r w:rsidR="00853CEA">
              <w:rPr>
                <w:noProof/>
                <w:webHidden/>
              </w:rPr>
              <w:fldChar w:fldCharType="begin"/>
            </w:r>
            <w:r w:rsidR="00853CEA">
              <w:rPr>
                <w:noProof/>
                <w:webHidden/>
              </w:rPr>
              <w:instrText xml:space="preserve"> PAGEREF _Toc218453352 \h </w:instrText>
            </w:r>
            <w:r w:rsidR="00853CEA">
              <w:rPr>
                <w:noProof/>
                <w:webHidden/>
              </w:rPr>
            </w:r>
            <w:r w:rsidR="00853CEA">
              <w:rPr>
                <w:noProof/>
                <w:webHidden/>
              </w:rPr>
              <w:fldChar w:fldCharType="separate"/>
            </w:r>
            <w:r w:rsidR="00853CEA">
              <w:rPr>
                <w:noProof/>
                <w:webHidden/>
              </w:rPr>
              <w:t>38</w:t>
            </w:r>
            <w:r w:rsidR="00853CEA">
              <w:rPr>
                <w:noProof/>
                <w:webHidden/>
              </w:rPr>
              <w:fldChar w:fldCharType="end"/>
            </w:r>
          </w:hyperlink>
        </w:p>
        <w:p w14:paraId="373F69E5" w14:textId="28EDE824"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53" w:history="1">
            <w:r w:rsidR="00853CEA" w:rsidRPr="004359F7">
              <w:rPr>
                <w:rStyle w:val="Lienhypertexte"/>
                <w:rFonts w:ascii="Calibri" w:hAnsi="Calibri"/>
                <w:noProof/>
              </w:rPr>
              <w:t>6.3.2.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Intégration des EnR, notamment photovoltaïque (toitures, ombrières, au sol)</w:t>
            </w:r>
            <w:r w:rsidR="00853CEA">
              <w:rPr>
                <w:noProof/>
                <w:webHidden/>
              </w:rPr>
              <w:tab/>
            </w:r>
            <w:r w:rsidR="00853CEA">
              <w:rPr>
                <w:noProof/>
                <w:webHidden/>
              </w:rPr>
              <w:fldChar w:fldCharType="begin"/>
            </w:r>
            <w:r w:rsidR="00853CEA">
              <w:rPr>
                <w:noProof/>
                <w:webHidden/>
              </w:rPr>
              <w:instrText xml:space="preserve"> PAGEREF _Toc218453353 \h </w:instrText>
            </w:r>
            <w:r w:rsidR="00853CEA">
              <w:rPr>
                <w:noProof/>
                <w:webHidden/>
              </w:rPr>
            </w:r>
            <w:r w:rsidR="00853CEA">
              <w:rPr>
                <w:noProof/>
                <w:webHidden/>
              </w:rPr>
              <w:fldChar w:fldCharType="separate"/>
            </w:r>
            <w:r w:rsidR="00853CEA">
              <w:rPr>
                <w:noProof/>
                <w:webHidden/>
              </w:rPr>
              <w:t>39</w:t>
            </w:r>
            <w:r w:rsidR="00853CEA">
              <w:rPr>
                <w:noProof/>
                <w:webHidden/>
              </w:rPr>
              <w:fldChar w:fldCharType="end"/>
            </w:r>
          </w:hyperlink>
        </w:p>
        <w:p w14:paraId="16CE3A74" w14:textId="050C3790"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54" w:history="1">
            <w:r w:rsidR="00853CEA" w:rsidRPr="004359F7">
              <w:rPr>
                <w:rStyle w:val="Lienhypertexte"/>
                <w:rFonts w:ascii="Calibri" w:hAnsi="Calibri"/>
                <w:noProof/>
              </w:rPr>
              <w:t>6.3.3.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Réduction de l’empreinte carbone (ACV simplifiées, choix de matériaux, gestion des déchets)</w:t>
            </w:r>
            <w:r w:rsidR="00853CEA">
              <w:rPr>
                <w:noProof/>
                <w:webHidden/>
              </w:rPr>
              <w:tab/>
            </w:r>
            <w:r w:rsidR="00853CEA">
              <w:rPr>
                <w:noProof/>
                <w:webHidden/>
              </w:rPr>
              <w:fldChar w:fldCharType="begin"/>
            </w:r>
            <w:r w:rsidR="00853CEA">
              <w:rPr>
                <w:noProof/>
                <w:webHidden/>
              </w:rPr>
              <w:instrText xml:space="preserve"> PAGEREF _Toc218453354 \h </w:instrText>
            </w:r>
            <w:r w:rsidR="00853CEA">
              <w:rPr>
                <w:noProof/>
                <w:webHidden/>
              </w:rPr>
            </w:r>
            <w:r w:rsidR="00853CEA">
              <w:rPr>
                <w:noProof/>
                <w:webHidden/>
              </w:rPr>
              <w:fldChar w:fldCharType="separate"/>
            </w:r>
            <w:r w:rsidR="00853CEA">
              <w:rPr>
                <w:noProof/>
                <w:webHidden/>
              </w:rPr>
              <w:t>39</w:t>
            </w:r>
            <w:r w:rsidR="00853CEA">
              <w:rPr>
                <w:noProof/>
                <w:webHidden/>
              </w:rPr>
              <w:fldChar w:fldCharType="end"/>
            </w:r>
          </w:hyperlink>
        </w:p>
        <w:p w14:paraId="00A539D4" w14:textId="13C23562"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55" w:history="1">
            <w:r w:rsidR="00853CEA" w:rsidRPr="004359F7">
              <w:rPr>
                <w:rStyle w:val="Lienhypertexte"/>
                <w:rFonts w:ascii="Calibri" w:hAnsi="Calibri"/>
                <w:noProof/>
              </w:rPr>
              <w:t>6.4.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Qualité architecturale et fonctionnelle (bâtiments de recherche, laboratoires, locaux techniques, etc.)</w:t>
            </w:r>
            <w:r w:rsidR="00853CEA">
              <w:rPr>
                <w:noProof/>
                <w:webHidden/>
              </w:rPr>
              <w:tab/>
            </w:r>
            <w:r w:rsidR="00853CEA">
              <w:rPr>
                <w:noProof/>
                <w:webHidden/>
              </w:rPr>
              <w:fldChar w:fldCharType="begin"/>
            </w:r>
            <w:r w:rsidR="00853CEA">
              <w:rPr>
                <w:noProof/>
                <w:webHidden/>
              </w:rPr>
              <w:instrText xml:space="preserve"> PAGEREF _Toc218453355 \h </w:instrText>
            </w:r>
            <w:r w:rsidR="00853CEA">
              <w:rPr>
                <w:noProof/>
                <w:webHidden/>
              </w:rPr>
            </w:r>
            <w:r w:rsidR="00853CEA">
              <w:rPr>
                <w:noProof/>
                <w:webHidden/>
              </w:rPr>
              <w:fldChar w:fldCharType="separate"/>
            </w:r>
            <w:r w:rsidR="00853CEA">
              <w:rPr>
                <w:noProof/>
                <w:webHidden/>
              </w:rPr>
              <w:t>40</w:t>
            </w:r>
            <w:r w:rsidR="00853CEA">
              <w:rPr>
                <w:noProof/>
                <w:webHidden/>
              </w:rPr>
              <w:fldChar w:fldCharType="end"/>
            </w:r>
          </w:hyperlink>
        </w:p>
        <w:p w14:paraId="5DA82AA5" w14:textId="745164EF"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56" w:history="1">
            <w:r w:rsidR="00853CEA" w:rsidRPr="004359F7">
              <w:rPr>
                <w:rStyle w:val="Lienhypertexte"/>
                <w:rFonts w:ascii="Calibri" w:hAnsi="Calibri"/>
                <w:noProof/>
              </w:rPr>
              <w:t>6.5.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Méthodologie et outils de conception (BIM éventuel, modélisations spécifiques, concertation ciblée)</w:t>
            </w:r>
            <w:r w:rsidR="00853CEA">
              <w:rPr>
                <w:noProof/>
                <w:webHidden/>
              </w:rPr>
              <w:tab/>
            </w:r>
            <w:r w:rsidR="00853CEA">
              <w:rPr>
                <w:noProof/>
                <w:webHidden/>
              </w:rPr>
              <w:fldChar w:fldCharType="begin"/>
            </w:r>
            <w:r w:rsidR="00853CEA">
              <w:rPr>
                <w:noProof/>
                <w:webHidden/>
              </w:rPr>
              <w:instrText xml:space="preserve"> PAGEREF _Toc218453356 \h </w:instrText>
            </w:r>
            <w:r w:rsidR="00853CEA">
              <w:rPr>
                <w:noProof/>
                <w:webHidden/>
              </w:rPr>
            </w:r>
            <w:r w:rsidR="00853CEA">
              <w:rPr>
                <w:noProof/>
                <w:webHidden/>
              </w:rPr>
              <w:fldChar w:fldCharType="separate"/>
            </w:r>
            <w:r w:rsidR="00853CEA">
              <w:rPr>
                <w:noProof/>
                <w:webHidden/>
              </w:rPr>
              <w:t>41</w:t>
            </w:r>
            <w:r w:rsidR="00853CEA">
              <w:rPr>
                <w:noProof/>
                <w:webHidden/>
              </w:rPr>
              <w:fldChar w:fldCharType="end"/>
            </w:r>
          </w:hyperlink>
        </w:p>
        <w:p w14:paraId="1778D15D" w14:textId="417A1011"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57" w:history="1">
            <w:r w:rsidR="00853CEA" w:rsidRPr="004359F7">
              <w:rPr>
                <w:rStyle w:val="Lienhypertexte"/>
                <w:rFonts w:ascii="Calibri" w:hAnsi="Calibri"/>
                <w:noProof/>
              </w:rPr>
              <w:t>Article 7.</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Exigences RSE et développement durable</w:t>
            </w:r>
            <w:r w:rsidR="00853CEA">
              <w:rPr>
                <w:noProof/>
                <w:webHidden/>
              </w:rPr>
              <w:tab/>
            </w:r>
            <w:r w:rsidR="00853CEA">
              <w:rPr>
                <w:noProof/>
                <w:webHidden/>
              </w:rPr>
              <w:fldChar w:fldCharType="begin"/>
            </w:r>
            <w:r w:rsidR="00853CEA">
              <w:rPr>
                <w:noProof/>
                <w:webHidden/>
              </w:rPr>
              <w:instrText xml:space="preserve"> PAGEREF _Toc218453357 \h </w:instrText>
            </w:r>
            <w:r w:rsidR="00853CEA">
              <w:rPr>
                <w:noProof/>
                <w:webHidden/>
              </w:rPr>
            </w:r>
            <w:r w:rsidR="00853CEA">
              <w:rPr>
                <w:noProof/>
                <w:webHidden/>
              </w:rPr>
              <w:fldChar w:fldCharType="separate"/>
            </w:r>
            <w:r w:rsidR="00853CEA">
              <w:rPr>
                <w:noProof/>
                <w:webHidden/>
              </w:rPr>
              <w:t>41</w:t>
            </w:r>
            <w:r w:rsidR="00853CEA">
              <w:rPr>
                <w:noProof/>
                <w:webHidden/>
              </w:rPr>
              <w:fldChar w:fldCharType="end"/>
            </w:r>
          </w:hyperlink>
        </w:p>
        <w:p w14:paraId="11049E6D" w14:textId="2E61D54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58" w:history="1">
            <w:r w:rsidR="00853CEA" w:rsidRPr="004359F7">
              <w:rPr>
                <w:rStyle w:val="Lienhypertexte"/>
                <w:rFonts w:ascii="Calibri" w:hAnsi="Calibri"/>
                <w:noProof/>
              </w:rPr>
              <w:t>7.1.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Référence à la politique RSE de l’INRAE Antilles-Guyane (annexe)</w:t>
            </w:r>
            <w:r w:rsidR="00853CEA">
              <w:rPr>
                <w:noProof/>
                <w:webHidden/>
              </w:rPr>
              <w:tab/>
            </w:r>
            <w:r w:rsidR="00853CEA">
              <w:rPr>
                <w:noProof/>
                <w:webHidden/>
              </w:rPr>
              <w:fldChar w:fldCharType="begin"/>
            </w:r>
            <w:r w:rsidR="00853CEA">
              <w:rPr>
                <w:noProof/>
                <w:webHidden/>
              </w:rPr>
              <w:instrText xml:space="preserve"> PAGEREF _Toc218453358 \h </w:instrText>
            </w:r>
            <w:r w:rsidR="00853CEA">
              <w:rPr>
                <w:noProof/>
                <w:webHidden/>
              </w:rPr>
            </w:r>
            <w:r w:rsidR="00853CEA">
              <w:rPr>
                <w:noProof/>
                <w:webHidden/>
              </w:rPr>
              <w:fldChar w:fldCharType="separate"/>
            </w:r>
            <w:r w:rsidR="00853CEA">
              <w:rPr>
                <w:noProof/>
                <w:webHidden/>
              </w:rPr>
              <w:t>42</w:t>
            </w:r>
            <w:r w:rsidR="00853CEA">
              <w:rPr>
                <w:noProof/>
                <w:webHidden/>
              </w:rPr>
              <w:fldChar w:fldCharType="end"/>
            </w:r>
          </w:hyperlink>
        </w:p>
        <w:p w14:paraId="793E7391" w14:textId="058B0DA0"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59" w:history="1">
            <w:r w:rsidR="00853CEA" w:rsidRPr="004359F7">
              <w:rPr>
                <w:rStyle w:val="Lienhypertexte"/>
                <w:rFonts w:ascii="Calibri" w:hAnsi="Calibri"/>
                <w:noProof/>
              </w:rPr>
              <w:t>7.2.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Intégration des enjeux RSE dans la conception</w:t>
            </w:r>
            <w:r w:rsidR="00853CEA">
              <w:rPr>
                <w:noProof/>
                <w:webHidden/>
              </w:rPr>
              <w:tab/>
            </w:r>
            <w:r w:rsidR="00853CEA">
              <w:rPr>
                <w:noProof/>
                <w:webHidden/>
              </w:rPr>
              <w:fldChar w:fldCharType="begin"/>
            </w:r>
            <w:r w:rsidR="00853CEA">
              <w:rPr>
                <w:noProof/>
                <w:webHidden/>
              </w:rPr>
              <w:instrText xml:space="preserve"> PAGEREF _Toc218453359 \h </w:instrText>
            </w:r>
            <w:r w:rsidR="00853CEA">
              <w:rPr>
                <w:noProof/>
                <w:webHidden/>
              </w:rPr>
            </w:r>
            <w:r w:rsidR="00853CEA">
              <w:rPr>
                <w:noProof/>
                <w:webHidden/>
              </w:rPr>
              <w:fldChar w:fldCharType="separate"/>
            </w:r>
            <w:r w:rsidR="00853CEA">
              <w:rPr>
                <w:noProof/>
                <w:webHidden/>
              </w:rPr>
              <w:t>42</w:t>
            </w:r>
            <w:r w:rsidR="00853CEA">
              <w:rPr>
                <w:noProof/>
                <w:webHidden/>
              </w:rPr>
              <w:fldChar w:fldCharType="end"/>
            </w:r>
          </w:hyperlink>
        </w:p>
        <w:p w14:paraId="6BE475D0" w14:textId="1F1331CF"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60" w:history="1">
            <w:r w:rsidR="00853CEA" w:rsidRPr="004359F7">
              <w:rPr>
                <w:rStyle w:val="Lienhypertexte"/>
                <w:rFonts w:ascii="Calibri" w:hAnsi="Calibri"/>
                <w:noProof/>
              </w:rPr>
              <w:t>7.2.1.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Résilience climatique (cyclones, pluies intenses, sécheresses)</w:t>
            </w:r>
            <w:r w:rsidR="00853CEA">
              <w:rPr>
                <w:noProof/>
                <w:webHidden/>
              </w:rPr>
              <w:tab/>
            </w:r>
            <w:r w:rsidR="00853CEA">
              <w:rPr>
                <w:noProof/>
                <w:webHidden/>
              </w:rPr>
              <w:fldChar w:fldCharType="begin"/>
            </w:r>
            <w:r w:rsidR="00853CEA">
              <w:rPr>
                <w:noProof/>
                <w:webHidden/>
              </w:rPr>
              <w:instrText xml:space="preserve"> PAGEREF _Toc218453360 \h </w:instrText>
            </w:r>
            <w:r w:rsidR="00853CEA">
              <w:rPr>
                <w:noProof/>
                <w:webHidden/>
              </w:rPr>
            </w:r>
            <w:r w:rsidR="00853CEA">
              <w:rPr>
                <w:noProof/>
                <w:webHidden/>
              </w:rPr>
              <w:fldChar w:fldCharType="separate"/>
            </w:r>
            <w:r w:rsidR="00853CEA">
              <w:rPr>
                <w:noProof/>
                <w:webHidden/>
              </w:rPr>
              <w:t>43</w:t>
            </w:r>
            <w:r w:rsidR="00853CEA">
              <w:rPr>
                <w:noProof/>
                <w:webHidden/>
              </w:rPr>
              <w:fldChar w:fldCharType="end"/>
            </w:r>
          </w:hyperlink>
        </w:p>
        <w:p w14:paraId="36889B62" w14:textId="1A5FEF73"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61" w:history="1">
            <w:r w:rsidR="00853CEA" w:rsidRPr="004359F7">
              <w:rPr>
                <w:rStyle w:val="Lienhypertexte"/>
                <w:rFonts w:ascii="Calibri" w:hAnsi="Calibri"/>
                <w:noProof/>
              </w:rPr>
              <w:t>7.2.2.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Préservation et valorisation de la biodiversité (génie végétal, trames vertes et bleues)</w:t>
            </w:r>
            <w:r w:rsidR="00853CEA">
              <w:rPr>
                <w:noProof/>
                <w:webHidden/>
              </w:rPr>
              <w:tab/>
            </w:r>
            <w:r w:rsidR="00853CEA">
              <w:rPr>
                <w:noProof/>
                <w:webHidden/>
              </w:rPr>
              <w:fldChar w:fldCharType="begin"/>
            </w:r>
            <w:r w:rsidR="00853CEA">
              <w:rPr>
                <w:noProof/>
                <w:webHidden/>
              </w:rPr>
              <w:instrText xml:space="preserve"> PAGEREF _Toc218453361 \h </w:instrText>
            </w:r>
            <w:r w:rsidR="00853CEA">
              <w:rPr>
                <w:noProof/>
                <w:webHidden/>
              </w:rPr>
            </w:r>
            <w:r w:rsidR="00853CEA">
              <w:rPr>
                <w:noProof/>
                <w:webHidden/>
              </w:rPr>
              <w:fldChar w:fldCharType="separate"/>
            </w:r>
            <w:r w:rsidR="00853CEA">
              <w:rPr>
                <w:noProof/>
                <w:webHidden/>
              </w:rPr>
              <w:t>43</w:t>
            </w:r>
            <w:r w:rsidR="00853CEA">
              <w:rPr>
                <w:noProof/>
                <w:webHidden/>
              </w:rPr>
              <w:fldChar w:fldCharType="end"/>
            </w:r>
          </w:hyperlink>
        </w:p>
        <w:p w14:paraId="31BDCAF4" w14:textId="4235B244"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62" w:history="1">
            <w:r w:rsidR="00853CEA" w:rsidRPr="004359F7">
              <w:rPr>
                <w:rStyle w:val="Lienhypertexte"/>
                <w:rFonts w:ascii="Calibri" w:hAnsi="Calibri"/>
                <w:noProof/>
              </w:rPr>
              <w:t>7.2.3.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Contribution à l’autonomie alimentaire et à la transition agricole (aménagements pour expérimentations)</w:t>
            </w:r>
            <w:r w:rsidR="00853CEA">
              <w:rPr>
                <w:noProof/>
                <w:webHidden/>
              </w:rPr>
              <w:tab/>
            </w:r>
            <w:r w:rsidR="00853CEA">
              <w:rPr>
                <w:noProof/>
                <w:webHidden/>
              </w:rPr>
              <w:fldChar w:fldCharType="begin"/>
            </w:r>
            <w:r w:rsidR="00853CEA">
              <w:rPr>
                <w:noProof/>
                <w:webHidden/>
              </w:rPr>
              <w:instrText xml:space="preserve"> PAGEREF _Toc218453362 \h </w:instrText>
            </w:r>
            <w:r w:rsidR="00853CEA">
              <w:rPr>
                <w:noProof/>
                <w:webHidden/>
              </w:rPr>
            </w:r>
            <w:r w:rsidR="00853CEA">
              <w:rPr>
                <w:noProof/>
                <w:webHidden/>
              </w:rPr>
              <w:fldChar w:fldCharType="separate"/>
            </w:r>
            <w:r w:rsidR="00853CEA">
              <w:rPr>
                <w:noProof/>
                <w:webHidden/>
              </w:rPr>
              <w:t>44</w:t>
            </w:r>
            <w:r w:rsidR="00853CEA">
              <w:rPr>
                <w:noProof/>
                <w:webHidden/>
              </w:rPr>
              <w:fldChar w:fldCharType="end"/>
            </w:r>
          </w:hyperlink>
        </w:p>
        <w:p w14:paraId="591FD000" w14:textId="4BCB92F6"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63" w:history="1">
            <w:r w:rsidR="00853CEA" w:rsidRPr="004359F7">
              <w:rPr>
                <w:rStyle w:val="Lienhypertexte"/>
                <w:rFonts w:ascii="Calibri" w:hAnsi="Calibri"/>
                <w:noProof/>
              </w:rPr>
              <w:t>7.3.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Pratiques de chantier responsable (gestion des déchets, nuisances, consommations d’eau et d’énergie, charte chantier vert)</w:t>
            </w:r>
            <w:r w:rsidR="00853CEA">
              <w:rPr>
                <w:noProof/>
                <w:webHidden/>
              </w:rPr>
              <w:tab/>
            </w:r>
            <w:r w:rsidR="00853CEA">
              <w:rPr>
                <w:noProof/>
                <w:webHidden/>
              </w:rPr>
              <w:fldChar w:fldCharType="begin"/>
            </w:r>
            <w:r w:rsidR="00853CEA">
              <w:rPr>
                <w:noProof/>
                <w:webHidden/>
              </w:rPr>
              <w:instrText xml:space="preserve"> PAGEREF _Toc218453363 \h </w:instrText>
            </w:r>
            <w:r w:rsidR="00853CEA">
              <w:rPr>
                <w:noProof/>
                <w:webHidden/>
              </w:rPr>
            </w:r>
            <w:r w:rsidR="00853CEA">
              <w:rPr>
                <w:noProof/>
                <w:webHidden/>
              </w:rPr>
              <w:fldChar w:fldCharType="separate"/>
            </w:r>
            <w:r w:rsidR="00853CEA">
              <w:rPr>
                <w:noProof/>
                <w:webHidden/>
              </w:rPr>
              <w:t>45</w:t>
            </w:r>
            <w:r w:rsidR="00853CEA">
              <w:rPr>
                <w:noProof/>
                <w:webHidden/>
              </w:rPr>
              <w:fldChar w:fldCharType="end"/>
            </w:r>
          </w:hyperlink>
        </w:p>
        <w:p w14:paraId="347B7647" w14:textId="1A9D0C8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64" w:history="1">
            <w:r w:rsidR="00853CEA" w:rsidRPr="004359F7">
              <w:rPr>
                <w:rStyle w:val="Lienhypertexte"/>
                <w:rFonts w:ascii="Calibri" w:hAnsi="Calibri"/>
                <w:noProof/>
              </w:rPr>
              <w:t>7.4.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Indicateurs et reporting RSE par opération (à intégrer dans les livrables)</w:t>
            </w:r>
            <w:r w:rsidR="00853CEA">
              <w:rPr>
                <w:noProof/>
                <w:webHidden/>
              </w:rPr>
              <w:tab/>
            </w:r>
            <w:r w:rsidR="00853CEA">
              <w:rPr>
                <w:noProof/>
                <w:webHidden/>
              </w:rPr>
              <w:fldChar w:fldCharType="begin"/>
            </w:r>
            <w:r w:rsidR="00853CEA">
              <w:rPr>
                <w:noProof/>
                <w:webHidden/>
              </w:rPr>
              <w:instrText xml:space="preserve"> PAGEREF _Toc218453364 \h </w:instrText>
            </w:r>
            <w:r w:rsidR="00853CEA">
              <w:rPr>
                <w:noProof/>
                <w:webHidden/>
              </w:rPr>
            </w:r>
            <w:r w:rsidR="00853CEA">
              <w:rPr>
                <w:noProof/>
                <w:webHidden/>
              </w:rPr>
              <w:fldChar w:fldCharType="separate"/>
            </w:r>
            <w:r w:rsidR="00853CEA">
              <w:rPr>
                <w:noProof/>
                <w:webHidden/>
              </w:rPr>
              <w:t>45</w:t>
            </w:r>
            <w:r w:rsidR="00853CEA">
              <w:rPr>
                <w:noProof/>
                <w:webHidden/>
              </w:rPr>
              <w:fldChar w:fldCharType="end"/>
            </w:r>
          </w:hyperlink>
        </w:p>
        <w:p w14:paraId="7F75594E" w14:textId="299D680D"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65" w:history="1">
            <w:r w:rsidR="00853CEA" w:rsidRPr="004359F7">
              <w:rPr>
                <w:rStyle w:val="Lienhypertexte"/>
                <w:rFonts w:ascii="Calibri" w:hAnsi="Calibri"/>
                <w:noProof/>
              </w:rPr>
              <w:t>Article 8.</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Contraintes d’exploitation et de fonctionnement</w:t>
            </w:r>
            <w:r w:rsidR="00853CEA">
              <w:rPr>
                <w:noProof/>
                <w:webHidden/>
              </w:rPr>
              <w:tab/>
            </w:r>
            <w:r w:rsidR="00853CEA">
              <w:rPr>
                <w:noProof/>
                <w:webHidden/>
              </w:rPr>
              <w:fldChar w:fldCharType="begin"/>
            </w:r>
            <w:r w:rsidR="00853CEA">
              <w:rPr>
                <w:noProof/>
                <w:webHidden/>
              </w:rPr>
              <w:instrText xml:space="preserve"> PAGEREF _Toc218453365 \h </w:instrText>
            </w:r>
            <w:r w:rsidR="00853CEA">
              <w:rPr>
                <w:noProof/>
                <w:webHidden/>
              </w:rPr>
            </w:r>
            <w:r w:rsidR="00853CEA">
              <w:rPr>
                <w:noProof/>
                <w:webHidden/>
              </w:rPr>
              <w:fldChar w:fldCharType="separate"/>
            </w:r>
            <w:r w:rsidR="00853CEA">
              <w:rPr>
                <w:noProof/>
                <w:webHidden/>
              </w:rPr>
              <w:t>46</w:t>
            </w:r>
            <w:r w:rsidR="00853CEA">
              <w:rPr>
                <w:noProof/>
                <w:webHidden/>
              </w:rPr>
              <w:fldChar w:fldCharType="end"/>
            </w:r>
          </w:hyperlink>
        </w:p>
        <w:p w14:paraId="53F00B88" w14:textId="1B5FF30A"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66" w:history="1">
            <w:r w:rsidR="00853CEA" w:rsidRPr="004359F7">
              <w:rPr>
                <w:rStyle w:val="Lienhypertexte"/>
                <w:rFonts w:ascii="Calibri" w:hAnsi="Calibri"/>
                <w:noProof/>
              </w:rPr>
              <w:t>8.1.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Travaux en site occupé</w:t>
            </w:r>
            <w:r w:rsidR="00853CEA">
              <w:rPr>
                <w:noProof/>
                <w:webHidden/>
              </w:rPr>
              <w:tab/>
            </w:r>
            <w:r w:rsidR="00853CEA">
              <w:rPr>
                <w:noProof/>
                <w:webHidden/>
              </w:rPr>
              <w:fldChar w:fldCharType="begin"/>
            </w:r>
            <w:r w:rsidR="00853CEA">
              <w:rPr>
                <w:noProof/>
                <w:webHidden/>
              </w:rPr>
              <w:instrText xml:space="preserve"> PAGEREF _Toc218453366 \h </w:instrText>
            </w:r>
            <w:r w:rsidR="00853CEA">
              <w:rPr>
                <w:noProof/>
                <w:webHidden/>
              </w:rPr>
            </w:r>
            <w:r w:rsidR="00853CEA">
              <w:rPr>
                <w:noProof/>
                <w:webHidden/>
              </w:rPr>
              <w:fldChar w:fldCharType="separate"/>
            </w:r>
            <w:r w:rsidR="00853CEA">
              <w:rPr>
                <w:noProof/>
                <w:webHidden/>
              </w:rPr>
              <w:t>46</w:t>
            </w:r>
            <w:r w:rsidR="00853CEA">
              <w:rPr>
                <w:noProof/>
                <w:webHidden/>
              </w:rPr>
              <w:fldChar w:fldCharType="end"/>
            </w:r>
          </w:hyperlink>
        </w:p>
        <w:p w14:paraId="3AF74689" w14:textId="2F73B438"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67" w:history="1">
            <w:r w:rsidR="00853CEA" w:rsidRPr="004359F7">
              <w:rPr>
                <w:rStyle w:val="Lienhypertexte"/>
                <w:rFonts w:ascii="Calibri" w:hAnsi="Calibri"/>
                <w:noProof/>
              </w:rPr>
              <w:t>8.1.1.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Présence d’usagers, agents, animaux d’élevage</w:t>
            </w:r>
            <w:r w:rsidR="00853CEA">
              <w:rPr>
                <w:noProof/>
                <w:webHidden/>
              </w:rPr>
              <w:tab/>
            </w:r>
            <w:r w:rsidR="00853CEA">
              <w:rPr>
                <w:noProof/>
                <w:webHidden/>
              </w:rPr>
              <w:fldChar w:fldCharType="begin"/>
            </w:r>
            <w:r w:rsidR="00853CEA">
              <w:rPr>
                <w:noProof/>
                <w:webHidden/>
              </w:rPr>
              <w:instrText xml:space="preserve"> PAGEREF _Toc218453367 \h </w:instrText>
            </w:r>
            <w:r w:rsidR="00853CEA">
              <w:rPr>
                <w:noProof/>
                <w:webHidden/>
              </w:rPr>
            </w:r>
            <w:r w:rsidR="00853CEA">
              <w:rPr>
                <w:noProof/>
                <w:webHidden/>
              </w:rPr>
              <w:fldChar w:fldCharType="separate"/>
            </w:r>
            <w:r w:rsidR="00853CEA">
              <w:rPr>
                <w:noProof/>
                <w:webHidden/>
              </w:rPr>
              <w:t>47</w:t>
            </w:r>
            <w:r w:rsidR="00853CEA">
              <w:rPr>
                <w:noProof/>
                <w:webHidden/>
              </w:rPr>
              <w:fldChar w:fldCharType="end"/>
            </w:r>
          </w:hyperlink>
        </w:p>
        <w:p w14:paraId="3B59BF5A" w14:textId="1311F2DF"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68" w:history="1">
            <w:r w:rsidR="00853CEA" w:rsidRPr="004359F7">
              <w:rPr>
                <w:rStyle w:val="Lienhypertexte"/>
                <w:rFonts w:ascii="Calibri" w:hAnsi="Calibri"/>
                <w:noProof/>
              </w:rPr>
              <w:t>8.1.2.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Continuité des activités de recherche et de production</w:t>
            </w:r>
            <w:r w:rsidR="00853CEA">
              <w:rPr>
                <w:noProof/>
                <w:webHidden/>
              </w:rPr>
              <w:tab/>
            </w:r>
            <w:r w:rsidR="00853CEA">
              <w:rPr>
                <w:noProof/>
                <w:webHidden/>
              </w:rPr>
              <w:fldChar w:fldCharType="begin"/>
            </w:r>
            <w:r w:rsidR="00853CEA">
              <w:rPr>
                <w:noProof/>
                <w:webHidden/>
              </w:rPr>
              <w:instrText xml:space="preserve"> PAGEREF _Toc218453368 \h </w:instrText>
            </w:r>
            <w:r w:rsidR="00853CEA">
              <w:rPr>
                <w:noProof/>
                <w:webHidden/>
              </w:rPr>
            </w:r>
            <w:r w:rsidR="00853CEA">
              <w:rPr>
                <w:noProof/>
                <w:webHidden/>
              </w:rPr>
              <w:fldChar w:fldCharType="separate"/>
            </w:r>
            <w:r w:rsidR="00853CEA">
              <w:rPr>
                <w:noProof/>
                <w:webHidden/>
              </w:rPr>
              <w:t>48</w:t>
            </w:r>
            <w:r w:rsidR="00853CEA">
              <w:rPr>
                <w:noProof/>
                <w:webHidden/>
              </w:rPr>
              <w:fldChar w:fldCharType="end"/>
            </w:r>
          </w:hyperlink>
        </w:p>
        <w:p w14:paraId="7D0EA167" w14:textId="18BC849B"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69" w:history="1">
            <w:r w:rsidR="00853CEA" w:rsidRPr="004359F7">
              <w:rPr>
                <w:rStyle w:val="Lienhypertexte"/>
                <w:rFonts w:ascii="Calibri" w:hAnsi="Calibri"/>
                <w:noProof/>
              </w:rPr>
              <w:t>8.1.3.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Gestion des nuisances (bruit, poussières, vibrations, accès)</w:t>
            </w:r>
            <w:r w:rsidR="00853CEA">
              <w:rPr>
                <w:noProof/>
                <w:webHidden/>
              </w:rPr>
              <w:tab/>
            </w:r>
            <w:r w:rsidR="00853CEA">
              <w:rPr>
                <w:noProof/>
                <w:webHidden/>
              </w:rPr>
              <w:fldChar w:fldCharType="begin"/>
            </w:r>
            <w:r w:rsidR="00853CEA">
              <w:rPr>
                <w:noProof/>
                <w:webHidden/>
              </w:rPr>
              <w:instrText xml:space="preserve"> PAGEREF _Toc218453369 \h </w:instrText>
            </w:r>
            <w:r w:rsidR="00853CEA">
              <w:rPr>
                <w:noProof/>
                <w:webHidden/>
              </w:rPr>
            </w:r>
            <w:r w:rsidR="00853CEA">
              <w:rPr>
                <w:noProof/>
                <w:webHidden/>
              </w:rPr>
              <w:fldChar w:fldCharType="separate"/>
            </w:r>
            <w:r w:rsidR="00853CEA">
              <w:rPr>
                <w:noProof/>
                <w:webHidden/>
              </w:rPr>
              <w:t>48</w:t>
            </w:r>
            <w:r w:rsidR="00853CEA">
              <w:rPr>
                <w:noProof/>
                <w:webHidden/>
              </w:rPr>
              <w:fldChar w:fldCharType="end"/>
            </w:r>
          </w:hyperlink>
        </w:p>
        <w:p w14:paraId="3552F816" w14:textId="612B75B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70" w:history="1">
            <w:r w:rsidR="00853CEA" w:rsidRPr="004359F7">
              <w:rPr>
                <w:rStyle w:val="Lienhypertexte"/>
                <w:rFonts w:ascii="Calibri" w:hAnsi="Calibri"/>
                <w:noProof/>
              </w:rPr>
              <w:t>8.2.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Contraintes d’interruption de service (réseaux, laboratoires, zones sensibles)</w:t>
            </w:r>
            <w:r w:rsidR="00853CEA">
              <w:rPr>
                <w:noProof/>
                <w:webHidden/>
              </w:rPr>
              <w:tab/>
            </w:r>
            <w:r w:rsidR="00853CEA">
              <w:rPr>
                <w:noProof/>
                <w:webHidden/>
              </w:rPr>
              <w:fldChar w:fldCharType="begin"/>
            </w:r>
            <w:r w:rsidR="00853CEA">
              <w:rPr>
                <w:noProof/>
                <w:webHidden/>
              </w:rPr>
              <w:instrText xml:space="preserve"> PAGEREF _Toc218453370 \h </w:instrText>
            </w:r>
            <w:r w:rsidR="00853CEA">
              <w:rPr>
                <w:noProof/>
                <w:webHidden/>
              </w:rPr>
            </w:r>
            <w:r w:rsidR="00853CEA">
              <w:rPr>
                <w:noProof/>
                <w:webHidden/>
              </w:rPr>
              <w:fldChar w:fldCharType="separate"/>
            </w:r>
            <w:r w:rsidR="00853CEA">
              <w:rPr>
                <w:noProof/>
                <w:webHidden/>
              </w:rPr>
              <w:t>49</w:t>
            </w:r>
            <w:r w:rsidR="00853CEA">
              <w:rPr>
                <w:noProof/>
                <w:webHidden/>
              </w:rPr>
              <w:fldChar w:fldCharType="end"/>
            </w:r>
          </w:hyperlink>
        </w:p>
        <w:p w14:paraId="4B042DA5" w14:textId="16D93FF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71" w:history="1">
            <w:r w:rsidR="00853CEA" w:rsidRPr="004359F7">
              <w:rPr>
                <w:rStyle w:val="Lienhypertexte"/>
                <w:rFonts w:ascii="Calibri" w:hAnsi="Calibri"/>
                <w:noProof/>
              </w:rPr>
              <w:t>8.3.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Plans de phasage et d’intervention (phasage travaux, bascules provisoires, sécurisation)</w:t>
            </w:r>
            <w:r w:rsidR="00853CEA">
              <w:rPr>
                <w:noProof/>
                <w:webHidden/>
              </w:rPr>
              <w:tab/>
            </w:r>
            <w:r w:rsidR="00853CEA">
              <w:rPr>
                <w:noProof/>
                <w:webHidden/>
              </w:rPr>
              <w:fldChar w:fldCharType="begin"/>
            </w:r>
            <w:r w:rsidR="00853CEA">
              <w:rPr>
                <w:noProof/>
                <w:webHidden/>
              </w:rPr>
              <w:instrText xml:space="preserve"> PAGEREF _Toc218453371 \h </w:instrText>
            </w:r>
            <w:r w:rsidR="00853CEA">
              <w:rPr>
                <w:noProof/>
                <w:webHidden/>
              </w:rPr>
            </w:r>
            <w:r w:rsidR="00853CEA">
              <w:rPr>
                <w:noProof/>
                <w:webHidden/>
              </w:rPr>
              <w:fldChar w:fldCharType="separate"/>
            </w:r>
            <w:r w:rsidR="00853CEA">
              <w:rPr>
                <w:noProof/>
                <w:webHidden/>
              </w:rPr>
              <w:t>50</w:t>
            </w:r>
            <w:r w:rsidR="00853CEA">
              <w:rPr>
                <w:noProof/>
                <w:webHidden/>
              </w:rPr>
              <w:fldChar w:fldCharType="end"/>
            </w:r>
          </w:hyperlink>
        </w:p>
        <w:p w14:paraId="7A5801FB" w14:textId="28C163E4"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72" w:history="1">
            <w:r w:rsidR="00853CEA" w:rsidRPr="004359F7">
              <w:rPr>
                <w:rStyle w:val="Lienhypertexte"/>
                <w:rFonts w:ascii="Calibri" w:hAnsi="Calibri"/>
                <w:noProof/>
              </w:rPr>
              <w:t>Article 9.</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Modalités d’exécution et de suivi des missions</w:t>
            </w:r>
            <w:r w:rsidR="00853CEA">
              <w:rPr>
                <w:noProof/>
                <w:webHidden/>
              </w:rPr>
              <w:tab/>
            </w:r>
            <w:r w:rsidR="00853CEA">
              <w:rPr>
                <w:noProof/>
                <w:webHidden/>
              </w:rPr>
              <w:fldChar w:fldCharType="begin"/>
            </w:r>
            <w:r w:rsidR="00853CEA">
              <w:rPr>
                <w:noProof/>
                <w:webHidden/>
              </w:rPr>
              <w:instrText xml:space="preserve"> PAGEREF _Toc218453372 \h </w:instrText>
            </w:r>
            <w:r w:rsidR="00853CEA">
              <w:rPr>
                <w:noProof/>
                <w:webHidden/>
              </w:rPr>
            </w:r>
            <w:r w:rsidR="00853CEA">
              <w:rPr>
                <w:noProof/>
                <w:webHidden/>
              </w:rPr>
              <w:fldChar w:fldCharType="separate"/>
            </w:r>
            <w:r w:rsidR="00853CEA">
              <w:rPr>
                <w:noProof/>
                <w:webHidden/>
              </w:rPr>
              <w:t>50</w:t>
            </w:r>
            <w:r w:rsidR="00853CEA">
              <w:rPr>
                <w:noProof/>
                <w:webHidden/>
              </w:rPr>
              <w:fldChar w:fldCharType="end"/>
            </w:r>
          </w:hyperlink>
        </w:p>
        <w:p w14:paraId="1D5101BB" w14:textId="13E6D8AA"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73" w:history="1">
            <w:r w:rsidR="00853CEA" w:rsidRPr="004359F7">
              <w:rPr>
                <w:rStyle w:val="Lienhypertexte"/>
                <w:rFonts w:ascii="Calibri" w:hAnsi="Calibri"/>
                <w:noProof/>
              </w:rPr>
              <w:t>9.1.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Organisation de l’équipe de maîtrise d’œuvre</w:t>
            </w:r>
            <w:r w:rsidR="00853CEA">
              <w:rPr>
                <w:noProof/>
                <w:webHidden/>
              </w:rPr>
              <w:tab/>
            </w:r>
            <w:r w:rsidR="00853CEA">
              <w:rPr>
                <w:noProof/>
                <w:webHidden/>
              </w:rPr>
              <w:fldChar w:fldCharType="begin"/>
            </w:r>
            <w:r w:rsidR="00853CEA">
              <w:rPr>
                <w:noProof/>
                <w:webHidden/>
              </w:rPr>
              <w:instrText xml:space="preserve"> PAGEREF _Toc218453373 \h </w:instrText>
            </w:r>
            <w:r w:rsidR="00853CEA">
              <w:rPr>
                <w:noProof/>
                <w:webHidden/>
              </w:rPr>
            </w:r>
            <w:r w:rsidR="00853CEA">
              <w:rPr>
                <w:noProof/>
                <w:webHidden/>
              </w:rPr>
              <w:fldChar w:fldCharType="separate"/>
            </w:r>
            <w:r w:rsidR="00853CEA">
              <w:rPr>
                <w:noProof/>
                <w:webHidden/>
              </w:rPr>
              <w:t>51</w:t>
            </w:r>
            <w:r w:rsidR="00853CEA">
              <w:rPr>
                <w:noProof/>
                <w:webHidden/>
              </w:rPr>
              <w:fldChar w:fldCharType="end"/>
            </w:r>
          </w:hyperlink>
        </w:p>
        <w:p w14:paraId="47BC2D0A" w14:textId="5A9E6658"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74" w:history="1">
            <w:r w:rsidR="00853CEA" w:rsidRPr="004359F7">
              <w:rPr>
                <w:rStyle w:val="Lienhypertexte"/>
                <w:rFonts w:ascii="Calibri" w:hAnsi="Calibri"/>
                <w:noProof/>
              </w:rPr>
              <w:t>9.1.1.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Composition minimale (directeur de projet, chef de projet, ingénieurs, techniciens, OPC)</w:t>
            </w:r>
            <w:r w:rsidR="00853CEA">
              <w:rPr>
                <w:noProof/>
                <w:webHidden/>
              </w:rPr>
              <w:tab/>
            </w:r>
            <w:r w:rsidR="00853CEA">
              <w:rPr>
                <w:noProof/>
                <w:webHidden/>
              </w:rPr>
              <w:fldChar w:fldCharType="begin"/>
            </w:r>
            <w:r w:rsidR="00853CEA">
              <w:rPr>
                <w:noProof/>
                <w:webHidden/>
              </w:rPr>
              <w:instrText xml:space="preserve"> PAGEREF _Toc218453374 \h </w:instrText>
            </w:r>
            <w:r w:rsidR="00853CEA">
              <w:rPr>
                <w:noProof/>
                <w:webHidden/>
              </w:rPr>
            </w:r>
            <w:r w:rsidR="00853CEA">
              <w:rPr>
                <w:noProof/>
                <w:webHidden/>
              </w:rPr>
              <w:fldChar w:fldCharType="separate"/>
            </w:r>
            <w:r w:rsidR="00853CEA">
              <w:rPr>
                <w:noProof/>
                <w:webHidden/>
              </w:rPr>
              <w:t>52</w:t>
            </w:r>
            <w:r w:rsidR="00853CEA">
              <w:rPr>
                <w:noProof/>
                <w:webHidden/>
              </w:rPr>
              <w:fldChar w:fldCharType="end"/>
            </w:r>
          </w:hyperlink>
        </w:p>
        <w:p w14:paraId="1918A4C3" w14:textId="044C9EBC"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75" w:history="1">
            <w:r w:rsidR="00853CEA" w:rsidRPr="004359F7">
              <w:rPr>
                <w:rStyle w:val="Lienhypertexte"/>
                <w:rFonts w:ascii="Calibri" w:hAnsi="Calibri"/>
                <w:noProof/>
              </w:rPr>
              <w:t>9.1.2.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Désignation d’un interlocuteur unique par lot</w:t>
            </w:r>
            <w:r w:rsidR="00853CEA">
              <w:rPr>
                <w:noProof/>
                <w:webHidden/>
              </w:rPr>
              <w:tab/>
            </w:r>
            <w:r w:rsidR="00853CEA">
              <w:rPr>
                <w:noProof/>
                <w:webHidden/>
              </w:rPr>
              <w:fldChar w:fldCharType="begin"/>
            </w:r>
            <w:r w:rsidR="00853CEA">
              <w:rPr>
                <w:noProof/>
                <w:webHidden/>
              </w:rPr>
              <w:instrText xml:space="preserve"> PAGEREF _Toc218453375 \h </w:instrText>
            </w:r>
            <w:r w:rsidR="00853CEA">
              <w:rPr>
                <w:noProof/>
                <w:webHidden/>
              </w:rPr>
            </w:r>
            <w:r w:rsidR="00853CEA">
              <w:rPr>
                <w:noProof/>
                <w:webHidden/>
              </w:rPr>
              <w:fldChar w:fldCharType="separate"/>
            </w:r>
            <w:r w:rsidR="00853CEA">
              <w:rPr>
                <w:noProof/>
                <w:webHidden/>
              </w:rPr>
              <w:t>52</w:t>
            </w:r>
            <w:r w:rsidR="00853CEA">
              <w:rPr>
                <w:noProof/>
                <w:webHidden/>
              </w:rPr>
              <w:fldChar w:fldCharType="end"/>
            </w:r>
          </w:hyperlink>
        </w:p>
        <w:p w14:paraId="6175954B" w14:textId="5D6FC8A7"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76" w:history="1">
            <w:r w:rsidR="00853CEA" w:rsidRPr="004359F7">
              <w:rPr>
                <w:rStyle w:val="Lienhypertexte"/>
                <w:rFonts w:ascii="Calibri" w:hAnsi="Calibri"/>
                <w:noProof/>
              </w:rPr>
              <w:t>9.2.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Réunions et présence sur site</w:t>
            </w:r>
            <w:r w:rsidR="00853CEA">
              <w:rPr>
                <w:noProof/>
                <w:webHidden/>
              </w:rPr>
              <w:tab/>
            </w:r>
            <w:r w:rsidR="00853CEA">
              <w:rPr>
                <w:noProof/>
                <w:webHidden/>
              </w:rPr>
              <w:fldChar w:fldCharType="begin"/>
            </w:r>
            <w:r w:rsidR="00853CEA">
              <w:rPr>
                <w:noProof/>
                <w:webHidden/>
              </w:rPr>
              <w:instrText xml:space="preserve"> PAGEREF _Toc218453376 \h </w:instrText>
            </w:r>
            <w:r w:rsidR="00853CEA">
              <w:rPr>
                <w:noProof/>
                <w:webHidden/>
              </w:rPr>
            </w:r>
            <w:r w:rsidR="00853CEA">
              <w:rPr>
                <w:noProof/>
                <w:webHidden/>
              </w:rPr>
              <w:fldChar w:fldCharType="separate"/>
            </w:r>
            <w:r w:rsidR="00853CEA">
              <w:rPr>
                <w:noProof/>
                <w:webHidden/>
              </w:rPr>
              <w:t>53</w:t>
            </w:r>
            <w:r w:rsidR="00853CEA">
              <w:rPr>
                <w:noProof/>
                <w:webHidden/>
              </w:rPr>
              <w:fldChar w:fldCharType="end"/>
            </w:r>
          </w:hyperlink>
        </w:p>
        <w:p w14:paraId="76ED50E2" w14:textId="32D3B1CC"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77" w:history="1">
            <w:r w:rsidR="00853CEA" w:rsidRPr="004359F7">
              <w:rPr>
                <w:rStyle w:val="Lienhypertexte"/>
                <w:rFonts w:ascii="Calibri" w:hAnsi="Calibri"/>
                <w:noProof/>
              </w:rPr>
              <w:t>9.2.1.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Réunions de lancement et de cadrage</w:t>
            </w:r>
            <w:r w:rsidR="00853CEA">
              <w:rPr>
                <w:noProof/>
                <w:webHidden/>
              </w:rPr>
              <w:tab/>
            </w:r>
            <w:r w:rsidR="00853CEA">
              <w:rPr>
                <w:noProof/>
                <w:webHidden/>
              </w:rPr>
              <w:fldChar w:fldCharType="begin"/>
            </w:r>
            <w:r w:rsidR="00853CEA">
              <w:rPr>
                <w:noProof/>
                <w:webHidden/>
              </w:rPr>
              <w:instrText xml:space="preserve"> PAGEREF _Toc218453377 \h </w:instrText>
            </w:r>
            <w:r w:rsidR="00853CEA">
              <w:rPr>
                <w:noProof/>
                <w:webHidden/>
              </w:rPr>
            </w:r>
            <w:r w:rsidR="00853CEA">
              <w:rPr>
                <w:noProof/>
                <w:webHidden/>
              </w:rPr>
              <w:fldChar w:fldCharType="separate"/>
            </w:r>
            <w:r w:rsidR="00853CEA">
              <w:rPr>
                <w:noProof/>
                <w:webHidden/>
              </w:rPr>
              <w:t>54</w:t>
            </w:r>
            <w:r w:rsidR="00853CEA">
              <w:rPr>
                <w:noProof/>
                <w:webHidden/>
              </w:rPr>
              <w:fldChar w:fldCharType="end"/>
            </w:r>
          </w:hyperlink>
        </w:p>
        <w:p w14:paraId="0944EADC" w14:textId="2957FB02"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78" w:history="1">
            <w:r w:rsidR="00853CEA" w:rsidRPr="004359F7">
              <w:rPr>
                <w:rStyle w:val="Lienhypertexte"/>
                <w:rFonts w:ascii="Calibri" w:hAnsi="Calibri"/>
                <w:noProof/>
              </w:rPr>
              <w:t>9.2.2.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Réunions d’études (ESQ–APD–PRO)</w:t>
            </w:r>
            <w:r w:rsidR="00853CEA">
              <w:rPr>
                <w:noProof/>
                <w:webHidden/>
              </w:rPr>
              <w:tab/>
            </w:r>
            <w:r w:rsidR="00853CEA">
              <w:rPr>
                <w:noProof/>
                <w:webHidden/>
              </w:rPr>
              <w:fldChar w:fldCharType="begin"/>
            </w:r>
            <w:r w:rsidR="00853CEA">
              <w:rPr>
                <w:noProof/>
                <w:webHidden/>
              </w:rPr>
              <w:instrText xml:space="preserve"> PAGEREF _Toc218453378 \h </w:instrText>
            </w:r>
            <w:r w:rsidR="00853CEA">
              <w:rPr>
                <w:noProof/>
                <w:webHidden/>
              </w:rPr>
            </w:r>
            <w:r w:rsidR="00853CEA">
              <w:rPr>
                <w:noProof/>
                <w:webHidden/>
              </w:rPr>
              <w:fldChar w:fldCharType="separate"/>
            </w:r>
            <w:r w:rsidR="00853CEA">
              <w:rPr>
                <w:noProof/>
                <w:webHidden/>
              </w:rPr>
              <w:t>54</w:t>
            </w:r>
            <w:r w:rsidR="00853CEA">
              <w:rPr>
                <w:noProof/>
                <w:webHidden/>
              </w:rPr>
              <w:fldChar w:fldCharType="end"/>
            </w:r>
          </w:hyperlink>
        </w:p>
        <w:p w14:paraId="33F2BE08" w14:textId="0EA9131D"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79" w:history="1">
            <w:r w:rsidR="00853CEA" w:rsidRPr="004359F7">
              <w:rPr>
                <w:rStyle w:val="Lienhypertexte"/>
                <w:rFonts w:ascii="Calibri" w:hAnsi="Calibri"/>
                <w:noProof/>
              </w:rPr>
              <w:t>9.2.3.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Réunions de chantier et de coordination (DET/OPC)</w:t>
            </w:r>
            <w:r w:rsidR="00853CEA">
              <w:rPr>
                <w:noProof/>
                <w:webHidden/>
              </w:rPr>
              <w:tab/>
            </w:r>
            <w:r w:rsidR="00853CEA">
              <w:rPr>
                <w:noProof/>
                <w:webHidden/>
              </w:rPr>
              <w:fldChar w:fldCharType="begin"/>
            </w:r>
            <w:r w:rsidR="00853CEA">
              <w:rPr>
                <w:noProof/>
                <w:webHidden/>
              </w:rPr>
              <w:instrText xml:space="preserve"> PAGEREF _Toc218453379 \h </w:instrText>
            </w:r>
            <w:r w:rsidR="00853CEA">
              <w:rPr>
                <w:noProof/>
                <w:webHidden/>
              </w:rPr>
            </w:r>
            <w:r w:rsidR="00853CEA">
              <w:rPr>
                <w:noProof/>
                <w:webHidden/>
              </w:rPr>
              <w:fldChar w:fldCharType="separate"/>
            </w:r>
            <w:r w:rsidR="00853CEA">
              <w:rPr>
                <w:noProof/>
                <w:webHidden/>
              </w:rPr>
              <w:t>55</w:t>
            </w:r>
            <w:r w:rsidR="00853CEA">
              <w:rPr>
                <w:noProof/>
                <w:webHidden/>
              </w:rPr>
              <w:fldChar w:fldCharType="end"/>
            </w:r>
          </w:hyperlink>
        </w:p>
        <w:p w14:paraId="02711705" w14:textId="7CD8B439" w:rsidR="00853CEA" w:rsidRDefault="00935DA1">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3380" w:history="1">
            <w:r w:rsidR="00853CEA" w:rsidRPr="004359F7">
              <w:rPr>
                <w:rStyle w:val="Lienhypertexte"/>
                <w:rFonts w:ascii="Calibri" w:hAnsi="Calibri"/>
                <w:noProof/>
              </w:rPr>
              <w:t>9.2.4.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Réunions de réception et GPA</w:t>
            </w:r>
            <w:r w:rsidR="00853CEA">
              <w:rPr>
                <w:noProof/>
                <w:webHidden/>
              </w:rPr>
              <w:tab/>
            </w:r>
            <w:r w:rsidR="00853CEA">
              <w:rPr>
                <w:noProof/>
                <w:webHidden/>
              </w:rPr>
              <w:fldChar w:fldCharType="begin"/>
            </w:r>
            <w:r w:rsidR="00853CEA">
              <w:rPr>
                <w:noProof/>
                <w:webHidden/>
              </w:rPr>
              <w:instrText xml:space="preserve"> PAGEREF _Toc218453380 \h </w:instrText>
            </w:r>
            <w:r w:rsidR="00853CEA">
              <w:rPr>
                <w:noProof/>
                <w:webHidden/>
              </w:rPr>
            </w:r>
            <w:r w:rsidR="00853CEA">
              <w:rPr>
                <w:noProof/>
                <w:webHidden/>
              </w:rPr>
              <w:fldChar w:fldCharType="separate"/>
            </w:r>
            <w:r w:rsidR="00853CEA">
              <w:rPr>
                <w:noProof/>
                <w:webHidden/>
              </w:rPr>
              <w:t>56</w:t>
            </w:r>
            <w:r w:rsidR="00853CEA">
              <w:rPr>
                <w:noProof/>
                <w:webHidden/>
              </w:rPr>
              <w:fldChar w:fldCharType="end"/>
            </w:r>
          </w:hyperlink>
        </w:p>
        <w:p w14:paraId="478CD3B0" w14:textId="704C57A2"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1" w:history="1">
            <w:r w:rsidR="00853CEA" w:rsidRPr="004359F7">
              <w:rPr>
                <w:rStyle w:val="Lienhypertexte"/>
                <w:rFonts w:ascii="Calibri" w:hAnsi="Calibri"/>
                <w:noProof/>
              </w:rPr>
              <w:t>9.3.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Délais d’exécution des prestations par phase – principes généraux</w:t>
            </w:r>
            <w:r w:rsidR="00853CEA">
              <w:rPr>
                <w:noProof/>
                <w:webHidden/>
              </w:rPr>
              <w:tab/>
            </w:r>
            <w:r w:rsidR="00853CEA">
              <w:rPr>
                <w:noProof/>
                <w:webHidden/>
              </w:rPr>
              <w:fldChar w:fldCharType="begin"/>
            </w:r>
            <w:r w:rsidR="00853CEA">
              <w:rPr>
                <w:noProof/>
                <w:webHidden/>
              </w:rPr>
              <w:instrText xml:space="preserve"> PAGEREF _Toc218453381 \h </w:instrText>
            </w:r>
            <w:r w:rsidR="00853CEA">
              <w:rPr>
                <w:noProof/>
                <w:webHidden/>
              </w:rPr>
            </w:r>
            <w:r w:rsidR="00853CEA">
              <w:rPr>
                <w:noProof/>
                <w:webHidden/>
              </w:rPr>
              <w:fldChar w:fldCharType="separate"/>
            </w:r>
            <w:r w:rsidR="00853CEA">
              <w:rPr>
                <w:noProof/>
                <w:webHidden/>
              </w:rPr>
              <w:t>56</w:t>
            </w:r>
            <w:r w:rsidR="00853CEA">
              <w:rPr>
                <w:noProof/>
                <w:webHidden/>
              </w:rPr>
              <w:fldChar w:fldCharType="end"/>
            </w:r>
          </w:hyperlink>
        </w:p>
        <w:p w14:paraId="00A1DB9D" w14:textId="71ED1DCB"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2" w:history="1">
            <w:r w:rsidR="00853CEA" w:rsidRPr="004359F7">
              <w:rPr>
                <w:rStyle w:val="Lienhypertexte"/>
                <w:rFonts w:ascii="Calibri" w:hAnsi="Calibri"/>
                <w:noProof/>
              </w:rPr>
              <w:t>9.4.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Coordination avec les autres intervenants (AMO, CT, SPS, opérateur PV, géomètre, laboratoires, etc.)</w:t>
            </w:r>
            <w:r w:rsidR="00853CEA">
              <w:rPr>
                <w:noProof/>
                <w:webHidden/>
              </w:rPr>
              <w:tab/>
            </w:r>
            <w:r w:rsidR="00853CEA">
              <w:rPr>
                <w:noProof/>
                <w:webHidden/>
              </w:rPr>
              <w:fldChar w:fldCharType="begin"/>
            </w:r>
            <w:r w:rsidR="00853CEA">
              <w:rPr>
                <w:noProof/>
                <w:webHidden/>
              </w:rPr>
              <w:instrText xml:space="preserve"> PAGEREF _Toc218453382 \h </w:instrText>
            </w:r>
            <w:r w:rsidR="00853CEA">
              <w:rPr>
                <w:noProof/>
                <w:webHidden/>
              </w:rPr>
            </w:r>
            <w:r w:rsidR="00853CEA">
              <w:rPr>
                <w:noProof/>
                <w:webHidden/>
              </w:rPr>
              <w:fldChar w:fldCharType="separate"/>
            </w:r>
            <w:r w:rsidR="00853CEA">
              <w:rPr>
                <w:noProof/>
                <w:webHidden/>
              </w:rPr>
              <w:t>57</w:t>
            </w:r>
            <w:r w:rsidR="00853CEA">
              <w:rPr>
                <w:noProof/>
                <w:webHidden/>
              </w:rPr>
              <w:fldChar w:fldCharType="end"/>
            </w:r>
          </w:hyperlink>
        </w:p>
        <w:p w14:paraId="5C72C3E4" w14:textId="0D3AA4F6"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3" w:history="1">
            <w:r w:rsidR="00853CEA" w:rsidRPr="004359F7">
              <w:rPr>
                <w:rStyle w:val="Lienhypertexte"/>
                <w:rFonts w:ascii="Calibri" w:hAnsi="Calibri"/>
                <w:noProof/>
              </w:rPr>
              <w:t>9.5.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Gestion des ordres de service et des bons de commande (rappel des règles CCAG-MOE)</w:t>
            </w:r>
            <w:r w:rsidR="00853CEA">
              <w:rPr>
                <w:noProof/>
                <w:webHidden/>
              </w:rPr>
              <w:tab/>
            </w:r>
            <w:r w:rsidR="00853CEA">
              <w:rPr>
                <w:noProof/>
                <w:webHidden/>
              </w:rPr>
              <w:fldChar w:fldCharType="begin"/>
            </w:r>
            <w:r w:rsidR="00853CEA">
              <w:rPr>
                <w:noProof/>
                <w:webHidden/>
              </w:rPr>
              <w:instrText xml:space="preserve"> PAGEREF _Toc218453383 \h </w:instrText>
            </w:r>
            <w:r w:rsidR="00853CEA">
              <w:rPr>
                <w:noProof/>
                <w:webHidden/>
              </w:rPr>
            </w:r>
            <w:r w:rsidR="00853CEA">
              <w:rPr>
                <w:noProof/>
                <w:webHidden/>
              </w:rPr>
              <w:fldChar w:fldCharType="separate"/>
            </w:r>
            <w:r w:rsidR="00853CEA">
              <w:rPr>
                <w:noProof/>
                <w:webHidden/>
              </w:rPr>
              <w:t>58</w:t>
            </w:r>
            <w:r w:rsidR="00853CEA">
              <w:rPr>
                <w:noProof/>
                <w:webHidden/>
              </w:rPr>
              <w:fldChar w:fldCharType="end"/>
            </w:r>
          </w:hyperlink>
        </w:p>
        <w:p w14:paraId="39D1E1F7" w14:textId="617C6656"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84" w:history="1">
            <w:r w:rsidR="00853CEA" w:rsidRPr="004359F7">
              <w:rPr>
                <w:rStyle w:val="Lienhypertexte"/>
                <w:rFonts w:ascii="Calibri" w:hAnsi="Calibri"/>
                <w:noProof/>
              </w:rPr>
              <w:t>Article 10.</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Outils numériques, données et BIM</w:t>
            </w:r>
            <w:r w:rsidR="00853CEA">
              <w:rPr>
                <w:noProof/>
                <w:webHidden/>
              </w:rPr>
              <w:tab/>
            </w:r>
            <w:r w:rsidR="00853CEA">
              <w:rPr>
                <w:noProof/>
                <w:webHidden/>
              </w:rPr>
              <w:fldChar w:fldCharType="begin"/>
            </w:r>
            <w:r w:rsidR="00853CEA">
              <w:rPr>
                <w:noProof/>
                <w:webHidden/>
              </w:rPr>
              <w:instrText xml:space="preserve"> PAGEREF _Toc218453384 \h </w:instrText>
            </w:r>
            <w:r w:rsidR="00853CEA">
              <w:rPr>
                <w:noProof/>
                <w:webHidden/>
              </w:rPr>
            </w:r>
            <w:r w:rsidR="00853CEA">
              <w:rPr>
                <w:noProof/>
                <w:webHidden/>
              </w:rPr>
              <w:fldChar w:fldCharType="separate"/>
            </w:r>
            <w:r w:rsidR="00853CEA">
              <w:rPr>
                <w:noProof/>
                <w:webHidden/>
              </w:rPr>
              <w:t>58</w:t>
            </w:r>
            <w:r w:rsidR="00853CEA">
              <w:rPr>
                <w:noProof/>
                <w:webHidden/>
              </w:rPr>
              <w:fldChar w:fldCharType="end"/>
            </w:r>
          </w:hyperlink>
        </w:p>
        <w:p w14:paraId="43D68165" w14:textId="4620605F"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5" w:history="1">
            <w:r w:rsidR="00853CEA" w:rsidRPr="004359F7">
              <w:rPr>
                <w:rStyle w:val="Lienhypertexte"/>
                <w:rFonts w:ascii="Calibri" w:hAnsi="Calibri"/>
                <w:noProof/>
              </w:rPr>
              <w:t>10.1.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Recours au BIM : cas d’application, niveaux attendus, convention BIM de l’opération le cas échéant</w:t>
            </w:r>
            <w:r w:rsidR="00853CEA">
              <w:rPr>
                <w:noProof/>
                <w:webHidden/>
              </w:rPr>
              <w:tab/>
            </w:r>
            <w:r w:rsidR="00853CEA">
              <w:rPr>
                <w:noProof/>
                <w:webHidden/>
              </w:rPr>
              <w:fldChar w:fldCharType="begin"/>
            </w:r>
            <w:r w:rsidR="00853CEA">
              <w:rPr>
                <w:noProof/>
                <w:webHidden/>
              </w:rPr>
              <w:instrText xml:space="preserve"> PAGEREF _Toc218453385 \h </w:instrText>
            </w:r>
            <w:r w:rsidR="00853CEA">
              <w:rPr>
                <w:noProof/>
                <w:webHidden/>
              </w:rPr>
            </w:r>
            <w:r w:rsidR="00853CEA">
              <w:rPr>
                <w:noProof/>
                <w:webHidden/>
              </w:rPr>
              <w:fldChar w:fldCharType="separate"/>
            </w:r>
            <w:r w:rsidR="00853CEA">
              <w:rPr>
                <w:noProof/>
                <w:webHidden/>
              </w:rPr>
              <w:t>59</w:t>
            </w:r>
            <w:r w:rsidR="00853CEA">
              <w:rPr>
                <w:noProof/>
                <w:webHidden/>
              </w:rPr>
              <w:fldChar w:fldCharType="end"/>
            </w:r>
          </w:hyperlink>
        </w:p>
        <w:p w14:paraId="172ED02B" w14:textId="10A01F70"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6" w:history="1">
            <w:r w:rsidR="00853CEA" w:rsidRPr="004359F7">
              <w:rPr>
                <w:rStyle w:val="Lienhypertexte"/>
                <w:rFonts w:ascii="Calibri" w:hAnsi="Calibri"/>
                <w:noProof/>
              </w:rPr>
              <w:t>10.2.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Formats d’échange et exigences de structuration des données (plans, maquettes, tableaux, ACV, indicateurs)</w:t>
            </w:r>
            <w:r w:rsidR="00853CEA">
              <w:rPr>
                <w:noProof/>
                <w:webHidden/>
              </w:rPr>
              <w:tab/>
            </w:r>
            <w:r w:rsidR="00853CEA">
              <w:rPr>
                <w:noProof/>
                <w:webHidden/>
              </w:rPr>
              <w:fldChar w:fldCharType="begin"/>
            </w:r>
            <w:r w:rsidR="00853CEA">
              <w:rPr>
                <w:noProof/>
                <w:webHidden/>
              </w:rPr>
              <w:instrText xml:space="preserve"> PAGEREF _Toc218453386 \h </w:instrText>
            </w:r>
            <w:r w:rsidR="00853CEA">
              <w:rPr>
                <w:noProof/>
                <w:webHidden/>
              </w:rPr>
            </w:r>
            <w:r w:rsidR="00853CEA">
              <w:rPr>
                <w:noProof/>
                <w:webHidden/>
              </w:rPr>
              <w:fldChar w:fldCharType="separate"/>
            </w:r>
            <w:r w:rsidR="00853CEA">
              <w:rPr>
                <w:noProof/>
                <w:webHidden/>
              </w:rPr>
              <w:t>60</w:t>
            </w:r>
            <w:r w:rsidR="00853CEA">
              <w:rPr>
                <w:noProof/>
                <w:webHidden/>
              </w:rPr>
              <w:fldChar w:fldCharType="end"/>
            </w:r>
          </w:hyperlink>
        </w:p>
        <w:p w14:paraId="79F4B83E" w14:textId="3C36AFA3"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7" w:history="1">
            <w:r w:rsidR="00853CEA" w:rsidRPr="004359F7">
              <w:rPr>
                <w:rStyle w:val="Lienhypertexte"/>
                <w:rFonts w:ascii="Calibri" w:hAnsi="Calibri"/>
                <w:noProof/>
              </w:rPr>
              <w:t>10.3.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Plateformes d’échange de documents et modalités de dépôt/validation</w:t>
            </w:r>
            <w:r w:rsidR="00853CEA">
              <w:rPr>
                <w:noProof/>
                <w:webHidden/>
              </w:rPr>
              <w:tab/>
            </w:r>
            <w:r w:rsidR="00853CEA">
              <w:rPr>
                <w:noProof/>
                <w:webHidden/>
              </w:rPr>
              <w:fldChar w:fldCharType="begin"/>
            </w:r>
            <w:r w:rsidR="00853CEA">
              <w:rPr>
                <w:noProof/>
                <w:webHidden/>
              </w:rPr>
              <w:instrText xml:space="preserve"> PAGEREF _Toc218453387 \h </w:instrText>
            </w:r>
            <w:r w:rsidR="00853CEA">
              <w:rPr>
                <w:noProof/>
                <w:webHidden/>
              </w:rPr>
            </w:r>
            <w:r w:rsidR="00853CEA">
              <w:rPr>
                <w:noProof/>
                <w:webHidden/>
              </w:rPr>
              <w:fldChar w:fldCharType="separate"/>
            </w:r>
            <w:r w:rsidR="00853CEA">
              <w:rPr>
                <w:noProof/>
                <w:webHidden/>
              </w:rPr>
              <w:t>60</w:t>
            </w:r>
            <w:r w:rsidR="00853CEA">
              <w:rPr>
                <w:noProof/>
                <w:webHidden/>
              </w:rPr>
              <w:fldChar w:fldCharType="end"/>
            </w:r>
          </w:hyperlink>
        </w:p>
        <w:p w14:paraId="3C4D0C53" w14:textId="342140F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88" w:history="1">
            <w:r w:rsidR="00853CEA" w:rsidRPr="004359F7">
              <w:rPr>
                <w:rStyle w:val="Lienhypertexte"/>
                <w:rFonts w:ascii="Calibri" w:hAnsi="Calibri"/>
                <w:noProof/>
              </w:rPr>
              <w:t>10.4.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Confidentialité, RGPD et sécurité des données techniques et scientifiques</w:t>
            </w:r>
            <w:r w:rsidR="00853CEA">
              <w:rPr>
                <w:noProof/>
                <w:webHidden/>
              </w:rPr>
              <w:tab/>
            </w:r>
            <w:r w:rsidR="00853CEA">
              <w:rPr>
                <w:noProof/>
                <w:webHidden/>
              </w:rPr>
              <w:fldChar w:fldCharType="begin"/>
            </w:r>
            <w:r w:rsidR="00853CEA">
              <w:rPr>
                <w:noProof/>
                <w:webHidden/>
              </w:rPr>
              <w:instrText xml:space="preserve"> PAGEREF _Toc218453388 \h </w:instrText>
            </w:r>
            <w:r w:rsidR="00853CEA">
              <w:rPr>
                <w:noProof/>
                <w:webHidden/>
              </w:rPr>
            </w:r>
            <w:r w:rsidR="00853CEA">
              <w:rPr>
                <w:noProof/>
                <w:webHidden/>
              </w:rPr>
              <w:fldChar w:fldCharType="separate"/>
            </w:r>
            <w:r w:rsidR="00853CEA">
              <w:rPr>
                <w:noProof/>
                <w:webHidden/>
              </w:rPr>
              <w:t>61</w:t>
            </w:r>
            <w:r w:rsidR="00853CEA">
              <w:rPr>
                <w:noProof/>
                <w:webHidden/>
              </w:rPr>
              <w:fldChar w:fldCharType="end"/>
            </w:r>
          </w:hyperlink>
        </w:p>
        <w:p w14:paraId="72DE91E8" w14:textId="238AB51A"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89" w:history="1">
            <w:r w:rsidR="00853CEA" w:rsidRPr="004359F7">
              <w:rPr>
                <w:rStyle w:val="Lienhypertexte"/>
                <w:rFonts w:ascii="Calibri" w:hAnsi="Calibri"/>
                <w:noProof/>
              </w:rPr>
              <w:t>Article 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Bordereau de prix – DQE de la maîtrise d’œuvre</w:t>
            </w:r>
            <w:r w:rsidR="00853CEA">
              <w:rPr>
                <w:noProof/>
                <w:webHidden/>
              </w:rPr>
              <w:tab/>
            </w:r>
            <w:r w:rsidR="00853CEA">
              <w:rPr>
                <w:noProof/>
                <w:webHidden/>
              </w:rPr>
              <w:fldChar w:fldCharType="begin"/>
            </w:r>
            <w:r w:rsidR="00853CEA">
              <w:rPr>
                <w:noProof/>
                <w:webHidden/>
              </w:rPr>
              <w:instrText xml:space="preserve"> PAGEREF _Toc218453389 \h </w:instrText>
            </w:r>
            <w:r w:rsidR="00853CEA">
              <w:rPr>
                <w:noProof/>
                <w:webHidden/>
              </w:rPr>
            </w:r>
            <w:r w:rsidR="00853CEA">
              <w:rPr>
                <w:noProof/>
                <w:webHidden/>
              </w:rPr>
              <w:fldChar w:fldCharType="separate"/>
            </w:r>
            <w:r w:rsidR="00853CEA">
              <w:rPr>
                <w:noProof/>
                <w:webHidden/>
              </w:rPr>
              <w:t>62</w:t>
            </w:r>
            <w:r w:rsidR="00853CEA">
              <w:rPr>
                <w:noProof/>
                <w:webHidden/>
              </w:rPr>
              <w:fldChar w:fldCharType="end"/>
            </w:r>
          </w:hyperlink>
        </w:p>
        <w:p w14:paraId="5F90759A" w14:textId="433EEE2A"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0" w:history="1">
            <w:r w:rsidR="00853CEA" w:rsidRPr="004359F7">
              <w:rPr>
                <w:rStyle w:val="Lienhypertexte"/>
                <w:rFonts w:ascii="Calibri" w:hAnsi="Calibri"/>
                <w:noProof/>
              </w:rPr>
              <w:t>11.1.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Types d’opérations de référence pour la construction du BPU/DQE (par lot)</w:t>
            </w:r>
            <w:r w:rsidR="00853CEA">
              <w:rPr>
                <w:noProof/>
                <w:webHidden/>
              </w:rPr>
              <w:tab/>
            </w:r>
            <w:r w:rsidR="00853CEA">
              <w:rPr>
                <w:noProof/>
                <w:webHidden/>
              </w:rPr>
              <w:fldChar w:fldCharType="begin"/>
            </w:r>
            <w:r w:rsidR="00853CEA">
              <w:rPr>
                <w:noProof/>
                <w:webHidden/>
              </w:rPr>
              <w:instrText xml:space="preserve"> PAGEREF _Toc218453390 \h </w:instrText>
            </w:r>
            <w:r w:rsidR="00853CEA">
              <w:rPr>
                <w:noProof/>
                <w:webHidden/>
              </w:rPr>
            </w:r>
            <w:r w:rsidR="00853CEA">
              <w:rPr>
                <w:noProof/>
                <w:webHidden/>
              </w:rPr>
              <w:fldChar w:fldCharType="separate"/>
            </w:r>
            <w:r w:rsidR="00853CEA">
              <w:rPr>
                <w:noProof/>
                <w:webHidden/>
              </w:rPr>
              <w:t>63</w:t>
            </w:r>
            <w:r w:rsidR="00853CEA">
              <w:rPr>
                <w:noProof/>
                <w:webHidden/>
              </w:rPr>
              <w:fldChar w:fldCharType="end"/>
            </w:r>
          </w:hyperlink>
        </w:p>
        <w:p w14:paraId="43FC8CC1" w14:textId="19D34017"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1" w:history="1">
            <w:r w:rsidR="00853CEA" w:rsidRPr="004359F7">
              <w:rPr>
                <w:rStyle w:val="Lienhypertexte"/>
                <w:rFonts w:ascii="Calibri" w:hAnsi="Calibri"/>
                <w:noProof/>
              </w:rPr>
              <w:t>11.2.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Tranches de montant de travaux structurant la rémunération (ex : &lt; 300 k, 300 k–1 M, &gt; 1 M)</w:t>
            </w:r>
            <w:r w:rsidR="00853CEA">
              <w:rPr>
                <w:noProof/>
                <w:webHidden/>
              </w:rPr>
              <w:tab/>
            </w:r>
            <w:r w:rsidR="00853CEA">
              <w:rPr>
                <w:noProof/>
                <w:webHidden/>
              </w:rPr>
              <w:fldChar w:fldCharType="begin"/>
            </w:r>
            <w:r w:rsidR="00853CEA">
              <w:rPr>
                <w:noProof/>
                <w:webHidden/>
              </w:rPr>
              <w:instrText xml:space="preserve"> PAGEREF _Toc218453391 \h </w:instrText>
            </w:r>
            <w:r w:rsidR="00853CEA">
              <w:rPr>
                <w:noProof/>
                <w:webHidden/>
              </w:rPr>
            </w:r>
            <w:r w:rsidR="00853CEA">
              <w:rPr>
                <w:noProof/>
                <w:webHidden/>
              </w:rPr>
              <w:fldChar w:fldCharType="separate"/>
            </w:r>
            <w:r w:rsidR="00853CEA">
              <w:rPr>
                <w:noProof/>
                <w:webHidden/>
              </w:rPr>
              <w:t>63</w:t>
            </w:r>
            <w:r w:rsidR="00853CEA">
              <w:rPr>
                <w:noProof/>
                <w:webHidden/>
              </w:rPr>
              <w:fldChar w:fldCharType="end"/>
            </w:r>
          </w:hyperlink>
        </w:p>
        <w:p w14:paraId="4AB0B2F6" w14:textId="51BF786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2" w:history="1">
            <w:r w:rsidR="00853CEA" w:rsidRPr="004359F7">
              <w:rPr>
                <w:rStyle w:val="Lienhypertexte"/>
                <w:rFonts w:ascii="Calibri" w:hAnsi="Calibri"/>
                <w:noProof/>
              </w:rPr>
              <w:t>11.3.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Prix forfaitaires par mission ou combinaison de missions</w:t>
            </w:r>
            <w:r w:rsidR="00853CEA">
              <w:rPr>
                <w:noProof/>
                <w:webHidden/>
              </w:rPr>
              <w:tab/>
            </w:r>
            <w:r w:rsidR="00853CEA">
              <w:rPr>
                <w:noProof/>
                <w:webHidden/>
              </w:rPr>
              <w:fldChar w:fldCharType="begin"/>
            </w:r>
            <w:r w:rsidR="00853CEA">
              <w:rPr>
                <w:noProof/>
                <w:webHidden/>
              </w:rPr>
              <w:instrText xml:space="preserve"> PAGEREF _Toc218453392 \h </w:instrText>
            </w:r>
            <w:r w:rsidR="00853CEA">
              <w:rPr>
                <w:noProof/>
                <w:webHidden/>
              </w:rPr>
            </w:r>
            <w:r w:rsidR="00853CEA">
              <w:rPr>
                <w:noProof/>
                <w:webHidden/>
              </w:rPr>
              <w:fldChar w:fldCharType="separate"/>
            </w:r>
            <w:r w:rsidR="00853CEA">
              <w:rPr>
                <w:noProof/>
                <w:webHidden/>
              </w:rPr>
              <w:t>64</w:t>
            </w:r>
            <w:r w:rsidR="00853CEA">
              <w:rPr>
                <w:noProof/>
                <w:webHidden/>
              </w:rPr>
              <w:fldChar w:fldCharType="end"/>
            </w:r>
          </w:hyperlink>
        </w:p>
        <w:p w14:paraId="77CE61F4" w14:textId="31F9908A"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3" w:history="1">
            <w:r w:rsidR="00853CEA" w:rsidRPr="004359F7">
              <w:rPr>
                <w:rStyle w:val="Lienhypertexte"/>
                <w:rFonts w:ascii="Calibri" w:hAnsi="Calibri"/>
                <w:noProof/>
              </w:rPr>
              <w:t>11.4.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Prix unitaires spécifiques (taux horaires : directeur de projet, chef de projet, expert, ingénieur d’études, technicien)</w:t>
            </w:r>
            <w:r w:rsidR="00853CEA">
              <w:rPr>
                <w:noProof/>
                <w:webHidden/>
              </w:rPr>
              <w:tab/>
            </w:r>
            <w:r w:rsidR="00853CEA">
              <w:rPr>
                <w:noProof/>
                <w:webHidden/>
              </w:rPr>
              <w:fldChar w:fldCharType="begin"/>
            </w:r>
            <w:r w:rsidR="00853CEA">
              <w:rPr>
                <w:noProof/>
                <w:webHidden/>
              </w:rPr>
              <w:instrText xml:space="preserve"> PAGEREF _Toc218453393 \h </w:instrText>
            </w:r>
            <w:r w:rsidR="00853CEA">
              <w:rPr>
                <w:noProof/>
                <w:webHidden/>
              </w:rPr>
            </w:r>
            <w:r w:rsidR="00853CEA">
              <w:rPr>
                <w:noProof/>
                <w:webHidden/>
              </w:rPr>
              <w:fldChar w:fldCharType="separate"/>
            </w:r>
            <w:r w:rsidR="00853CEA">
              <w:rPr>
                <w:noProof/>
                <w:webHidden/>
              </w:rPr>
              <w:t>64</w:t>
            </w:r>
            <w:r w:rsidR="00853CEA">
              <w:rPr>
                <w:noProof/>
                <w:webHidden/>
              </w:rPr>
              <w:fldChar w:fldCharType="end"/>
            </w:r>
          </w:hyperlink>
        </w:p>
        <w:p w14:paraId="4390BEA2" w14:textId="5C89BEAE"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4" w:history="1">
            <w:r w:rsidR="00853CEA" w:rsidRPr="004359F7">
              <w:rPr>
                <w:rStyle w:val="Lienhypertexte"/>
                <w:rFonts w:ascii="Calibri" w:hAnsi="Calibri"/>
                <w:noProof/>
              </w:rPr>
              <w:t>11.5.</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Lignes spécifiques éventuelles (diagnostics complémentaires, relevés supplémentaires, expertises)</w:t>
            </w:r>
            <w:r w:rsidR="00853CEA">
              <w:rPr>
                <w:noProof/>
                <w:webHidden/>
              </w:rPr>
              <w:tab/>
            </w:r>
            <w:r w:rsidR="00853CEA">
              <w:rPr>
                <w:noProof/>
                <w:webHidden/>
              </w:rPr>
              <w:fldChar w:fldCharType="begin"/>
            </w:r>
            <w:r w:rsidR="00853CEA">
              <w:rPr>
                <w:noProof/>
                <w:webHidden/>
              </w:rPr>
              <w:instrText xml:space="preserve"> PAGEREF _Toc218453394 \h </w:instrText>
            </w:r>
            <w:r w:rsidR="00853CEA">
              <w:rPr>
                <w:noProof/>
                <w:webHidden/>
              </w:rPr>
            </w:r>
            <w:r w:rsidR="00853CEA">
              <w:rPr>
                <w:noProof/>
                <w:webHidden/>
              </w:rPr>
              <w:fldChar w:fldCharType="separate"/>
            </w:r>
            <w:r w:rsidR="00853CEA">
              <w:rPr>
                <w:noProof/>
                <w:webHidden/>
              </w:rPr>
              <w:t>65</w:t>
            </w:r>
            <w:r w:rsidR="00853CEA">
              <w:rPr>
                <w:noProof/>
                <w:webHidden/>
              </w:rPr>
              <w:fldChar w:fldCharType="end"/>
            </w:r>
          </w:hyperlink>
        </w:p>
        <w:p w14:paraId="22EE2365" w14:textId="5C653907" w:rsidR="00853CEA" w:rsidRDefault="00935DA1">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3395" w:history="1">
            <w:r w:rsidR="00853CEA" w:rsidRPr="004359F7">
              <w:rPr>
                <w:rStyle w:val="Lienhypertexte"/>
                <w:rFonts w:ascii="Calibri" w:hAnsi="Calibri"/>
                <w:noProof/>
              </w:rPr>
              <w:t>Article 12.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Indicateurs de performance et contrôle qualité des prestations de MOE</w:t>
            </w:r>
            <w:r w:rsidR="00853CEA">
              <w:rPr>
                <w:noProof/>
                <w:webHidden/>
              </w:rPr>
              <w:tab/>
            </w:r>
            <w:r w:rsidR="00853CEA">
              <w:rPr>
                <w:noProof/>
                <w:webHidden/>
              </w:rPr>
              <w:fldChar w:fldCharType="begin"/>
            </w:r>
            <w:r w:rsidR="00853CEA">
              <w:rPr>
                <w:noProof/>
                <w:webHidden/>
              </w:rPr>
              <w:instrText xml:space="preserve"> PAGEREF _Toc218453395 \h </w:instrText>
            </w:r>
            <w:r w:rsidR="00853CEA">
              <w:rPr>
                <w:noProof/>
                <w:webHidden/>
              </w:rPr>
            </w:r>
            <w:r w:rsidR="00853CEA">
              <w:rPr>
                <w:noProof/>
                <w:webHidden/>
              </w:rPr>
              <w:fldChar w:fldCharType="separate"/>
            </w:r>
            <w:r w:rsidR="00853CEA">
              <w:rPr>
                <w:noProof/>
                <w:webHidden/>
              </w:rPr>
              <w:t>66</w:t>
            </w:r>
            <w:r w:rsidR="00853CEA">
              <w:rPr>
                <w:noProof/>
                <w:webHidden/>
              </w:rPr>
              <w:fldChar w:fldCharType="end"/>
            </w:r>
          </w:hyperlink>
        </w:p>
        <w:p w14:paraId="24D0ABAA" w14:textId="51139FA5"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6" w:history="1">
            <w:r w:rsidR="00853CEA" w:rsidRPr="004359F7">
              <w:rPr>
                <w:rStyle w:val="Lienhypertexte"/>
                <w:rFonts w:ascii="Calibri" w:hAnsi="Calibri"/>
                <w:noProof/>
              </w:rPr>
              <w:t>12.1.</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Exigences en matière d’assurance qualité interne du maître d’œuvre</w:t>
            </w:r>
            <w:r w:rsidR="00853CEA">
              <w:rPr>
                <w:noProof/>
                <w:webHidden/>
              </w:rPr>
              <w:tab/>
            </w:r>
            <w:r w:rsidR="00853CEA">
              <w:rPr>
                <w:noProof/>
                <w:webHidden/>
              </w:rPr>
              <w:fldChar w:fldCharType="begin"/>
            </w:r>
            <w:r w:rsidR="00853CEA">
              <w:rPr>
                <w:noProof/>
                <w:webHidden/>
              </w:rPr>
              <w:instrText xml:space="preserve"> PAGEREF _Toc218453396 \h </w:instrText>
            </w:r>
            <w:r w:rsidR="00853CEA">
              <w:rPr>
                <w:noProof/>
                <w:webHidden/>
              </w:rPr>
            </w:r>
            <w:r w:rsidR="00853CEA">
              <w:rPr>
                <w:noProof/>
                <w:webHidden/>
              </w:rPr>
              <w:fldChar w:fldCharType="separate"/>
            </w:r>
            <w:r w:rsidR="00853CEA">
              <w:rPr>
                <w:noProof/>
                <w:webHidden/>
              </w:rPr>
              <w:t>66</w:t>
            </w:r>
            <w:r w:rsidR="00853CEA">
              <w:rPr>
                <w:noProof/>
                <w:webHidden/>
              </w:rPr>
              <w:fldChar w:fldCharType="end"/>
            </w:r>
          </w:hyperlink>
        </w:p>
        <w:p w14:paraId="745667A8" w14:textId="54DDA0C1"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7" w:history="1">
            <w:r w:rsidR="00853CEA" w:rsidRPr="004359F7">
              <w:rPr>
                <w:rStyle w:val="Lienhypertexte"/>
                <w:rFonts w:ascii="Calibri" w:hAnsi="Calibri"/>
                <w:noProof/>
              </w:rPr>
              <w:t>12.2.</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Indicateurs de suivi des études (délais, conformité, nombre de reprises, cohérence coûts/objectifs)</w:t>
            </w:r>
            <w:r w:rsidR="00853CEA">
              <w:rPr>
                <w:noProof/>
                <w:webHidden/>
              </w:rPr>
              <w:tab/>
            </w:r>
            <w:r w:rsidR="00853CEA">
              <w:rPr>
                <w:noProof/>
                <w:webHidden/>
              </w:rPr>
              <w:fldChar w:fldCharType="begin"/>
            </w:r>
            <w:r w:rsidR="00853CEA">
              <w:rPr>
                <w:noProof/>
                <w:webHidden/>
              </w:rPr>
              <w:instrText xml:space="preserve"> PAGEREF _Toc218453397 \h </w:instrText>
            </w:r>
            <w:r w:rsidR="00853CEA">
              <w:rPr>
                <w:noProof/>
                <w:webHidden/>
              </w:rPr>
            </w:r>
            <w:r w:rsidR="00853CEA">
              <w:rPr>
                <w:noProof/>
                <w:webHidden/>
              </w:rPr>
              <w:fldChar w:fldCharType="separate"/>
            </w:r>
            <w:r w:rsidR="00853CEA">
              <w:rPr>
                <w:noProof/>
                <w:webHidden/>
              </w:rPr>
              <w:t>67</w:t>
            </w:r>
            <w:r w:rsidR="00853CEA">
              <w:rPr>
                <w:noProof/>
                <w:webHidden/>
              </w:rPr>
              <w:fldChar w:fldCharType="end"/>
            </w:r>
          </w:hyperlink>
        </w:p>
        <w:p w14:paraId="31D37C23" w14:textId="4E6B0B8D"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8" w:history="1">
            <w:r w:rsidR="00853CEA" w:rsidRPr="004359F7">
              <w:rPr>
                <w:rStyle w:val="Lienhypertexte"/>
                <w:rFonts w:ascii="Calibri" w:hAnsi="Calibri"/>
                <w:noProof/>
              </w:rPr>
              <w:t>12.3.</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Indicateurs environnementaux et RSE (ACV simplifiées, consommations prévisionnelles, surfaces végétalisées, etc.)</w:t>
            </w:r>
            <w:r w:rsidR="00853CEA">
              <w:rPr>
                <w:noProof/>
                <w:webHidden/>
              </w:rPr>
              <w:tab/>
            </w:r>
            <w:r w:rsidR="00853CEA">
              <w:rPr>
                <w:noProof/>
                <w:webHidden/>
              </w:rPr>
              <w:fldChar w:fldCharType="begin"/>
            </w:r>
            <w:r w:rsidR="00853CEA">
              <w:rPr>
                <w:noProof/>
                <w:webHidden/>
              </w:rPr>
              <w:instrText xml:space="preserve"> PAGEREF _Toc218453398 \h </w:instrText>
            </w:r>
            <w:r w:rsidR="00853CEA">
              <w:rPr>
                <w:noProof/>
                <w:webHidden/>
              </w:rPr>
            </w:r>
            <w:r w:rsidR="00853CEA">
              <w:rPr>
                <w:noProof/>
                <w:webHidden/>
              </w:rPr>
              <w:fldChar w:fldCharType="separate"/>
            </w:r>
            <w:r w:rsidR="00853CEA">
              <w:rPr>
                <w:noProof/>
                <w:webHidden/>
              </w:rPr>
              <w:t>68</w:t>
            </w:r>
            <w:r w:rsidR="00853CEA">
              <w:rPr>
                <w:noProof/>
                <w:webHidden/>
              </w:rPr>
              <w:fldChar w:fldCharType="end"/>
            </w:r>
          </w:hyperlink>
        </w:p>
        <w:p w14:paraId="194E17F8" w14:textId="52F32588" w:rsidR="00853CEA" w:rsidRDefault="00935DA1">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3399" w:history="1">
            <w:r w:rsidR="00853CEA" w:rsidRPr="004359F7">
              <w:rPr>
                <w:rStyle w:val="Lienhypertexte"/>
                <w:rFonts w:ascii="Calibri" w:hAnsi="Calibri"/>
                <w:noProof/>
              </w:rPr>
              <w:t>12.4.</w:t>
            </w:r>
            <w:r w:rsidR="00853CEA">
              <w:rPr>
                <w:rFonts w:asciiTheme="minorHAnsi" w:hAnsiTheme="minorHAnsi"/>
                <w:noProof/>
                <w:kern w:val="2"/>
                <w:sz w:val="24"/>
                <w:szCs w:val="24"/>
                <w:lang w:eastAsia="fr-FR"/>
                <w14:ligatures w14:val="standardContextual"/>
              </w:rPr>
              <w:tab/>
            </w:r>
            <w:r w:rsidR="00853CEA" w:rsidRPr="004359F7">
              <w:rPr>
                <w:rStyle w:val="Lienhypertexte"/>
                <w:noProof/>
              </w:rPr>
              <w:t>Modalités de contrôle des livrables par le maître d’ouvrage (admission, ajournement, réfaction, rejet) selon CCAG-MOE</w:t>
            </w:r>
            <w:r w:rsidR="00853CEA">
              <w:rPr>
                <w:noProof/>
                <w:webHidden/>
              </w:rPr>
              <w:tab/>
            </w:r>
            <w:r w:rsidR="00853CEA">
              <w:rPr>
                <w:noProof/>
                <w:webHidden/>
              </w:rPr>
              <w:fldChar w:fldCharType="begin"/>
            </w:r>
            <w:r w:rsidR="00853CEA">
              <w:rPr>
                <w:noProof/>
                <w:webHidden/>
              </w:rPr>
              <w:instrText xml:space="preserve"> PAGEREF _Toc218453399 \h </w:instrText>
            </w:r>
            <w:r w:rsidR="00853CEA">
              <w:rPr>
                <w:noProof/>
                <w:webHidden/>
              </w:rPr>
            </w:r>
            <w:r w:rsidR="00853CEA">
              <w:rPr>
                <w:noProof/>
                <w:webHidden/>
              </w:rPr>
              <w:fldChar w:fldCharType="separate"/>
            </w:r>
            <w:r w:rsidR="00853CEA">
              <w:rPr>
                <w:noProof/>
                <w:webHidden/>
              </w:rPr>
              <w:t>69</w:t>
            </w:r>
            <w:r w:rsidR="00853CEA">
              <w:rPr>
                <w:noProof/>
                <w:webHidden/>
              </w:rPr>
              <w:fldChar w:fldCharType="end"/>
            </w:r>
          </w:hyperlink>
        </w:p>
        <w:p w14:paraId="280B1280" w14:textId="63FA42FC" w:rsidR="00831EC0" w:rsidRDefault="00831EC0">
          <w:r>
            <w:rPr>
              <w:b/>
              <w:bCs/>
            </w:rPr>
            <w:fldChar w:fldCharType="end"/>
          </w:r>
        </w:p>
      </w:sdtContent>
    </w:sdt>
    <w:p w14:paraId="20A34B3D" w14:textId="01180783" w:rsidR="00076406" w:rsidRPr="0022460C" w:rsidRDefault="003D6CB1" w:rsidP="003D6CB1">
      <w:r>
        <w:br w:type="page"/>
      </w:r>
    </w:p>
    <w:p w14:paraId="338A2038" w14:textId="77777777" w:rsidR="00EA05B3" w:rsidRDefault="00E51F84">
      <w:pPr>
        <w:pStyle w:val="Titre1"/>
        <w:numPr>
          <w:ilvl w:val="0"/>
          <w:numId w:val="1"/>
        </w:numPr>
      </w:pPr>
      <w:bookmarkStart w:id="0" w:name="_Toc218453293"/>
      <w:r>
        <w:lastRenderedPageBreak/>
        <w:t>Dispositions générales</w:t>
      </w:r>
      <w:bookmarkEnd w:id="0"/>
    </w:p>
    <w:p w14:paraId="5502D05C" w14:textId="77777777" w:rsidR="00EA05B3" w:rsidRDefault="00E51F84">
      <w:pPr>
        <w:jc w:val="both"/>
      </w:pPr>
      <w:r>
        <w:t>La présente section établit les dispositions générales applicables à l’accord-cadre de maîtrise d’œuvre conclu entre l’INRAE Antilles-Guyane, en qualité de maître d’ouvrage, et les titulaires des lots attribués. Cet accord-cadre vise à encadrer les missions de maîtrise d’œuvre relatives à des travaux d’infrastructures et de bâtiments, conformément aux dispositions du Code de la commande publique et aux exigences spécifiques définies dans le Cahier des Clauses Techniques Particulières (CCTP).</w:t>
      </w:r>
    </w:p>
    <w:p w14:paraId="68002A9B" w14:textId="77777777" w:rsidR="00EA05B3" w:rsidRDefault="00E51F84">
      <w:pPr>
        <w:jc w:val="both"/>
      </w:pPr>
      <w:r>
        <w:t>Les prestations couvertes par cet accord-cadre incluent notamment les études, la direction de l’exécution des travaux, l’assistance aux opérations de réception, ainsi que les missions complémentaires nécessaires à la réalisation des ouvrages. Les prestations sont exécutées dans le respect des normes techniques, environnementales et réglementaires applicables, ainsi que des objectifs de performance définis par le maître d’ouvrage.</w:t>
      </w:r>
    </w:p>
    <w:p w14:paraId="696F61E9" w14:textId="77777777" w:rsidR="00EA05B3" w:rsidRDefault="00E51F84">
      <w:pPr>
        <w:jc w:val="both"/>
      </w:pPr>
      <w:r>
        <w:t>L’accord-cadre est structuré en deux lots distincts : le Lot 1 relatif aux infrastructures et le Lot 2 relatif aux bâtiments. Chaque lot est attribué à un maximum de trois titulaires, conformément aux principes de mise en concurrence et de transparence. Les modalités d’exécution des prestations, les obligations des parties, ainsi que les conditions de suivi et de contrôle des missions sont définies dans les documents contractuels annexés au présent accord-cadre.</w:t>
      </w:r>
    </w:p>
    <w:p w14:paraId="710C0D2B" w14:textId="77777777" w:rsidR="00EA05B3" w:rsidRDefault="00E51F84">
      <w:pPr>
        <w:pStyle w:val="Titre2"/>
        <w:numPr>
          <w:ilvl w:val="1"/>
          <w:numId w:val="1"/>
        </w:numPr>
      </w:pPr>
      <w:bookmarkStart w:id="1" w:name="_Toc218453294"/>
      <w:r>
        <w:t>Objet du marché</w:t>
      </w:r>
      <w:bookmarkEnd w:id="1"/>
    </w:p>
    <w:p w14:paraId="76622F8A" w14:textId="77777777" w:rsidR="00EA05B3" w:rsidRDefault="00E51F84">
      <w:pPr>
        <w:jc w:val="both"/>
      </w:pPr>
      <w:r>
        <w:t>L’objet du présent accord-cadre est de définir les conditions de réalisation des missions de maîtrise d’œuvre nécessaires à la construction, la réhabilitation, la rénovation ou la démolition d’ouvrages d’infrastructures et de bâtiments sur les sites de l’INRAE Antilles-Guyane. Ces missions incluent les études préalables, les phases de conception, la direction de l’exécution des travaux, ainsi que l’assistance aux opérations de réception et pendant la garantie de parfait achèvement.</w:t>
      </w:r>
    </w:p>
    <w:p w14:paraId="2FC6CA54" w14:textId="77777777" w:rsidR="00EA05B3" w:rsidRDefault="00E51F84">
      <w:pPr>
        <w:jc w:val="both"/>
      </w:pPr>
      <w:r>
        <w:t>Pour le Lot 1, les prestations concernent principalement les travaux de réseaux et stations d’assainissement des eaux usées, les travaux de désamiantage et de démolition, les installations photovoltaïques en toiture ou au sol, ainsi que les travaux de voiries et réseaux divers. Pour le Lot 2, les prestations incluent les travaux tous corps d’état de rénovation, réhabilitation, reconstruction et construction de bâtiments, hors procédure de concours, ainsi que les travaux de désamiantage, démolition et installations photovoltaïques.</w:t>
      </w:r>
    </w:p>
    <w:p w14:paraId="784CC277" w14:textId="77777777" w:rsidR="00EA05B3" w:rsidRDefault="00E51F84">
      <w:pPr>
        <w:jc w:val="both"/>
      </w:pPr>
      <w:r>
        <w:t>Le marché vise à répondre aux besoins spécifiques de l’INRAE en matière de mise aux normes, de sécurité, de performance énergétique et environnementale, et de valorisation patrimoniale. Il s’inscrit dans une démarche de développement durable et de responsabilité sociétale, intégrant des exigences de qualité architecturale, fonctionnelle et technique.</w:t>
      </w:r>
    </w:p>
    <w:p w14:paraId="33CD5A26" w14:textId="77777777" w:rsidR="00EA05B3" w:rsidRDefault="00E51F84">
      <w:pPr>
        <w:pStyle w:val="Titre2"/>
        <w:numPr>
          <w:ilvl w:val="1"/>
          <w:numId w:val="1"/>
        </w:numPr>
      </w:pPr>
      <w:bookmarkStart w:id="2" w:name="_Toc218453295"/>
      <w:r>
        <w:t>Cadre juridique et documents de référence</w:t>
      </w:r>
      <w:bookmarkEnd w:id="2"/>
    </w:p>
    <w:p w14:paraId="680834A6" w14:textId="77777777" w:rsidR="00EA05B3" w:rsidRDefault="00E51F84">
      <w:pPr>
        <w:jc w:val="both"/>
      </w:pPr>
      <w:r>
        <w:t xml:space="preserve">Le présent accord-cadre est conclu conformément aux dispositions du Code de la commande publique, notamment ses articles relatifs aux marchés publics de maîtrise d’œuvre. Il s’appuie sur </w:t>
      </w:r>
      <w:r>
        <w:lastRenderedPageBreak/>
        <w:t>le Cahier des Clauses Administratives Générales applicable aux marchés publics de maîtrise d’œuvre (CCAG-MOE 2021), approuvé par l’arrêté du 30 mars 2021, ainsi que sur les dispositions spécifiques du Cahier des Clauses Techniques Particulières (CCTP).</w:t>
      </w:r>
    </w:p>
    <w:p w14:paraId="1DD8C422" w14:textId="77777777" w:rsidR="00EA05B3" w:rsidRDefault="00E51F84">
      <w:pPr>
        <w:jc w:val="both"/>
      </w:pPr>
      <w:r>
        <w:t>Les documents de référence incluent également les schémas directeurs, les plans pluriannuels d’investissement, les règlements techniques internes de l’INRAE, ainsi que les chartes environnementales et architecturales applicables. Ces documents sont mis à disposition des titulaires pour garantir une parfaite compréhension des exigences du maître d’ouvrage et une exécution conforme aux objectifs du marché.</w:t>
      </w:r>
    </w:p>
    <w:p w14:paraId="1FE9218C" w14:textId="77777777" w:rsidR="00EA05B3" w:rsidRDefault="00E51F84">
      <w:pPr>
        <w:jc w:val="both"/>
      </w:pPr>
      <w:r>
        <w:t>En cas de contradiction entre les stipulations des pièces contractuelles, celles-ci prévalent dans l’ordre de priorité défini par le CCAG-MOE. Les dérogations éventuelles aux clauses du CCAG-MOE sont spécifiées dans le Cahier des Clauses Administratives Particulières (CCAP) ou tout autre document qui en tient lieu.</w:t>
      </w:r>
    </w:p>
    <w:p w14:paraId="4DB8BF7E" w14:textId="77777777" w:rsidR="00EA05B3" w:rsidRDefault="00E51F84">
      <w:pPr>
        <w:pStyle w:val="Titre2"/>
        <w:numPr>
          <w:ilvl w:val="1"/>
          <w:numId w:val="1"/>
        </w:numPr>
      </w:pPr>
      <w:bookmarkStart w:id="3" w:name="_Toc218453296"/>
      <w:r>
        <w:t>Nature de l’accord-cadre (bons de commande multi-attributaire)</w:t>
      </w:r>
      <w:bookmarkEnd w:id="3"/>
    </w:p>
    <w:p w14:paraId="43971120" w14:textId="77777777" w:rsidR="00EA05B3" w:rsidRDefault="00E51F84">
      <w:pPr>
        <w:jc w:val="both"/>
      </w:pPr>
      <w:r>
        <w:t>Le présent accord-cadre est un marché à bons de commande multi-attributaire, conclu avec un maximum de trois titulaires par lot. Il permet au maître d’ouvrage de solliciter les titulaires pour la réalisation de prestations de maîtrise d’œuvre, selon les besoins identifiés, sans engagement sur un volume minimum de commandes.</w:t>
      </w:r>
    </w:p>
    <w:p w14:paraId="1578D5FD" w14:textId="77777777" w:rsidR="00EA05B3" w:rsidRDefault="00E51F84">
      <w:pPr>
        <w:jc w:val="both"/>
      </w:pPr>
      <w:r>
        <w:t>Les bons de commande sont émis par le maître d’ouvrage au fur et à mesure des besoins, dans le respect des montants maximums fixés pour chaque lot. Les titulaires sont tenus de répondre aux bons de commande dans les délais impartis et de fournir les prestations conformément aux stipulations contractuelles.</w:t>
      </w:r>
    </w:p>
    <w:p w14:paraId="57B60AD3" w14:textId="77777777" w:rsidR="00EA05B3" w:rsidRDefault="00E51F84">
      <w:pPr>
        <w:jc w:val="both"/>
      </w:pPr>
      <w:r>
        <w:t>La nature multi-attributaire de l’accord-cadre garantit une mise en concurrence régulière entre les titulaires pour chaque bon de commande, favorisant ainsi la qualité des prestations et l’optimisation des coûts. Les modalités de gestion des bons de commande, ainsi que les règles de répartition des prestations entre les titulaires, sont définies dans le CCAP et le CCTP.</w:t>
      </w:r>
    </w:p>
    <w:p w14:paraId="7DCA182A" w14:textId="77777777" w:rsidR="00EA05B3" w:rsidRDefault="00E51F84">
      <w:pPr>
        <w:pStyle w:val="Titre2"/>
        <w:numPr>
          <w:ilvl w:val="1"/>
          <w:numId w:val="1"/>
        </w:numPr>
      </w:pPr>
      <w:bookmarkStart w:id="4" w:name="_Toc218453297"/>
      <w:r>
        <w:t>Durée – reconductions – montants maximums par lot</w:t>
      </w:r>
      <w:bookmarkEnd w:id="4"/>
    </w:p>
    <w:p w14:paraId="4D0E0974" w14:textId="77777777" w:rsidR="00EA05B3" w:rsidRDefault="00E51F84">
      <w:pPr>
        <w:jc w:val="both"/>
      </w:pPr>
      <w:r>
        <w:t>La durée initiale du présent accord-cadre est fixée à douze (12) mois, reconductible trois (3) fois par décision expresse du maître d’ouvrage, pour une durée totale maximale de quarante-huit (48) mois. Chaque reconduction est notifiée aux titulaires dans les conditions prévues par le CCAG-MOE.</w:t>
      </w:r>
    </w:p>
    <w:p w14:paraId="2E8D8D45" w14:textId="5DCE50C7" w:rsidR="00EA05B3" w:rsidRDefault="00E51F84">
      <w:pPr>
        <w:jc w:val="both"/>
      </w:pPr>
      <w:r>
        <w:t xml:space="preserve">Les montants maximums </w:t>
      </w:r>
      <w:r w:rsidR="004A58F1">
        <w:t>pou</w:t>
      </w:r>
      <w:r>
        <w:t xml:space="preserve">r </w:t>
      </w:r>
      <w:r w:rsidR="004A58F1">
        <w:t xml:space="preserve">le </w:t>
      </w:r>
      <w:r>
        <w:t>lot</w:t>
      </w:r>
      <w:r w:rsidR="004A58F1">
        <w:t xml:space="preserve"> 1</w:t>
      </w:r>
      <w:r>
        <w:t xml:space="preserve"> sont définis comme suit : </w:t>
      </w:r>
      <w:r w:rsidR="004A58F1">
        <w:t>10</w:t>
      </w:r>
      <w:r>
        <w:t xml:space="preserve">0 000 € HT par an, soit </w:t>
      </w:r>
      <w:r w:rsidR="004A58F1">
        <w:t>4</w:t>
      </w:r>
      <w:r>
        <w:t>00 000 € HT sur la durée totale maximale de l’accord-cadre. Ces montants incluent l’ensemble des prestations de maîtrise d’œuvre réalisées dans le cadre des bons de commande émis par le maître d’ouvrage.</w:t>
      </w:r>
    </w:p>
    <w:p w14:paraId="7864FC3B" w14:textId="7CA20CD2" w:rsidR="004A58F1" w:rsidRDefault="004A58F1">
      <w:pPr>
        <w:jc w:val="both"/>
      </w:pPr>
      <w:r>
        <w:lastRenderedPageBreak/>
        <w:t>Les montants maximums pour le lot 2 sont définis comme suit : 150 000 € HT par an, soit 600 000 € HT sur la durée totale maximale de l’accord-cadre. Ces montants incluent l’ensemble des prestations de maîtrise d’œuvre réalisées dans le cadre des bons de commande émis par le maître d’ouvrage.</w:t>
      </w:r>
    </w:p>
    <w:p w14:paraId="077159A6" w14:textId="77777777" w:rsidR="00EA05B3" w:rsidRDefault="00E51F84">
      <w:pPr>
        <w:jc w:val="both"/>
      </w:pPr>
      <w:r>
        <w:t>La reconduction de l’accord-cadre est conditionnée à l’évaluation de la qualité des prestations fournies par les titulaires, ainsi qu’à la satisfaction des objectifs du maître d’ouvrage en termes de délais, de coûts et de conformité réglementaire. En cas de non-respect des engagements contractuels, le maître d’ouvrage se réserve le droit de ne pas reconduire l’accord-cadre ou de résilier le marché dans les conditions prévues par le CCAG-MOE.</w:t>
      </w:r>
    </w:p>
    <w:p w14:paraId="2288F705" w14:textId="77777777" w:rsidR="00EA05B3" w:rsidRDefault="00E51F84">
      <w:pPr>
        <w:pStyle w:val="Titre2"/>
        <w:numPr>
          <w:ilvl w:val="1"/>
          <w:numId w:val="1"/>
        </w:numPr>
      </w:pPr>
      <w:bookmarkStart w:id="5" w:name="_Toc218453298"/>
      <w:r>
        <w:t>Lots du marché</w:t>
      </w:r>
      <w:bookmarkEnd w:id="5"/>
    </w:p>
    <w:p w14:paraId="7B7939C1" w14:textId="77777777" w:rsidR="00EA05B3" w:rsidRDefault="00E51F84">
      <w:pPr>
        <w:jc w:val="both"/>
      </w:pPr>
      <w:r>
        <w:t>Le présent accord-cadre est structuré en deux lots distincts, chacun correspondant à une typologie spécifique de prestations de maîtrise d’œuvre. Cette organisation vise à répondre aux besoins diversifiés de l’INRAE Centre Antilles-Guyane tout en garantissant une gestion optimale des opérations. Chaque lot est attribué à un maximum de trois titulaires, conformément aux dispositions de l’article R.2162-4 du Code de la commande publique, afin de favoriser la concurrence tout en assurant une capacité suffisante pour répondre aux besoins.</w:t>
      </w:r>
    </w:p>
    <w:p w14:paraId="74A99121" w14:textId="77777777" w:rsidR="00EA05B3" w:rsidRDefault="00E51F84">
      <w:pPr>
        <w:jc w:val="both"/>
      </w:pPr>
      <w:r>
        <w:t>Le lot 1 est dédié aux infrastructures, incluant des travaux de construction neuve, de réhabilitation ou de réutilisation d’ouvrages d’infrastructures. Les prestations concernent notamment les réseaux, les stations d’assainissement des eaux usées, les travaux de désamiantage et de démolition, les installations photovoltaïques en toiture ou au sol, ainsi que les travaux de voiries et réseaux divers.</w:t>
      </w:r>
    </w:p>
    <w:p w14:paraId="28318E1C" w14:textId="77777777" w:rsidR="00EA05B3" w:rsidRDefault="00E51F84">
      <w:pPr>
        <w:jc w:val="both"/>
      </w:pPr>
      <w:r>
        <w:t>Le lot 2 est consacré aux bâtiments, hors procédure de concours, et inclut des travaux tous corps d’état de rénovation, de réhabilitation, de reconstruction et de construction de bâtiments tels que les établissements recevant du public, les bureaux, les laboratoires, les exploitations agricoles et les élevages. Ce lot comprend également des travaux de désamiantage, de démolition et d’installations photovoltaïques en toiture ou au sol. Les travaux de construction neuve de bâtiments nécessitant une procédure de concours, conformément à l’article R.2172-2 du Code de la commande publique, sont exclus de ce lot.</w:t>
      </w:r>
    </w:p>
    <w:p w14:paraId="10258A09" w14:textId="77777777" w:rsidR="00EA05B3" w:rsidRDefault="00E51F84">
      <w:pPr>
        <w:jc w:val="both"/>
      </w:pPr>
      <w:r>
        <w:t>Les titulaires des lots devront respecter les exigences techniques, réglementaires et environnementales définies dans le CCTP, ainsi que les objectifs de performance et de qualité fixés par l’INRAE Centre Antilles-Guyane.</w:t>
      </w:r>
    </w:p>
    <w:p w14:paraId="0B2D4826" w14:textId="77777777" w:rsidR="00EA05B3" w:rsidRDefault="00E51F84">
      <w:pPr>
        <w:pStyle w:val="Titre3"/>
        <w:numPr>
          <w:ilvl w:val="2"/>
          <w:numId w:val="1"/>
        </w:numPr>
      </w:pPr>
      <w:bookmarkStart w:id="6" w:name="_Toc218453299"/>
      <w:r>
        <w:t>Lot 1 – Infrastructures</w:t>
      </w:r>
      <w:bookmarkEnd w:id="6"/>
    </w:p>
    <w:p w14:paraId="63359B37" w14:textId="77777777" w:rsidR="00EA05B3" w:rsidRDefault="00E51F84">
      <w:pPr>
        <w:jc w:val="both"/>
      </w:pPr>
      <w:r>
        <w:t>Le lot 1 de l’accord-cadre porte sur les missions de maîtrise d’œuvre relatives aux infrastructures. Les prestations incluent la construction neuve, la réhabilitation ou la réutilisation d’ouvrages d’infrastructures, avec une attention particulière portée à la mise aux normes, à la sécurité et à la performance environnementale.</w:t>
      </w:r>
    </w:p>
    <w:p w14:paraId="1A907CC7" w14:textId="77777777" w:rsidR="00EA05B3" w:rsidRDefault="00E51F84">
      <w:pPr>
        <w:jc w:val="both"/>
      </w:pPr>
      <w:r>
        <w:lastRenderedPageBreak/>
        <w:t>Les opérations types couvertes par ce lot comprennent :</w:t>
      </w:r>
    </w:p>
    <w:p w14:paraId="340F9212" w14:textId="77777777" w:rsidR="00EA05B3" w:rsidRDefault="00E51F84">
      <w:pPr>
        <w:pStyle w:val="Paragraphedeliste"/>
        <w:numPr>
          <w:ilvl w:val="0"/>
          <w:numId w:val="2"/>
        </w:numPr>
        <w:jc w:val="both"/>
      </w:pPr>
      <w:r>
        <w:t>Les travaux de réseaux et stations d’assainissement des eaux usées, visant à garantir une gestion efficace et durable des eaux usées conformément aux réglementations en vigueur.</w:t>
      </w:r>
    </w:p>
    <w:p w14:paraId="546383B8" w14:textId="77777777" w:rsidR="00EA05B3" w:rsidRDefault="00E51F84">
      <w:pPr>
        <w:pStyle w:val="Paragraphedeliste"/>
        <w:numPr>
          <w:ilvl w:val="0"/>
          <w:numId w:val="2"/>
        </w:numPr>
        <w:jc w:val="both"/>
      </w:pPr>
      <w:r>
        <w:t>Les travaux de désamiantage et de démolition, réalisés dans le respect des normes de sécurité et des exigences environnementales, notamment en matière de gestion des déchets dangereux.</w:t>
      </w:r>
    </w:p>
    <w:p w14:paraId="08C1191E" w14:textId="77777777" w:rsidR="00EA05B3" w:rsidRDefault="00E51F84">
      <w:pPr>
        <w:pStyle w:val="Paragraphedeliste"/>
        <w:numPr>
          <w:ilvl w:val="0"/>
          <w:numId w:val="2"/>
        </w:numPr>
        <w:jc w:val="both"/>
      </w:pPr>
      <w:r>
        <w:t>Les travaux d’installations photovoltaïques en toiture ou au sol, intégrant des solutions d’énergie renouvelable pour réduire l’empreinte carbone des infrastructures.</w:t>
      </w:r>
    </w:p>
    <w:p w14:paraId="72ED3D42" w14:textId="77777777" w:rsidR="00EA05B3" w:rsidRDefault="00E51F84">
      <w:pPr>
        <w:pStyle w:val="Paragraphedeliste"/>
        <w:numPr>
          <w:ilvl w:val="0"/>
          <w:numId w:val="2"/>
        </w:numPr>
        <w:jc w:val="both"/>
      </w:pPr>
      <w:r>
        <w:t>Les travaux de voiries et réseaux divers, incluant la création ou la réhabilitation de routes, chemins, et réseaux d’alimentation en eau, électricité ou télécommunications.</w:t>
      </w:r>
    </w:p>
    <w:p w14:paraId="1253F102" w14:textId="77777777" w:rsidR="00EA05B3" w:rsidRDefault="00E51F84">
      <w:pPr>
        <w:jc w:val="both"/>
      </w:pPr>
      <w:r>
        <w:t>Les titulaires devront démontrer leur capacité à gérer des projets complexes, à coordonner les différents intervenants et à respecter les contraintes spécifiques des sites concernés, notamment les zones protégées ou les sites classés ICPE. Ils devront également garantir une traçabilité rigoureuse des opérations et fournir des livrables conformes aux exigences du CCTP.</w:t>
      </w:r>
    </w:p>
    <w:p w14:paraId="3951A016" w14:textId="77777777" w:rsidR="00EA05B3" w:rsidRDefault="00E51F84">
      <w:pPr>
        <w:pStyle w:val="Titre3"/>
        <w:numPr>
          <w:ilvl w:val="2"/>
          <w:numId w:val="1"/>
        </w:numPr>
      </w:pPr>
      <w:bookmarkStart w:id="7" w:name="_Toc218453300"/>
      <w:r>
        <w:t>Lot 2 – Bâtiments</w:t>
      </w:r>
      <w:bookmarkEnd w:id="7"/>
    </w:p>
    <w:p w14:paraId="0B7734FA" w14:textId="77777777" w:rsidR="00EA05B3" w:rsidRDefault="00E51F84">
      <w:pPr>
        <w:jc w:val="both"/>
      </w:pPr>
      <w:r>
        <w:t>Le lot 2 de l’accord-cadre concerne les missions de maîtrise d’œuvre pour les bâtiments, hors procédure de concours. Les prestations incluent la construction neuve, la rénovation, la réhabilitation et la reconstruction de bâtiments, avec une priorité donnée à la qualité architecturale, fonctionnelle et environnementale.</w:t>
      </w:r>
    </w:p>
    <w:p w14:paraId="77380B25" w14:textId="77777777" w:rsidR="00EA05B3" w:rsidRDefault="00E51F84">
      <w:pPr>
        <w:jc w:val="both"/>
      </w:pPr>
      <w:r>
        <w:t>Les opérations types couvertes par ce lot comprennent :</w:t>
      </w:r>
    </w:p>
    <w:p w14:paraId="3C1090B7" w14:textId="77777777" w:rsidR="00EA05B3" w:rsidRDefault="00E51F84">
      <w:pPr>
        <w:pStyle w:val="Paragraphedeliste"/>
        <w:numPr>
          <w:ilvl w:val="0"/>
          <w:numId w:val="3"/>
        </w:numPr>
        <w:jc w:val="both"/>
      </w:pPr>
      <w:r>
        <w:t>Les travaux tous corps d’état de rénovation, de réhabilitation et de reconstruction de bâtiments, incluant les établissements recevant du public, les bureaux, les laboratoires, les exploitations agricoles et les élevages.</w:t>
      </w:r>
    </w:p>
    <w:p w14:paraId="628C8323" w14:textId="77777777" w:rsidR="00EA05B3" w:rsidRDefault="00E51F84">
      <w:pPr>
        <w:pStyle w:val="Paragraphedeliste"/>
        <w:numPr>
          <w:ilvl w:val="0"/>
          <w:numId w:val="3"/>
        </w:numPr>
        <w:jc w:val="both"/>
      </w:pPr>
      <w:r>
        <w:t>Les travaux d’installations photovoltaïques en toiture ou au sol, visant à intégrer des solutions d’énergie renouvelable dans les bâtiments.</w:t>
      </w:r>
    </w:p>
    <w:p w14:paraId="438FBA92" w14:textId="77777777" w:rsidR="00EA05B3" w:rsidRDefault="00E51F84">
      <w:pPr>
        <w:pStyle w:val="Paragraphedeliste"/>
        <w:numPr>
          <w:ilvl w:val="0"/>
          <w:numId w:val="3"/>
        </w:numPr>
        <w:jc w:val="both"/>
      </w:pPr>
      <w:r>
        <w:t>Les travaux de désamiantage et de démolition, réalisés dans le respect des normes de sécurité et des exigences environnementales.</w:t>
      </w:r>
    </w:p>
    <w:p w14:paraId="7BF5393E" w14:textId="77777777" w:rsidR="00EA05B3" w:rsidRDefault="00E51F84">
      <w:pPr>
        <w:pStyle w:val="Paragraphedeliste"/>
        <w:numPr>
          <w:ilvl w:val="0"/>
          <w:numId w:val="3"/>
        </w:numPr>
        <w:jc w:val="both"/>
      </w:pPr>
      <w:r>
        <w:t>Les travaux de construction neuve de bâtiments, à l’exclusion des projets nécessitant une procédure de concours conformément à l’article R.2172-2 du Code de la commande publique.</w:t>
      </w:r>
    </w:p>
    <w:p w14:paraId="09A2074C" w14:textId="77777777" w:rsidR="00EA05B3" w:rsidRDefault="00E51F84">
      <w:pPr>
        <w:jc w:val="both"/>
      </w:pPr>
      <w:r>
        <w:t>Les titulaires devront adapter leurs prestations aux contraintes spécifiques des sites, notamment les zones sensibles, les exigences de biosécurité et les réglementations parasismiques et ouragans. Ils devront également garantir une coordination efficace avec les autres intervenants et fournir des livrables conformes aux exigences du CCTP.</w:t>
      </w:r>
    </w:p>
    <w:p w14:paraId="27FEA72F" w14:textId="77777777" w:rsidR="00EA05B3" w:rsidRDefault="00E51F84">
      <w:pPr>
        <w:pStyle w:val="Titre1"/>
        <w:numPr>
          <w:ilvl w:val="0"/>
          <w:numId w:val="1"/>
        </w:numPr>
      </w:pPr>
      <w:bookmarkStart w:id="8" w:name="_Toc218453301"/>
      <w:r>
        <w:t>Contexte et périmètre des besoins</w:t>
      </w:r>
      <w:bookmarkEnd w:id="8"/>
    </w:p>
    <w:p w14:paraId="6F606EDE" w14:textId="77777777" w:rsidR="00EA05B3" w:rsidRDefault="00E51F84">
      <w:pPr>
        <w:jc w:val="both"/>
      </w:pPr>
      <w:r>
        <w:lastRenderedPageBreak/>
        <w:t>Le contexte de l’accord-cadre repose sur les missions de l’INRAE Centre Antilles-Guyane, qui est un établissement public de recherche dédié à l’agriculture, à l’environnement et à l’alimentation. Les besoins exprimés dans le cadre de cet accord-cadre visent à soutenir les activités de recherche et de production de l’INRAE tout en répondant aux enjeux de développement durable et de valorisation patrimoniale.</w:t>
      </w:r>
    </w:p>
    <w:p w14:paraId="618A2EB6" w14:textId="77777777" w:rsidR="00EA05B3" w:rsidRDefault="00E51F84">
      <w:pPr>
        <w:jc w:val="both"/>
      </w:pPr>
      <w:r>
        <w:t>Le périmètre des besoins inclut des prestations de maîtrise d’œuvre pour des opérations variées, réparties sur plusieurs sites géographiques. Ces prestations doivent répondre à des objectifs généraux tels que la mise aux normes réglementaires, la sécurité des infrastructures et des bâtiments, la performance énergétique et environnementale, ainsi que la valorisation du patrimoine bâti.</w:t>
      </w:r>
    </w:p>
    <w:p w14:paraId="0D2EE3E5" w14:textId="77777777" w:rsidR="00EA05B3" w:rsidRDefault="00E51F84">
      <w:pPr>
        <w:jc w:val="both"/>
      </w:pPr>
      <w:r>
        <w:t>Les contraintes spécifiques des sites, telles que les zones protégées, les sites classés ICPE, les exigences d’accessibilité PMR et les mesures Vigipirate, doivent être prises en compte dans la réalisation des prestations. Les titulaires devront également intégrer des solutions innovantes pour réduire l’empreinte carbone des opérations, favoriser l’utilisation des énergies renouvelables et préserver la biodiversité.</w:t>
      </w:r>
    </w:p>
    <w:p w14:paraId="5AE9919F" w14:textId="77777777" w:rsidR="00EA05B3" w:rsidRDefault="00E51F84">
      <w:pPr>
        <w:jc w:val="both"/>
      </w:pPr>
      <w:r>
        <w:t>Les prestations de maîtrise d’œuvre devront être adaptées aux typologies d’opérations définies pour chaque lot, avec une attention particulière portée à la qualité des livrables et au respect des délais d’exécution.</w:t>
      </w:r>
    </w:p>
    <w:p w14:paraId="4D845AE6" w14:textId="77777777" w:rsidR="00EA05B3" w:rsidRDefault="00E51F84">
      <w:pPr>
        <w:pStyle w:val="Titre2"/>
        <w:numPr>
          <w:ilvl w:val="1"/>
          <w:numId w:val="1"/>
        </w:numPr>
      </w:pPr>
      <w:bookmarkStart w:id="9" w:name="_Toc218453302"/>
      <w:r>
        <w:t>Présentation de l’INRAE Centre Antilles-Guyane et de ses missions</w:t>
      </w:r>
      <w:bookmarkEnd w:id="9"/>
    </w:p>
    <w:p w14:paraId="69A01719" w14:textId="77777777" w:rsidR="00EA05B3" w:rsidRDefault="00E51F84">
      <w:pPr>
        <w:jc w:val="both"/>
      </w:pPr>
      <w:r>
        <w:t>L’INRAE Centre Antilles-Guyane est un établissement public de recherche placé sous la tutelle du ministère de l’Agriculture et de l’Alimentation et du ministère de l’Enseignement supérieur, de la Recherche et de l’Innovation. Il est spécialisé dans les domaines de l’agriculture, de l’environnement et de l’alimentation, avec une attention particulière portée aux spécificités des territoires ultramarins.</w:t>
      </w:r>
    </w:p>
    <w:p w14:paraId="3DA3095A" w14:textId="77777777" w:rsidR="00EA05B3" w:rsidRDefault="00E51F84">
      <w:pPr>
        <w:jc w:val="both"/>
      </w:pPr>
      <w:r>
        <w:t>Les missions de l’INRAE Centre Antilles-Guyane incluent :</w:t>
      </w:r>
    </w:p>
    <w:p w14:paraId="32AA916C" w14:textId="77777777" w:rsidR="00EA05B3" w:rsidRDefault="00E51F84">
      <w:pPr>
        <w:pStyle w:val="Paragraphedeliste"/>
        <w:numPr>
          <w:ilvl w:val="0"/>
          <w:numId w:val="4"/>
        </w:numPr>
        <w:jc w:val="both"/>
      </w:pPr>
      <w:r>
        <w:t>La conduite de recherches scientifiques et techniques visant à répondre aux enjeux agricoles, environnementaux et alimentaires des territoires ultramarins.</w:t>
      </w:r>
    </w:p>
    <w:p w14:paraId="549999E6" w14:textId="77777777" w:rsidR="00EA05B3" w:rsidRDefault="00E51F84">
      <w:pPr>
        <w:pStyle w:val="Paragraphedeliste"/>
        <w:numPr>
          <w:ilvl w:val="0"/>
          <w:numId w:val="4"/>
        </w:numPr>
        <w:jc w:val="both"/>
      </w:pPr>
      <w:r>
        <w:t>Le développement de solutions innovantes pour favoriser la transition écologique et l’autonomie alimentaire des territoires.</w:t>
      </w:r>
    </w:p>
    <w:p w14:paraId="23B1F934" w14:textId="77777777" w:rsidR="00EA05B3" w:rsidRDefault="00E51F84">
      <w:pPr>
        <w:pStyle w:val="Paragraphedeliste"/>
        <w:numPr>
          <w:ilvl w:val="0"/>
          <w:numId w:val="4"/>
        </w:numPr>
        <w:jc w:val="both"/>
      </w:pPr>
      <w:r>
        <w:t>La préservation et la valorisation de la biodiversité, notamment par le biais de projets de génie végétal et de trames vertes et bleues.</w:t>
      </w:r>
    </w:p>
    <w:p w14:paraId="7DB201E6" w14:textId="77777777" w:rsidR="00EA05B3" w:rsidRDefault="00E51F84">
      <w:pPr>
        <w:pStyle w:val="Paragraphedeliste"/>
        <w:numPr>
          <w:ilvl w:val="0"/>
          <w:numId w:val="4"/>
        </w:numPr>
        <w:jc w:val="both"/>
      </w:pPr>
      <w:r>
        <w:t>Le soutien aux activités de recherche et de production, incluant la gestion des élevages, des laboratoires et des exploitations agricoles.</w:t>
      </w:r>
    </w:p>
    <w:p w14:paraId="30FFD5BB" w14:textId="77777777" w:rsidR="00EA05B3" w:rsidRDefault="00E51F84">
      <w:pPr>
        <w:jc w:val="both"/>
      </w:pPr>
      <w:r>
        <w:t xml:space="preserve">Dans le cadre de cet accord-cadre, les prestations de maîtrise d’œuvre devront contribuer à la réalisation des objectifs stratégiques de l’INRAE, en intégrant des solutions durables et en respectant les contraintes spécifiques des sites. Les titulaires devront également garantir une </w:t>
      </w:r>
      <w:r>
        <w:lastRenderedPageBreak/>
        <w:t>coordination efficace avec les équipes de l’INRAE et les autres intervenants, afin de répondre aux besoins exprimés dans le CCTP.</w:t>
      </w:r>
    </w:p>
    <w:p w14:paraId="61B74677" w14:textId="77777777" w:rsidR="00EA05B3" w:rsidRDefault="00E51F84">
      <w:pPr>
        <w:pStyle w:val="Titre2"/>
        <w:numPr>
          <w:ilvl w:val="1"/>
          <w:numId w:val="1"/>
        </w:numPr>
      </w:pPr>
      <w:bookmarkStart w:id="10" w:name="_Toc218453303"/>
      <w:r>
        <w:t>Périmètre géographique des prestations (sites, communes)</w:t>
      </w:r>
      <w:bookmarkEnd w:id="10"/>
    </w:p>
    <w:p w14:paraId="4F1733C6" w14:textId="406BE524" w:rsidR="00EA05B3" w:rsidRDefault="00E51F84">
      <w:pPr>
        <w:jc w:val="both"/>
      </w:pPr>
      <w:r>
        <w:t xml:space="preserve">Le périmètre géographique des prestations couvertes par le présent accord-cadre inclut l’ensemble des sites et communes relevant du Centre INRAE Antilles-Guyane. Les prestations de maîtrise d’œuvre s’étendent aux installations, infrastructures et bâtiments situés sur les territoires de </w:t>
      </w:r>
      <w:r w:rsidR="001B01E6">
        <w:t>Guadeloupe</w:t>
      </w:r>
      <w:r>
        <w:t>, incluant les zones urbaines, périurbaines et rurales. Les sites concernés sont spécifiés dans les documents particuliers du marché et incluent notamment les sites de recherche, les exploitations agricoles, les laboratoires, ainsi que les zones d’élevage et de production.</w:t>
      </w:r>
    </w:p>
    <w:p w14:paraId="482A0606" w14:textId="77777777" w:rsidR="00EA05B3" w:rsidRDefault="00E51F84">
      <w:pPr>
        <w:jc w:val="both"/>
      </w:pPr>
      <w:r>
        <w:t>Les prestations doivent tenir compte des spécificités géographiques et climatiques propres à la région Antilles-Guyane, notamment les risques liés aux conditions tropicales, telles que les cyclones, les fortes pluies et les périodes de sécheresse. Les contraintes d’accès aux sites isolés ou difficiles d’accès doivent être intégrées dans la planification des interventions.</w:t>
      </w:r>
    </w:p>
    <w:p w14:paraId="0F35FEE2" w14:textId="77777777" w:rsidR="00EA05B3" w:rsidRDefault="00E51F84">
      <w:pPr>
        <w:jc w:val="both"/>
      </w:pPr>
      <w:r>
        <w:t>Le titulaire est tenu de respecter les réglementations locales et nationales applicables aux zones protégées, aux sites classés ou inscrits, ainsi qu’aux zones soumises à des restrictions environnementales ou sécuritaires. Les documents particuliers du marché précisent les coordonnées des sites concernés, les modalités d’accès, ainsi que les éventuelles autorisations nécessaires pour intervenir sur ces sites.</w:t>
      </w:r>
    </w:p>
    <w:p w14:paraId="257FCA64" w14:textId="77777777" w:rsidR="00EA05B3" w:rsidRDefault="00E51F84">
      <w:pPr>
        <w:pStyle w:val="Titre2"/>
        <w:numPr>
          <w:ilvl w:val="1"/>
          <w:numId w:val="1"/>
        </w:numPr>
      </w:pPr>
      <w:bookmarkStart w:id="11" w:name="_Toc218453304"/>
      <w:r>
        <w:t>Typologie des opérations par lot</w:t>
      </w:r>
      <w:bookmarkEnd w:id="11"/>
    </w:p>
    <w:p w14:paraId="32843133" w14:textId="77777777" w:rsidR="00EA05B3" w:rsidRDefault="00E51F84">
      <w:pPr>
        <w:jc w:val="both"/>
      </w:pPr>
      <w:r>
        <w:t>La typologie des opérations prévues dans le cadre du présent accord-cadre est structurée en deux lots distincts, chacun correspondant à des catégories spécifiques de travaux de maîtrise d’œuvre.</w:t>
      </w:r>
    </w:p>
    <w:p w14:paraId="14604753" w14:textId="77777777" w:rsidR="00EA05B3" w:rsidRDefault="00E51F84">
      <w:pPr>
        <w:jc w:val="both"/>
      </w:pPr>
      <w:r>
        <w:t>Le Lot 1 concerne les infrastructures, incluant la construction neuve, la réhabilitation et la réutilisation d’ouvrages d’infrastructures. Les travaux associés comprennent notamment les réseaux d’assainissement des eaux usées, les stations d’épuration, les travaux de désamiantage et de démolition, les installations photovoltaïques en toiture ou au sol, ainsi que les travaux de voiries et réseaux divers.</w:t>
      </w:r>
    </w:p>
    <w:p w14:paraId="4C9CEDCE" w14:textId="77777777" w:rsidR="00EA05B3" w:rsidRDefault="00E51F84">
      <w:pPr>
        <w:jc w:val="both"/>
      </w:pPr>
      <w:r>
        <w:t>Le Lot 2 porte sur les bâtiments, hors procédure de concours, et inclut la construction neuve, la rénovation, la réhabilitation, la reconstruction et la réutilisation de bâtiments. Les travaux associés incluent les établissements recevant du public, les bureaux, les laboratoires, les exploitations agricoles et les élevages. Ce lot exclut les travaux de construction neuve de bâtiments nécessitant une procédure de concours conformément à l’article R.2172-2 du code de la commande publique.</w:t>
      </w:r>
    </w:p>
    <w:p w14:paraId="3B5BC995" w14:textId="77777777" w:rsidR="00EA05B3" w:rsidRDefault="00E51F84">
      <w:pPr>
        <w:jc w:val="both"/>
      </w:pPr>
      <w:r>
        <w:t xml:space="preserve">Chaque lot est conçu pour répondre aux besoins spécifiques du Centre INRAE Antilles-Guyane, en tenant compte des contraintes techniques, réglementaires et environnementales propres à chaque type d’opération. Les documents particuliers du marché précisent les caractéristiques </w:t>
      </w:r>
      <w:r>
        <w:lastRenderedPageBreak/>
        <w:t>détaillées des opérations, les objectifs à atteindre, ainsi que les exigences en matière de qualité et de performance.</w:t>
      </w:r>
    </w:p>
    <w:p w14:paraId="4B51397C" w14:textId="77777777" w:rsidR="00EA05B3" w:rsidRDefault="00E51F84">
      <w:pPr>
        <w:pStyle w:val="Titre3"/>
        <w:numPr>
          <w:ilvl w:val="2"/>
          <w:numId w:val="1"/>
        </w:numPr>
      </w:pPr>
      <w:bookmarkStart w:id="12" w:name="_Toc218453305"/>
      <w:r>
        <w:t>Opérations types Lot 1 Infrastructures</w:t>
      </w:r>
      <w:bookmarkEnd w:id="12"/>
    </w:p>
    <w:p w14:paraId="06173A85" w14:textId="77777777" w:rsidR="00EA05B3" w:rsidRDefault="00E51F84">
      <w:pPr>
        <w:jc w:val="both"/>
      </w:pPr>
      <w:r>
        <w:t>Les opérations types relevant du Lot 1 « Infrastructures » incluent une variété de travaux de construction, de réhabilitation et de réutilisation d’ouvrages d’infrastructures. Ces opérations sont spécifiquement adaptées aux besoins du Centre INRAE Antilles-Guyane et comprennent :</w:t>
      </w:r>
    </w:p>
    <w:p w14:paraId="442CA615" w14:textId="77777777" w:rsidR="00EA05B3" w:rsidRDefault="00E51F84">
      <w:pPr>
        <w:pStyle w:val="Paragraphedeliste"/>
        <w:numPr>
          <w:ilvl w:val="0"/>
          <w:numId w:val="5"/>
        </w:numPr>
        <w:jc w:val="both"/>
      </w:pPr>
      <w:r>
        <w:t>Les travaux de réseaux et stations d’assainissement des eaux usées, incluant la conception et la mise en œuvre de systèmes de collecte, de traitement et d’évacuation des eaux usées, en conformité avec les normes environnementales et sanitaires en vigueur.</w:t>
      </w:r>
    </w:p>
    <w:p w14:paraId="7FEC3C15" w14:textId="77777777" w:rsidR="00EA05B3" w:rsidRDefault="00E51F84">
      <w:pPr>
        <w:pStyle w:val="Paragraphedeliste"/>
        <w:numPr>
          <w:ilvl w:val="0"/>
          <w:numId w:val="5"/>
        </w:numPr>
        <w:jc w:val="both"/>
      </w:pPr>
      <w:r>
        <w:t>Les travaux de désamiantage et de démolition, nécessitant une expertise particulière en matière de gestion des risques liés à l’amiante et au traitement des déchets dangereux, conformément aux réglementations en vigueur.</w:t>
      </w:r>
    </w:p>
    <w:p w14:paraId="24C9E445" w14:textId="77777777" w:rsidR="00EA05B3" w:rsidRDefault="00E51F84">
      <w:pPr>
        <w:pStyle w:val="Paragraphedeliste"/>
        <w:numPr>
          <w:ilvl w:val="0"/>
          <w:numId w:val="5"/>
        </w:numPr>
        <w:jc w:val="both"/>
      </w:pPr>
      <w:r>
        <w:t>Les travaux d’installations photovoltaïques en toitures ou au sol, visant à intégrer des énergies renouvelables dans les infrastructures existantes ou nouvelles, avec des objectifs de performance énergétique et de réduction de l’empreinte carbone.</w:t>
      </w:r>
    </w:p>
    <w:p w14:paraId="7047019B" w14:textId="77777777" w:rsidR="00EA05B3" w:rsidRDefault="00E51F84">
      <w:pPr>
        <w:pStyle w:val="Paragraphedeliste"/>
        <w:numPr>
          <w:ilvl w:val="0"/>
          <w:numId w:val="5"/>
        </w:numPr>
        <w:jc w:val="both"/>
      </w:pPr>
      <w:r>
        <w:t>Les travaux de voiries et réseaux divers, incluant la création, la réhabilitation ou l’entretien de routes, chemins, réseaux d’eau potable, d’électricité et de télécommunications, en tenant compte des contraintes géographiques et climatiques spécifiques à la région.</w:t>
      </w:r>
    </w:p>
    <w:p w14:paraId="6F158FA4" w14:textId="77777777" w:rsidR="00EA05B3" w:rsidRDefault="00E51F84">
      <w:pPr>
        <w:jc w:val="both"/>
      </w:pPr>
      <w:r>
        <w:t>Le titulaire est tenu de respecter les exigences techniques, réglementaires et environnementales définies dans les documents particuliers du marché. Les prestations doivent être réalisées dans le respect des délais contractuels et des objectifs de qualité fixés par le maître d’ouvrage.</w:t>
      </w:r>
    </w:p>
    <w:p w14:paraId="29347BFE" w14:textId="77777777" w:rsidR="00EA05B3" w:rsidRDefault="00E51F84">
      <w:pPr>
        <w:pStyle w:val="Titre3"/>
        <w:numPr>
          <w:ilvl w:val="2"/>
          <w:numId w:val="1"/>
        </w:numPr>
      </w:pPr>
      <w:bookmarkStart w:id="13" w:name="_Toc218453306"/>
      <w:r>
        <w:t>Opérations types Lot 2 Bâtiments</w:t>
      </w:r>
      <w:bookmarkEnd w:id="13"/>
    </w:p>
    <w:p w14:paraId="5D858B06" w14:textId="77777777" w:rsidR="00EA05B3" w:rsidRDefault="00E51F84">
      <w:pPr>
        <w:jc w:val="both"/>
      </w:pPr>
      <w:r>
        <w:t>Les opérations types relevant du Lot 2 « Bâtiments » incluent des travaux de construction, de réhabilitation et de réutilisation de bâtiments, hors procédure de concours. Ces opérations sont spécifiquement adaptées aux besoins du Centre INRAE Antilles-Guyane et comprennent :</w:t>
      </w:r>
    </w:p>
    <w:p w14:paraId="67335785" w14:textId="77777777" w:rsidR="00EA05B3" w:rsidRDefault="00E51F84">
      <w:pPr>
        <w:pStyle w:val="Paragraphedeliste"/>
        <w:numPr>
          <w:ilvl w:val="0"/>
          <w:numId w:val="6"/>
        </w:numPr>
        <w:jc w:val="both"/>
      </w:pPr>
      <w:r>
        <w:t>Les travaux tous corps d’état de rénovation, de réhabilitation, de reconstruction et de construction de bâtiments, incluant les établissements recevant du public, les bureaux, les laboratoires, les exploitations agricoles et les élevages. Ces travaux doivent répondre aux normes de sécurité, d’accessibilité et de performance énergétique en vigueur.</w:t>
      </w:r>
    </w:p>
    <w:p w14:paraId="37B16A33" w14:textId="77777777" w:rsidR="00EA05B3" w:rsidRDefault="00E51F84">
      <w:pPr>
        <w:pStyle w:val="Paragraphedeliste"/>
        <w:numPr>
          <w:ilvl w:val="0"/>
          <w:numId w:val="6"/>
        </w:numPr>
        <w:jc w:val="both"/>
      </w:pPr>
      <w:r>
        <w:t>Les travaux d’installations photovoltaïques en toitures ou au sol, visant à intégrer des énergies renouvelables dans les bâtiments existants ou nouveaux, avec des objectifs de performance énergétique et de réduction de l’empreinte carbone.</w:t>
      </w:r>
    </w:p>
    <w:p w14:paraId="2C43FB0C" w14:textId="77777777" w:rsidR="00EA05B3" w:rsidRDefault="00E51F84">
      <w:pPr>
        <w:pStyle w:val="Paragraphedeliste"/>
        <w:numPr>
          <w:ilvl w:val="0"/>
          <w:numId w:val="6"/>
        </w:numPr>
        <w:jc w:val="both"/>
      </w:pPr>
      <w:r>
        <w:t>Les travaux de désamiantage et de démolition, nécessitant une expertise particulière en matière de gestion des risques liés à l’amiante et au traitement des déchets dangereux, conformément aux réglementations en vigueur.</w:t>
      </w:r>
    </w:p>
    <w:p w14:paraId="4702D101" w14:textId="77777777" w:rsidR="00EA05B3" w:rsidRDefault="00E51F84">
      <w:pPr>
        <w:pStyle w:val="Paragraphedeliste"/>
        <w:numPr>
          <w:ilvl w:val="0"/>
          <w:numId w:val="6"/>
        </w:numPr>
        <w:jc w:val="both"/>
      </w:pPr>
      <w:r>
        <w:lastRenderedPageBreak/>
        <w:t>Les travaux de réaménagement de locaux de recherche, incluant la mise aux normes des laboratoires et des espaces techniques, ainsi que l’adaptation des bâtiments aux besoins spécifiques des activités de recherche.</w:t>
      </w:r>
    </w:p>
    <w:p w14:paraId="5218DE71" w14:textId="77777777" w:rsidR="00EA05B3" w:rsidRDefault="00E51F84">
      <w:pPr>
        <w:jc w:val="both"/>
      </w:pPr>
      <w:r>
        <w:t>Ce lot exclut les travaux de construction neuve de bâtiments nécessitant une procédure de concours conformément à l’article R.2172-2 du code de la commande publique. Le titulaire est tenu de respecter les exigences techniques, réglementaires et environnementales définies dans les documents particuliers du marché. Les prestations doivent être réalisées dans le respect des délais contractuels et des objectifs de qualité fixés par le maître d’ouvrage.</w:t>
      </w:r>
    </w:p>
    <w:p w14:paraId="1F1A6F0B" w14:textId="77777777" w:rsidR="00EA05B3" w:rsidRDefault="00E51F84">
      <w:pPr>
        <w:pStyle w:val="Titre2"/>
        <w:numPr>
          <w:ilvl w:val="1"/>
          <w:numId w:val="1"/>
        </w:numPr>
      </w:pPr>
      <w:bookmarkStart w:id="14" w:name="_Toc218453307"/>
      <w:r>
        <w:t>Sites sensibles et contraintes spécifiques (ICPE, zones protégées, accessibilité, Vigipirate, élevage, etc.)</w:t>
      </w:r>
      <w:bookmarkEnd w:id="14"/>
    </w:p>
    <w:p w14:paraId="5422B23E" w14:textId="77777777" w:rsidR="00EA05B3" w:rsidRDefault="00E51F84">
      <w:pPr>
        <w:jc w:val="both"/>
      </w:pPr>
      <w:r>
        <w:t>Les prestations de maîtrise d’œuvre prévues dans le cadre du présent accord-cadre doivent tenir compte des spécificités des sites sensibles et des contraintes particulières qui leur sont associées. Les sites concernés incluent notamment les installations classées pour la protection de l’environnement (ICPE), les zones protégées, les sites soumis à des restrictions d’accessibilité, ainsi que les zones d’élevage et de production.</w:t>
      </w:r>
    </w:p>
    <w:p w14:paraId="521CC5AC" w14:textId="77777777" w:rsidR="00EA05B3" w:rsidRDefault="00E51F84">
      <w:pPr>
        <w:jc w:val="both"/>
      </w:pPr>
      <w:r>
        <w:t>Les contraintes spécifiques incluent :</w:t>
      </w:r>
    </w:p>
    <w:p w14:paraId="34D82676" w14:textId="77777777" w:rsidR="00EA05B3" w:rsidRDefault="00E51F84">
      <w:pPr>
        <w:pStyle w:val="Paragraphedeliste"/>
        <w:numPr>
          <w:ilvl w:val="0"/>
          <w:numId w:val="7"/>
        </w:numPr>
        <w:jc w:val="both"/>
      </w:pPr>
      <w:r>
        <w:t>La gestion des risques environnementaux et sanitaires liés aux ICPE, notamment en matière de pollution, de nuisances sonores et de gestion des déchets.</w:t>
      </w:r>
    </w:p>
    <w:p w14:paraId="63484193" w14:textId="77777777" w:rsidR="00EA05B3" w:rsidRDefault="00E51F84">
      <w:pPr>
        <w:pStyle w:val="Paragraphedeliste"/>
        <w:numPr>
          <w:ilvl w:val="0"/>
          <w:numId w:val="7"/>
        </w:numPr>
        <w:jc w:val="both"/>
      </w:pPr>
      <w:r>
        <w:t>Le respect des réglementations applicables aux zones protégées, incluant les sites classés ou inscrits, les réserves naturelles et les zones de protection du patrimoine.</w:t>
      </w:r>
    </w:p>
    <w:p w14:paraId="660893E5" w14:textId="77777777" w:rsidR="00EA05B3" w:rsidRDefault="00E51F84">
      <w:pPr>
        <w:pStyle w:val="Paragraphedeliste"/>
        <w:numPr>
          <w:ilvl w:val="0"/>
          <w:numId w:val="7"/>
        </w:numPr>
        <w:jc w:val="both"/>
      </w:pPr>
      <w:r>
        <w:t>L’application des mesures de sécurité renforcées dans les zones soumises au plan Vigipirate, incluant le contrôle des accès, la sécurisation des chantiers et la prévention des intrusions.</w:t>
      </w:r>
    </w:p>
    <w:p w14:paraId="721E9CD1" w14:textId="77777777" w:rsidR="00EA05B3" w:rsidRDefault="00E51F84">
      <w:pPr>
        <w:pStyle w:val="Paragraphedeliste"/>
        <w:numPr>
          <w:ilvl w:val="0"/>
          <w:numId w:val="7"/>
        </w:numPr>
        <w:jc w:val="both"/>
      </w:pPr>
      <w:r>
        <w:t>La prise en compte des contraintes liées à l’élevage, incluant la biosécurité, la protection des animaux, ainsi que la continuité des activités de production et de recherche.</w:t>
      </w:r>
    </w:p>
    <w:p w14:paraId="1B72FBF5" w14:textId="77777777" w:rsidR="00EA05B3" w:rsidRDefault="00E51F84">
      <w:pPr>
        <w:jc w:val="both"/>
      </w:pPr>
      <w:r>
        <w:t>Le titulaire est tenu de respecter les réglementations locales et nationales applicables à ces sites sensibles, ainsi que les exigences spécifiques définies dans les documents particuliers du marché. Les prestations doivent être réalisées dans le respect des délais contractuels et des objectifs de qualité fixés par le maître d’ouvrage. Toute intervention sur ces sites doit faire l’objet d’une planification rigoureuse et d’une coordination étroite avec les autres intervenants de l’opération.</w:t>
      </w:r>
    </w:p>
    <w:p w14:paraId="2538AD90" w14:textId="77777777" w:rsidR="00EA05B3" w:rsidRDefault="00E51F84">
      <w:pPr>
        <w:pStyle w:val="Titre2"/>
        <w:numPr>
          <w:ilvl w:val="1"/>
          <w:numId w:val="1"/>
        </w:numPr>
      </w:pPr>
      <w:bookmarkStart w:id="15" w:name="_Toc218453308"/>
      <w:r>
        <w:t>Objectifs généraux : mise aux normes, sécurité, performance énergétique et environnementale, valorisation patrimoniale</w:t>
      </w:r>
      <w:bookmarkEnd w:id="15"/>
    </w:p>
    <w:p w14:paraId="0A6732B3" w14:textId="77777777" w:rsidR="00EA05B3" w:rsidRDefault="00E51F84">
      <w:pPr>
        <w:jc w:val="both"/>
      </w:pPr>
      <w:r>
        <w:t xml:space="preserve">La présente clause vise à définir les objectifs généraux poursuivis dans le cadre de l’accord-cadre de maîtrise d’œuvre pour les opérations d’infrastructures et de bâtiments. Ces objectifs s’inscrivent dans une démarche globale de mise en conformité réglementaire, de sécurisation des </w:t>
      </w:r>
      <w:r>
        <w:lastRenderedPageBreak/>
        <w:t>ouvrages, d’amélioration des performances énergétiques et environnementales, ainsi que de valorisation patrimoniale.</w:t>
      </w:r>
    </w:p>
    <w:p w14:paraId="3410B826" w14:textId="77777777" w:rsidR="00EA05B3" w:rsidRDefault="00E51F84">
      <w:pPr>
        <w:pStyle w:val="Titre1"/>
        <w:numPr>
          <w:ilvl w:val="0"/>
          <w:numId w:val="1"/>
        </w:numPr>
      </w:pPr>
      <w:bookmarkStart w:id="16" w:name="_Toc218453309"/>
      <w:r>
        <w:t>Volume prévisionnel et programmation</w:t>
      </w:r>
      <w:bookmarkEnd w:id="16"/>
    </w:p>
    <w:p w14:paraId="00754959" w14:textId="77777777" w:rsidR="00EA05B3" w:rsidRDefault="00E51F84">
      <w:pPr>
        <w:jc w:val="both"/>
      </w:pPr>
      <w:r>
        <w:t>Cette clause précise les volumes prévisionnels et la programmation des opérations dans le cadre de l’accord-cadre de maîtrise d’œuvre. Elle vise à fournir une estimation indicative des travaux à réaliser, permettant au titulaire de planifier ses interventions et d’organiser ses ressources.</w:t>
      </w:r>
    </w:p>
    <w:p w14:paraId="2E8B9002" w14:textId="77777777" w:rsidR="00EA05B3" w:rsidRDefault="00E51F84">
      <w:pPr>
        <w:pStyle w:val="Titre2"/>
        <w:numPr>
          <w:ilvl w:val="1"/>
          <w:numId w:val="1"/>
        </w:numPr>
      </w:pPr>
      <w:bookmarkStart w:id="17" w:name="_Toc218453310"/>
      <w:r>
        <w:t>Volume annuel indicatif d’opérations par lot</w:t>
      </w:r>
      <w:bookmarkEnd w:id="17"/>
    </w:p>
    <w:p w14:paraId="3B206ACE" w14:textId="77777777" w:rsidR="00EA05B3" w:rsidRDefault="00E51F84">
      <w:pPr>
        <w:jc w:val="both"/>
      </w:pPr>
      <w:r>
        <w:t>Le volume annuel indicatif d’opérations par lot est défini afin de permettre au titulaire de planifier ses interventions et d’organiser ses ressources de manière optimale. Cette estimation repose sur les besoins identifiés par le maître d’ouvrage et les priorités stratégiques de l’INRAE Antilles-Guyane.</w:t>
      </w:r>
    </w:p>
    <w:p w14:paraId="65AE2A27" w14:textId="77777777" w:rsidR="00EA05B3" w:rsidRDefault="00E51F84">
      <w:pPr>
        <w:pStyle w:val="Titre3"/>
        <w:numPr>
          <w:ilvl w:val="2"/>
          <w:numId w:val="1"/>
        </w:numPr>
      </w:pPr>
      <w:bookmarkStart w:id="18" w:name="_Toc218453311"/>
      <w:r>
        <w:t>Lot 1 : infrastructures (schéma directeur assainissement, réseaux, clôtures, etc.)</w:t>
      </w:r>
      <w:bookmarkEnd w:id="18"/>
    </w:p>
    <w:p w14:paraId="6593FD12" w14:textId="4BE4FF7C" w:rsidR="00EA05B3" w:rsidRDefault="00E51F84">
      <w:pPr>
        <w:jc w:val="both"/>
      </w:pPr>
      <w:r>
        <w:t xml:space="preserve">Le Lot 1 de l’accord-cadre de maîtrise d’œuvre concerne les infrastructures, incluant la construction neuve, la réhabilitation, et la réutilisation d’ouvrages. </w:t>
      </w:r>
      <w:r w:rsidRPr="00487B4D">
        <w:t>Les opérations types incluent les travaux suivants :</w:t>
      </w:r>
      <w:r w:rsidR="00A40A80">
        <w:t xml:space="preserve"> voir DQE type</w:t>
      </w:r>
    </w:p>
    <w:p w14:paraId="796092BF" w14:textId="77777777" w:rsidR="00EA05B3" w:rsidRDefault="00E51F84">
      <w:pPr>
        <w:pStyle w:val="Titre3"/>
        <w:numPr>
          <w:ilvl w:val="2"/>
          <w:numId w:val="1"/>
        </w:numPr>
      </w:pPr>
      <w:bookmarkStart w:id="19" w:name="_Toc218453312"/>
      <w:r>
        <w:t>Lot 2 : bâtiments (constructions bois, réhabilitations, démolitions, etc.)</w:t>
      </w:r>
      <w:bookmarkEnd w:id="19"/>
    </w:p>
    <w:p w14:paraId="08EAA938" w14:textId="3B976D42" w:rsidR="00EA05B3" w:rsidRPr="00A40A80" w:rsidRDefault="00E51F84">
      <w:pPr>
        <w:jc w:val="both"/>
      </w:pPr>
      <w:r>
        <w:t xml:space="preserve">Le Lot 2 de l’accord-cadre de maîtrise d’œuvre concerne les bâtiments, incluant la construction neuve, la réhabilitation, et la réutilisation de structures existantes. </w:t>
      </w:r>
      <w:r w:rsidRPr="00A40A80">
        <w:t>Les opérations types incluent les travaux suivants :</w:t>
      </w:r>
      <w:r w:rsidR="00A40A80">
        <w:t xml:space="preserve"> voir DQE type</w:t>
      </w:r>
      <w:bookmarkStart w:id="20" w:name="_GoBack"/>
      <w:bookmarkEnd w:id="20"/>
    </w:p>
    <w:p w14:paraId="3478CEBF" w14:textId="77777777" w:rsidR="00E75AE6" w:rsidRDefault="00E75AE6">
      <w:pPr>
        <w:jc w:val="both"/>
      </w:pPr>
    </w:p>
    <w:p w14:paraId="2D6A7853" w14:textId="77777777" w:rsidR="00EA05B3" w:rsidRDefault="00E51F84">
      <w:pPr>
        <w:pStyle w:val="Titre2"/>
        <w:numPr>
          <w:ilvl w:val="1"/>
          <w:numId w:val="1"/>
        </w:numPr>
      </w:pPr>
      <w:bookmarkStart w:id="21" w:name="_Toc218453313"/>
      <w:r>
        <w:t>Ordres de grandeur des montants de travaux (fonctionnement / investissement)</w:t>
      </w:r>
      <w:bookmarkEnd w:id="21"/>
    </w:p>
    <w:p w14:paraId="6896DDB8" w14:textId="77777777" w:rsidR="00EA05B3" w:rsidRDefault="00E51F84">
      <w:pPr>
        <w:jc w:val="both"/>
      </w:pPr>
      <w:r>
        <w:t>Les ordres de grandeur des montants de travaux relatifs à l’accord-cadre de maîtrise d’œuvre sont établis en fonction des besoins identifiés par l’INRAE Centre Antilles-Guyane pour les deux lots définis dans le marché. Ces montants incluent les travaux de fonctionnement et d’investissement nécessaires à la réalisation des opérations prévues.</w:t>
      </w:r>
    </w:p>
    <w:p w14:paraId="7EC4C650" w14:textId="77777777" w:rsidR="00EA05B3" w:rsidRDefault="00E51F84">
      <w:pPr>
        <w:pStyle w:val="Titre2"/>
        <w:numPr>
          <w:ilvl w:val="1"/>
          <w:numId w:val="1"/>
        </w:numPr>
      </w:pPr>
      <w:bookmarkStart w:id="22" w:name="_Toc218453314"/>
      <w:r>
        <w:t>Estimation globale des travaux sur la durée de l’accord-cadre</w:t>
      </w:r>
      <w:bookmarkEnd w:id="22"/>
    </w:p>
    <w:p w14:paraId="5DF8EF89" w14:textId="77777777" w:rsidR="00EA05B3" w:rsidRDefault="00E51F84">
      <w:pPr>
        <w:jc w:val="both"/>
      </w:pPr>
      <w:r>
        <w:t>L’estimation globale des travaux sur la durée de l’accord-cadre est établie en tenant compte des besoins identifiés par l’INRAE Centre Antilles-Guyane pour les deux lots définis dans le marché. Cette estimation inclut les travaux de fonctionnement et d’investissement nécessaires à la réalisation des opérations prévues sur une période maximale de quarante-huit (48) mois, incluant les reconductions.</w:t>
      </w:r>
    </w:p>
    <w:p w14:paraId="320A3A01" w14:textId="77777777" w:rsidR="00EA05B3" w:rsidRDefault="00E51F84">
      <w:pPr>
        <w:pStyle w:val="Titre2"/>
        <w:numPr>
          <w:ilvl w:val="1"/>
          <w:numId w:val="1"/>
        </w:numPr>
      </w:pPr>
      <w:bookmarkStart w:id="23" w:name="_Toc218453315"/>
      <w:r>
        <w:lastRenderedPageBreak/>
        <w:t>Liste indicative des opérations déjà identifiées (intitulé, site, nature, montant, horizon temporel)</w:t>
      </w:r>
      <w:bookmarkEnd w:id="23"/>
    </w:p>
    <w:p w14:paraId="4D600D08" w14:textId="77777777" w:rsidR="00EA05B3" w:rsidRDefault="00E51F84">
      <w:pPr>
        <w:jc w:val="both"/>
      </w:pPr>
      <w:r>
        <w:t>La liste indicative des opérations déjà identifiées dans le cadre de l’accord-cadre de maîtrise d’œuvre est établie afin de fournir une vision préliminaire des travaux à réaliser. Cette liste inclut les intitulés des opérations, les sites concernés, la nature des travaux, les montants estimés et l’horizon temporel prévu pour leur réalisation.</w:t>
      </w:r>
    </w:p>
    <w:p w14:paraId="78E0CF7C" w14:textId="77777777" w:rsidR="00EA05B3" w:rsidRDefault="00E51F84">
      <w:pPr>
        <w:pStyle w:val="Titre1"/>
        <w:numPr>
          <w:ilvl w:val="0"/>
          <w:numId w:val="1"/>
        </w:numPr>
      </w:pPr>
      <w:bookmarkStart w:id="24" w:name="_Toc218453316"/>
      <w:r>
        <w:t>Contenu des missions de maîtrise d’œuvre</w:t>
      </w:r>
      <w:bookmarkEnd w:id="24"/>
    </w:p>
    <w:p w14:paraId="6384B13F" w14:textId="77777777" w:rsidR="00EA05B3" w:rsidRDefault="00E51F84">
      <w:pPr>
        <w:jc w:val="both"/>
      </w:pPr>
      <w:r>
        <w:t>Le contenu des missions de maîtrise d’œuvre dans le cadre de l’accord-cadre est défini conformément aux dispositions de la loi MOP et du CCAG-MOE 2021. Les missions de maîtrise d’œuvre incluent les éléments de mission de base, les missions partielles et les adaptations spécifiques selon les typologies d’opérations.</w:t>
      </w:r>
    </w:p>
    <w:p w14:paraId="7490989F" w14:textId="77777777" w:rsidR="00EA05B3" w:rsidRDefault="00E51F84">
      <w:pPr>
        <w:pStyle w:val="Titre2"/>
        <w:numPr>
          <w:ilvl w:val="1"/>
          <w:numId w:val="1"/>
        </w:numPr>
      </w:pPr>
      <w:bookmarkStart w:id="25" w:name="_Toc218453317"/>
      <w:r>
        <w:t>Référence à la loi MOP et au CCAG-MOE 2021</w:t>
      </w:r>
      <w:bookmarkEnd w:id="25"/>
    </w:p>
    <w:p w14:paraId="6A3C0AB0" w14:textId="77777777" w:rsidR="00EA05B3" w:rsidRDefault="00E51F84">
      <w:pPr>
        <w:jc w:val="both"/>
      </w:pPr>
      <w:r>
        <w:t>Les missions de maîtrise d’œuvre dans le cadre de l’accord-cadre sont régies par les dispositions de la loi MOP et du CCAG-MOE 2021, qui constituent les documents de référence pour l’exécution des prestations. Ces textes définissent les obligations des parties, les modalités d’exécution des missions et les règles applicables en matière de prix, de délais et de qualité.</w:t>
      </w:r>
    </w:p>
    <w:p w14:paraId="1C72F6C1" w14:textId="77777777" w:rsidR="00EA05B3" w:rsidRDefault="00E51F84">
      <w:pPr>
        <w:pStyle w:val="Titre2"/>
        <w:numPr>
          <w:ilvl w:val="1"/>
          <w:numId w:val="1"/>
        </w:numPr>
      </w:pPr>
      <w:bookmarkStart w:id="26" w:name="_Toc218453318"/>
      <w:r>
        <w:t>Missions de base – éléments de mission</w:t>
      </w:r>
      <w:bookmarkEnd w:id="26"/>
    </w:p>
    <w:p w14:paraId="01710469" w14:textId="77777777" w:rsidR="00EA05B3" w:rsidRDefault="00E51F84">
      <w:pPr>
        <w:jc w:val="both"/>
      </w:pPr>
      <w:r>
        <w:t>La mission de base de maîtrise d’œuvre, conformément aux dispositions de la loi MOP et au CCAG-MOE 2021, inclut l’ensemble des éléments nécessaires à la conception, la réalisation et la réception des ouvrages. Elle vise à garantir la conformité des travaux aux objectifs définis par le maître d’ouvrage, tant sur le plan technique, réglementaire, qu’économique.</w:t>
      </w:r>
    </w:p>
    <w:p w14:paraId="67C2EFC2" w14:textId="77777777" w:rsidR="00EA05B3" w:rsidRDefault="00E51F84">
      <w:pPr>
        <w:jc w:val="both"/>
      </w:pPr>
      <w:r>
        <w:t>Le titulaire est tenu de réaliser les prestations suivantes :</w:t>
      </w:r>
    </w:p>
    <w:p w14:paraId="3C74C77C" w14:textId="77777777" w:rsidR="00EA05B3" w:rsidRDefault="00E51F84">
      <w:pPr>
        <w:pStyle w:val="Paragraphedeliste"/>
        <w:numPr>
          <w:ilvl w:val="0"/>
          <w:numId w:val="8"/>
        </w:numPr>
        <w:jc w:val="both"/>
      </w:pPr>
      <w:r>
        <w:rPr>
          <w:b/>
        </w:rPr>
        <w:t>Études préalables / diagnostics (DIAG)</w:t>
      </w:r>
      <w:r>
        <w:t xml:space="preserve"> : Analyse des contraintes techniques, environnementales et réglementaires des sites concernés, identification des risques et opportunités, et proposition de solutions adaptées.</w:t>
      </w:r>
    </w:p>
    <w:p w14:paraId="6715B577" w14:textId="77777777" w:rsidR="00EA05B3" w:rsidRDefault="00E51F84">
      <w:pPr>
        <w:pStyle w:val="Paragraphedeliste"/>
        <w:numPr>
          <w:ilvl w:val="0"/>
          <w:numId w:val="8"/>
        </w:numPr>
        <w:jc w:val="both"/>
      </w:pPr>
      <w:r>
        <w:rPr>
          <w:b/>
        </w:rPr>
        <w:t>Esquisse (ESQ)</w:t>
      </w:r>
      <w:r>
        <w:t xml:space="preserve"> : Élaboration des premières propositions architecturales et techniques, en tenant compte des objectifs fonctionnels, esthétiques et financiers du projet.</w:t>
      </w:r>
    </w:p>
    <w:p w14:paraId="46DF72C4" w14:textId="77777777" w:rsidR="00EA05B3" w:rsidRDefault="00E51F84">
      <w:pPr>
        <w:pStyle w:val="Paragraphedeliste"/>
        <w:numPr>
          <w:ilvl w:val="0"/>
          <w:numId w:val="8"/>
        </w:numPr>
        <w:jc w:val="both"/>
      </w:pPr>
      <w:r>
        <w:rPr>
          <w:b/>
        </w:rPr>
        <w:t>Avant-Projet Sommaire (APS)</w:t>
      </w:r>
      <w:r>
        <w:t xml:space="preserve"> : Définition des grandes lignes du projet, incluant les choix techniques, les estimations financières préliminaires et les premières variantes.</w:t>
      </w:r>
    </w:p>
    <w:p w14:paraId="0542AF8F" w14:textId="77777777" w:rsidR="00EA05B3" w:rsidRDefault="00E51F84">
      <w:pPr>
        <w:pStyle w:val="Paragraphedeliste"/>
        <w:numPr>
          <w:ilvl w:val="0"/>
          <w:numId w:val="8"/>
        </w:numPr>
        <w:jc w:val="both"/>
      </w:pPr>
      <w:r>
        <w:rPr>
          <w:b/>
        </w:rPr>
        <w:t>Avant-Projet Définitif (APD)</w:t>
      </w:r>
      <w:r>
        <w:t xml:space="preserve"> : Affinement des études, validation des solutions techniques et architecturales, et préparation des documents nécessaires à la consultation des entreprises.</w:t>
      </w:r>
    </w:p>
    <w:p w14:paraId="6A55B911" w14:textId="77777777" w:rsidR="00EA05B3" w:rsidRDefault="00E51F84">
      <w:pPr>
        <w:pStyle w:val="Paragraphedeliste"/>
        <w:numPr>
          <w:ilvl w:val="0"/>
          <w:numId w:val="8"/>
        </w:numPr>
        <w:jc w:val="both"/>
      </w:pPr>
      <w:r>
        <w:rPr>
          <w:b/>
        </w:rPr>
        <w:t>Études de Projet (PRO)</w:t>
      </w:r>
      <w:r>
        <w:t xml:space="preserve"> : Production des plans d’exécution, des CCTP travaux, des DPGF/BPU, et des estimations détaillées par lots.</w:t>
      </w:r>
    </w:p>
    <w:p w14:paraId="75A9C340" w14:textId="77777777" w:rsidR="00EA05B3" w:rsidRDefault="00E51F84">
      <w:pPr>
        <w:pStyle w:val="Paragraphedeliste"/>
        <w:numPr>
          <w:ilvl w:val="0"/>
          <w:numId w:val="8"/>
        </w:numPr>
        <w:jc w:val="both"/>
      </w:pPr>
      <w:r>
        <w:rPr>
          <w:b/>
        </w:rPr>
        <w:lastRenderedPageBreak/>
        <w:t>Assistance pour la passation des contrats de travaux (ACT)</w:t>
      </w:r>
      <w:r>
        <w:t xml:space="preserve"> : Analyse des offres, mise au point des marchés de travaux, et accompagnement dans la contractualisation.</w:t>
      </w:r>
    </w:p>
    <w:p w14:paraId="0CB454AE" w14:textId="133EFC9A" w:rsidR="00EA05B3" w:rsidRDefault="00E51F84">
      <w:pPr>
        <w:pStyle w:val="Paragraphedeliste"/>
        <w:numPr>
          <w:ilvl w:val="0"/>
          <w:numId w:val="8"/>
        </w:numPr>
        <w:jc w:val="both"/>
      </w:pPr>
      <w:r>
        <w:rPr>
          <w:b/>
        </w:rPr>
        <w:t>Visa des études d’exécution (VISA)</w:t>
      </w:r>
      <w:r w:rsidR="00853CEA">
        <w:rPr>
          <w:b/>
        </w:rPr>
        <w:t xml:space="preserve"> et (EXE)</w:t>
      </w:r>
      <w:r>
        <w:t xml:space="preserve"> : Vérification de la conformité des études réalisées par les entreprises aux prescriptions du projet.</w:t>
      </w:r>
    </w:p>
    <w:p w14:paraId="7D21565F" w14:textId="77777777" w:rsidR="00EA05B3" w:rsidRDefault="00E51F84">
      <w:pPr>
        <w:pStyle w:val="Paragraphedeliste"/>
        <w:numPr>
          <w:ilvl w:val="0"/>
          <w:numId w:val="8"/>
        </w:numPr>
        <w:jc w:val="both"/>
      </w:pPr>
      <w:r>
        <w:rPr>
          <w:b/>
        </w:rPr>
        <w:t>Direction de l’Exécution des Travaux (DET)</w:t>
      </w:r>
      <w:r>
        <w:t xml:space="preserve"> : Suivi de l’avancement des travaux, contrôle de leur conformité, gestion des modifications et validation des situations financières.</w:t>
      </w:r>
    </w:p>
    <w:p w14:paraId="02FB7F70" w14:textId="77777777" w:rsidR="00EA05B3" w:rsidRDefault="00E51F84">
      <w:pPr>
        <w:pStyle w:val="Paragraphedeliste"/>
        <w:numPr>
          <w:ilvl w:val="0"/>
          <w:numId w:val="8"/>
        </w:numPr>
        <w:jc w:val="both"/>
      </w:pPr>
      <w:r>
        <w:rPr>
          <w:b/>
        </w:rPr>
        <w:t>Assistance aux opérations de réception et pendant la Garantie de Parfait Achèvement (AOR)</w:t>
      </w:r>
      <w:r>
        <w:t xml:space="preserve"> : Organisation des opérations de réception, suivi des réserves, et accompagnement durant la période de garantie.</w:t>
      </w:r>
    </w:p>
    <w:p w14:paraId="0554A829" w14:textId="77777777" w:rsidR="00EA05B3" w:rsidRDefault="00E51F84">
      <w:pPr>
        <w:pStyle w:val="Paragraphedeliste"/>
        <w:numPr>
          <w:ilvl w:val="0"/>
          <w:numId w:val="8"/>
        </w:numPr>
        <w:jc w:val="both"/>
      </w:pPr>
      <w:r>
        <w:rPr>
          <w:b/>
        </w:rPr>
        <w:t>Ordonnancement, Pilotage et Coordination (OPC)</w:t>
      </w:r>
      <w:r>
        <w:t xml:space="preserve"> : Planification des interventions, coordination des acteurs, et optimisation des délais et des ressources.</w:t>
      </w:r>
    </w:p>
    <w:p w14:paraId="1BC3D06A" w14:textId="77777777" w:rsidR="00EA05B3" w:rsidRDefault="00E51F84">
      <w:pPr>
        <w:jc w:val="both"/>
      </w:pPr>
      <w:r>
        <w:t>Le titulaire devra adapter ses prestations aux spécificités des opérations, notamment en fonction des typologies d’ouvrages (infrastructures ou bâtiments), des contraintes réglementaires et des objectifs de performance définis par le maître d’ouvrage. Les livrables attendus pour chaque phase sont précisés dans les articles correspondants du CCTP.</w:t>
      </w:r>
    </w:p>
    <w:p w14:paraId="421F40B9" w14:textId="77777777" w:rsidR="00EA05B3" w:rsidRDefault="00E51F84">
      <w:pPr>
        <w:pStyle w:val="Titre3"/>
        <w:numPr>
          <w:ilvl w:val="2"/>
          <w:numId w:val="1"/>
        </w:numPr>
      </w:pPr>
      <w:bookmarkStart w:id="27" w:name="_Toc218453319"/>
      <w:r>
        <w:t>Études préalables / diagnostics (DIAG)</w:t>
      </w:r>
      <w:bookmarkEnd w:id="27"/>
    </w:p>
    <w:p w14:paraId="4402DC13" w14:textId="77777777" w:rsidR="00EA05B3" w:rsidRDefault="00E51F84">
      <w:pPr>
        <w:jc w:val="both"/>
      </w:pPr>
      <w:r>
        <w:t>Les études préalables et diagnostics constituent une phase essentielle de la mission de maîtrise d’œuvre. Elles permettent d’évaluer les conditions initiales des sites et de définir les bases techniques, environnementales et réglementaires du projet.</w:t>
      </w:r>
    </w:p>
    <w:p w14:paraId="3CC1A569" w14:textId="77777777" w:rsidR="00EA05B3" w:rsidRDefault="00E51F84">
      <w:pPr>
        <w:jc w:val="both"/>
      </w:pPr>
      <w:r>
        <w:t>Le titulaire devra réaliser les prestations suivantes :</w:t>
      </w:r>
    </w:p>
    <w:p w14:paraId="6BF3852F" w14:textId="77777777" w:rsidR="00EA05B3" w:rsidRDefault="00E51F84">
      <w:pPr>
        <w:pStyle w:val="Paragraphedeliste"/>
        <w:numPr>
          <w:ilvl w:val="0"/>
          <w:numId w:val="9"/>
        </w:numPr>
        <w:jc w:val="both"/>
      </w:pPr>
      <w:r>
        <w:rPr>
          <w:b/>
        </w:rPr>
        <w:t>Analyse des données existantes</w:t>
      </w:r>
      <w:r>
        <w:t xml:space="preserve"> : Collecte et examen des documents disponibles (plans, études antérieures, données techniques, réglementaires et environnementales).</w:t>
      </w:r>
    </w:p>
    <w:p w14:paraId="78494652" w14:textId="77777777" w:rsidR="00EA05B3" w:rsidRDefault="00E51F84">
      <w:pPr>
        <w:pStyle w:val="Paragraphedeliste"/>
        <w:numPr>
          <w:ilvl w:val="0"/>
          <w:numId w:val="9"/>
        </w:numPr>
        <w:jc w:val="both"/>
      </w:pPr>
      <w:r>
        <w:rPr>
          <w:b/>
        </w:rPr>
        <w:t>Visites de site</w:t>
      </w:r>
      <w:r>
        <w:t xml:space="preserve"> : Inspection des lieux pour identifier les contraintes spécifiques (accessibilité, état des ouvrages, risques environnementaux, etc.).</w:t>
      </w:r>
    </w:p>
    <w:p w14:paraId="2E1BA782" w14:textId="77777777" w:rsidR="00EA05B3" w:rsidRDefault="00E51F84">
      <w:pPr>
        <w:pStyle w:val="Paragraphedeliste"/>
        <w:numPr>
          <w:ilvl w:val="0"/>
          <w:numId w:val="9"/>
        </w:numPr>
        <w:jc w:val="both"/>
      </w:pPr>
      <w:r>
        <w:rPr>
          <w:b/>
        </w:rPr>
        <w:t>Diagnostic technique</w:t>
      </w:r>
      <w:r>
        <w:t xml:space="preserve"> : Évaluation de l’état des infrastructures ou bâtiments existants, incluant les réseaux, structures, équipements, et matériaux.</w:t>
      </w:r>
    </w:p>
    <w:p w14:paraId="75F5F978" w14:textId="77777777" w:rsidR="00EA05B3" w:rsidRDefault="00E51F84">
      <w:pPr>
        <w:pStyle w:val="Paragraphedeliste"/>
        <w:numPr>
          <w:ilvl w:val="0"/>
          <w:numId w:val="9"/>
        </w:numPr>
        <w:jc w:val="both"/>
      </w:pPr>
      <w:r>
        <w:rPr>
          <w:b/>
        </w:rPr>
        <w:t>Analyse des risques</w:t>
      </w:r>
      <w:r>
        <w:t xml:space="preserve"> : Identification des risques liés à l’état des ouvrages, aux conditions environnementales, et aux contraintes réglementaires (ICPE, zones protégées, etc.).</w:t>
      </w:r>
    </w:p>
    <w:p w14:paraId="7870693A" w14:textId="77777777" w:rsidR="00EA05B3" w:rsidRDefault="00E51F84">
      <w:pPr>
        <w:pStyle w:val="Paragraphedeliste"/>
        <w:numPr>
          <w:ilvl w:val="0"/>
          <w:numId w:val="9"/>
        </w:numPr>
        <w:jc w:val="both"/>
      </w:pPr>
      <w:r>
        <w:rPr>
          <w:b/>
        </w:rPr>
        <w:t>Propositions de solutions</w:t>
      </w:r>
      <w:r>
        <w:t xml:space="preserve"> : Élaboration de recommandations pour la mise en conformité, la réhabilitation ou la construction, en tenant compte des objectifs du maître d’ouvrage.</w:t>
      </w:r>
    </w:p>
    <w:p w14:paraId="0B81C0FF" w14:textId="77777777" w:rsidR="00EA05B3" w:rsidRDefault="00E51F84">
      <w:pPr>
        <w:jc w:val="both"/>
      </w:pPr>
      <w:r>
        <w:t>Les livrables attendus incluent un rapport détaillé comprenant :</w:t>
      </w:r>
    </w:p>
    <w:p w14:paraId="0BD5B1E9" w14:textId="77777777" w:rsidR="00EA05B3" w:rsidRDefault="00E51F84">
      <w:pPr>
        <w:pStyle w:val="Paragraphedeliste"/>
        <w:numPr>
          <w:ilvl w:val="0"/>
          <w:numId w:val="10"/>
        </w:numPr>
        <w:jc w:val="both"/>
      </w:pPr>
      <w:r>
        <w:t>Une synthèse des données collectées.</w:t>
      </w:r>
    </w:p>
    <w:p w14:paraId="2016DEC2" w14:textId="77777777" w:rsidR="00EA05B3" w:rsidRDefault="00E51F84">
      <w:pPr>
        <w:pStyle w:val="Paragraphedeliste"/>
        <w:numPr>
          <w:ilvl w:val="0"/>
          <w:numId w:val="10"/>
        </w:numPr>
        <w:jc w:val="both"/>
      </w:pPr>
      <w:r>
        <w:t>Les résultats des diagnostics techniques et environnementaux.</w:t>
      </w:r>
    </w:p>
    <w:p w14:paraId="286C8B46" w14:textId="77777777" w:rsidR="00EA05B3" w:rsidRDefault="00E51F84">
      <w:pPr>
        <w:pStyle w:val="Paragraphedeliste"/>
        <w:numPr>
          <w:ilvl w:val="0"/>
          <w:numId w:val="10"/>
        </w:numPr>
        <w:jc w:val="both"/>
      </w:pPr>
      <w:r>
        <w:t>Les propositions de solutions adaptées, accompagnées d’une estimation préliminaire des coûts.</w:t>
      </w:r>
    </w:p>
    <w:p w14:paraId="6727CB41" w14:textId="77777777" w:rsidR="00EA05B3" w:rsidRDefault="00E51F84">
      <w:pPr>
        <w:pStyle w:val="Paragraphedeliste"/>
        <w:numPr>
          <w:ilvl w:val="0"/>
          <w:numId w:val="10"/>
        </w:numPr>
        <w:jc w:val="both"/>
      </w:pPr>
      <w:r>
        <w:t>Les plans et schémas explicatifs nécessaires à la compréhension des diagnostics.</w:t>
      </w:r>
    </w:p>
    <w:p w14:paraId="7CAD59BF" w14:textId="77777777" w:rsidR="00EA05B3" w:rsidRDefault="00E51F84">
      <w:pPr>
        <w:jc w:val="both"/>
      </w:pPr>
      <w:r>
        <w:lastRenderedPageBreak/>
        <w:t>Le titulaire devra veiller à la précision et à l’exhaustivité des diagnostics, en intégrant les contraintes spécifiques des sites et les objectifs définis par le maître d’ouvrage.</w:t>
      </w:r>
    </w:p>
    <w:p w14:paraId="2158EC20" w14:textId="77777777" w:rsidR="00EA05B3" w:rsidRDefault="00E51F84">
      <w:pPr>
        <w:pStyle w:val="Titre3"/>
        <w:numPr>
          <w:ilvl w:val="2"/>
          <w:numId w:val="1"/>
        </w:numPr>
      </w:pPr>
      <w:bookmarkStart w:id="28" w:name="_Toc218453320"/>
      <w:r>
        <w:t>ESQ – Esquisse</w:t>
      </w:r>
      <w:bookmarkEnd w:id="28"/>
    </w:p>
    <w:p w14:paraId="6B67454A" w14:textId="77777777" w:rsidR="00EA05B3" w:rsidRDefault="00E51F84">
      <w:pPr>
        <w:jc w:val="both"/>
      </w:pPr>
      <w:r>
        <w:t>La phase d’esquisse (ESQ) vise à proposer des solutions architecturales et techniques répondant aux besoins fonctionnels, esthétiques et économiques du projet. Elle constitue une étape clé pour définir les grandes orientations du projet.</w:t>
      </w:r>
    </w:p>
    <w:p w14:paraId="73DA1487" w14:textId="77777777" w:rsidR="00EA05B3" w:rsidRDefault="00E51F84">
      <w:pPr>
        <w:jc w:val="both"/>
      </w:pPr>
      <w:r>
        <w:t>Le titulaire devra réaliser les prestations suivantes :</w:t>
      </w:r>
    </w:p>
    <w:p w14:paraId="10526792" w14:textId="77777777" w:rsidR="00EA05B3" w:rsidRDefault="00E51F84">
      <w:pPr>
        <w:pStyle w:val="Paragraphedeliste"/>
        <w:numPr>
          <w:ilvl w:val="0"/>
          <w:numId w:val="11"/>
        </w:numPr>
        <w:jc w:val="both"/>
      </w:pPr>
      <w:r>
        <w:rPr>
          <w:b/>
        </w:rPr>
        <w:t>Analyse des besoins</w:t>
      </w:r>
      <w:r>
        <w:t xml:space="preserve"> : Prise en compte des objectifs du maître d’ouvrage, des contraintes spécifiques des sites, et des exigences réglementaires.</w:t>
      </w:r>
    </w:p>
    <w:p w14:paraId="445C0E80" w14:textId="77777777" w:rsidR="00EA05B3" w:rsidRDefault="00E51F84">
      <w:pPr>
        <w:pStyle w:val="Paragraphedeliste"/>
        <w:numPr>
          <w:ilvl w:val="0"/>
          <w:numId w:val="11"/>
        </w:numPr>
        <w:jc w:val="both"/>
      </w:pPr>
      <w:r>
        <w:rPr>
          <w:b/>
        </w:rPr>
        <w:t>Propositions architecturales</w:t>
      </w:r>
      <w:r>
        <w:t xml:space="preserve"> : Élaboration de plusieurs scénarios d’aménagement ou de construction, intégrant les aspects fonctionnels, esthétiques et environnementaux.</w:t>
      </w:r>
    </w:p>
    <w:p w14:paraId="1AA522C3" w14:textId="77777777" w:rsidR="00EA05B3" w:rsidRDefault="00E51F84">
      <w:pPr>
        <w:pStyle w:val="Paragraphedeliste"/>
        <w:numPr>
          <w:ilvl w:val="0"/>
          <w:numId w:val="11"/>
        </w:numPr>
        <w:jc w:val="both"/>
      </w:pPr>
      <w:r>
        <w:rPr>
          <w:b/>
        </w:rPr>
        <w:t>Études techniques préliminaires</w:t>
      </w:r>
      <w:r>
        <w:t xml:space="preserve"> : Identification des solutions techniques adaptées, notamment en matière de structure, réseaux, et équipements.</w:t>
      </w:r>
    </w:p>
    <w:p w14:paraId="4C3359A6" w14:textId="77777777" w:rsidR="00EA05B3" w:rsidRDefault="00E51F84">
      <w:pPr>
        <w:pStyle w:val="Paragraphedeliste"/>
        <w:numPr>
          <w:ilvl w:val="0"/>
          <w:numId w:val="11"/>
        </w:numPr>
        <w:jc w:val="both"/>
      </w:pPr>
      <w:r>
        <w:rPr>
          <w:b/>
        </w:rPr>
        <w:t>Estimation financière</w:t>
      </w:r>
      <w:r>
        <w:t xml:space="preserve"> : Évaluation préliminaire des coûts des différentes propositions, en tenant compte des contraintes budgétaires.</w:t>
      </w:r>
    </w:p>
    <w:p w14:paraId="690301BB" w14:textId="77777777" w:rsidR="00EA05B3" w:rsidRDefault="00E51F84">
      <w:pPr>
        <w:pStyle w:val="Paragraphedeliste"/>
        <w:numPr>
          <w:ilvl w:val="0"/>
          <w:numId w:val="11"/>
        </w:numPr>
        <w:jc w:val="both"/>
      </w:pPr>
      <w:r>
        <w:rPr>
          <w:b/>
        </w:rPr>
        <w:t>Concertation</w:t>
      </w:r>
      <w:r>
        <w:t xml:space="preserve"> : Présentation des esquisses au maître d’ouvrage et aux parties prenantes, et intégration des retours dans les propositions finales.</w:t>
      </w:r>
    </w:p>
    <w:p w14:paraId="33664743" w14:textId="77777777" w:rsidR="00EA05B3" w:rsidRDefault="00E51F84">
      <w:pPr>
        <w:jc w:val="both"/>
      </w:pPr>
      <w:r>
        <w:t>Les livrables attendus incluent :</w:t>
      </w:r>
    </w:p>
    <w:p w14:paraId="75C8B77E" w14:textId="77777777" w:rsidR="00EA05B3" w:rsidRDefault="00E51F84">
      <w:pPr>
        <w:pStyle w:val="Paragraphedeliste"/>
        <w:numPr>
          <w:ilvl w:val="0"/>
          <w:numId w:val="12"/>
        </w:numPr>
        <w:jc w:val="both"/>
      </w:pPr>
      <w:r>
        <w:t>Des plans et schémas illustrant les propositions architecturales et techniques.</w:t>
      </w:r>
    </w:p>
    <w:p w14:paraId="30345B07" w14:textId="77777777" w:rsidR="00EA05B3" w:rsidRDefault="00E51F84">
      <w:pPr>
        <w:pStyle w:val="Paragraphedeliste"/>
        <w:numPr>
          <w:ilvl w:val="0"/>
          <w:numId w:val="12"/>
        </w:numPr>
        <w:jc w:val="both"/>
      </w:pPr>
      <w:r>
        <w:t>Une note explicative détaillant les choix proposés, les contraintes prises en compte, et les avantages de chaque scénario.</w:t>
      </w:r>
    </w:p>
    <w:p w14:paraId="6394F7ED" w14:textId="77777777" w:rsidR="00EA05B3" w:rsidRDefault="00E51F84">
      <w:pPr>
        <w:pStyle w:val="Paragraphedeliste"/>
        <w:numPr>
          <w:ilvl w:val="0"/>
          <w:numId w:val="12"/>
        </w:numPr>
        <w:jc w:val="both"/>
      </w:pPr>
      <w:r>
        <w:t>Une estimation financière préliminaire pour chaque proposition.</w:t>
      </w:r>
    </w:p>
    <w:p w14:paraId="64F83DE0" w14:textId="77777777" w:rsidR="00EA05B3" w:rsidRDefault="00E51F84">
      <w:pPr>
        <w:jc w:val="both"/>
      </w:pPr>
      <w:r>
        <w:t>Le titulaire devra garantir la qualité et la pertinence des esquisses, en veillant à leur conformité aux objectifs du maître d’ouvrage et aux contraintes spécifiques des sites.</w:t>
      </w:r>
    </w:p>
    <w:p w14:paraId="226AA11B" w14:textId="77777777" w:rsidR="00EA05B3" w:rsidRDefault="00E51F84">
      <w:pPr>
        <w:pStyle w:val="Titre3"/>
        <w:numPr>
          <w:ilvl w:val="2"/>
          <w:numId w:val="1"/>
        </w:numPr>
      </w:pPr>
      <w:bookmarkStart w:id="29" w:name="_Toc218453321"/>
      <w:r>
        <w:t>APS – Avant-Projet Sommaire</w:t>
      </w:r>
      <w:bookmarkEnd w:id="29"/>
    </w:p>
    <w:p w14:paraId="6FB33D68" w14:textId="77777777" w:rsidR="00EA05B3" w:rsidRDefault="00E51F84">
      <w:pPr>
        <w:jc w:val="both"/>
      </w:pPr>
      <w:r>
        <w:t>L’Avant-Projet Sommaire (APS) constitue une étape de validation des grandes orientations du projet. Il permet de définir les choix techniques et architecturaux, tout en affinant les estimations financières et les variantes possibles.</w:t>
      </w:r>
    </w:p>
    <w:p w14:paraId="4A47AC40" w14:textId="77777777" w:rsidR="00EA05B3" w:rsidRDefault="00E51F84">
      <w:pPr>
        <w:jc w:val="both"/>
      </w:pPr>
      <w:r>
        <w:t>Le titulaire devra réaliser les prestations suivantes :</w:t>
      </w:r>
    </w:p>
    <w:p w14:paraId="3AA7FBA0" w14:textId="77777777" w:rsidR="00EA05B3" w:rsidRDefault="00E51F84">
      <w:pPr>
        <w:pStyle w:val="Paragraphedeliste"/>
        <w:numPr>
          <w:ilvl w:val="0"/>
          <w:numId w:val="13"/>
        </w:numPr>
        <w:jc w:val="both"/>
      </w:pPr>
      <w:r>
        <w:rPr>
          <w:b/>
        </w:rPr>
        <w:t>Définition des solutions retenues</w:t>
      </w:r>
      <w:r>
        <w:t xml:space="preserve"> : Validation des choix architecturaux et techniques, en concertation avec le maître d’ouvrage.</w:t>
      </w:r>
    </w:p>
    <w:p w14:paraId="596D03F0" w14:textId="77777777" w:rsidR="00EA05B3" w:rsidRDefault="00E51F84">
      <w:pPr>
        <w:pStyle w:val="Paragraphedeliste"/>
        <w:numPr>
          <w:ilvl w:val="0"/>
          <w:numId w:val="13"/>
        </w:numPr>
        <w:jc w:val="both"/>
      </w:pPr>
      <w:r>
        <w:rPr>
          <w:b/>
        </w:rPr>
        <w:t>Études techniques approfondies</w:t>
      </w:r>
      <w:r>
        <w:t xml:space="preserve"> : Analyse des solutions retenues, incluant les aspects structurels, réseaux, équipements, et matériaux.</w:t>
      </w:r>
    </w:p>
    <w:p w14:paraId="463CEDB9" w14:textId="77777777" w:rsidR="00EA05B3" w:rsidRDefault="00E51F84">
      <w:pPr>
        <w:pStyle w:val="Paragraphedeliste"/>
        <w:numPr>
          <w:ilvl w:val="0"/>
          <w:numId w:val="13"/>
        </w:numPr>
        <w:jc w:val="both"/>
      </w:pPr>
      <w:r>
        <w:rPr>
          <w:b/>
        </w:rPr>
        <w:lastRenderedPageBreak/>
        <w:t>Estimation financière</w:t>
      </w:r>
      <w:r>
        <w:t xml:space="preserve"> : Affinement des coûts prévisionnels, en tenant compte des variantes et des contraintes spécifiques.</w:t>
      </w:r>
    </w:p>
    <w:p w14:paraId="2A789C63" w14:textId="77777777" w:rsidR="00EA05B3" w:rsidRDefault="00E51F84">
      <w:pPr>
        <w:pStyle w:val="Paragraphedeliste"/>
        <w:numPr>
          <w:ilvl w:val="0"/>
          <w:numId w:val="13"/>
        </w:numPr>
        <w:jc w:val="both"/>
      </w:pPr>
      <w:r>
        <w:rPr>
          <w:b/>
        </w:rPr>
        <w:t>Propositions de variantes</w:t>
      </w:r>
      <w:r>
        <w:t xml:space="preserve"> : Élaboration de solutions alternatives pour répondre aux objectifs du maître d’ouvrage ou optimiser les coûts.</w:t>
      </w:r>
    </w:p>
    <w:p w14:paraId="7014550F" w14:textId="77777777" w:rsidR="00EA05B3" w:rsidRDefault="00E51F84">
      <w:pPr>
        <w:pStyle w:val="Paragraphedeliste"/>
        <w:numPr>
          <w:ilvl w:val="0"/>
          <w:numId w:val="13"/>
        </w:numPr>
        <w:jc w:val="both"/>
      </w:pPr>
      <w:r>
        <w:rPr>
          <w:b/>
        </w:rPr>
        <w:t>Conformité réglementaire</w:t>
      </w:r>
      <w:r>
        <w:t xml:space="preserve"> : Vérification de la conformité des solutions retenues aux exigences légales et réglementaires applicables.</w:t>
      </w:r>
    </w:p>
    <w:p w14:paraId="57100B25" w14:textId="77777777" w:rsidR="00EA05B3" w:rsidRDefault="00E51F84">
      <w:pPr>
        <w:jc w:val="both"/>
      </w:pPr>
      <w:r>
        <w:t>Les livrables attendus incluent :</w:t>
      </w:r>
    </w:p>
    <w:p w14:paraId="1D887D75" w14:textId="77777777" w:rsidR="00EA05B3" w:rsidRDefault="00E51F84">
      <w:pPr>
        <w:pStyle w:val="Paragraphedeliste"/>
        <w:numPr>
          <w:ilvl w:val="0"/>
          <w:numId w:val="14"/>
        </w:numPr>
        <w:jc w:val="both"/>
      </w:pPr>
      <w:r>
        <w:t>Des plans et schémas détaillant les solutions retenues et les variantes proposées.</w:t>
      </w:r>
    </w:p>
    <w:p w14:paraId="1841C461" w14:textId="77777777" w:rsidR="00EA05B3" w:rsidRDefault="00E51F84">
      <w:pPr>
        <w:pStyle w:val="Paragraphedeliste"/>
        <w:numPr>
          <w:ilvl w:val="0"/>
          <w:numId w:val="14"/>
        </w:numPr>
        <w:jc w:val="both"/>
      </w:pPr>
      <w:r>
        <w:t>Une note explicative précisant les choix techniques et architecturaux, les contraintes prises en compte, et les avantages des solutions retenues.</w:t>
      </w:r>
    </w:p>
    <w:p w14:paraId="2E176CAB" w14:textId="77777777" w:rsidR="00EA05B3" w:rsidRDefault="00E51F84">
      <w:pPr>
        <w:pStyle w:val="Paragraphedeliste"/>
        <w:numPr>
          <w:ilvl w:val="0"/>
          <w:numId w:val="14"/>
        </w:numPr>
        <w:jc w:val="both"/>
      </w:pPr>
      <w:r>
        <w:t>Une estimation financière affinée, accompagnée d’un tableau comparatif des variantes.</w:t>
      </w:r>
    </w:p>
    <w:p w14:paraId="53B0B523" w14:textId="77777777" w:rsidR="00EA05B3" w:rsidRDefault="00E51F84">
      <w:pPr>
        <w:jc w:val="both"/>
      </w:pPr>
      <w:r>
        <w:t>Le titulaire devra garantir la cohérence et la faisabilité des solutions proposées, en veillant à leur conformité aux objectifs du maître d’ouvrage et aux contraintes réglementaires.</w:t>
      </w:r>
    </w:p>
    <w:p w14:paraId="3D21D176" w14:textId="77777777" w:rsidR="00EA05B3" w:rsidRDefault="00E51F84">
      <w:pPr>
        <w:pStyle w:val="Titre3"/>
        <w:numPr>
          <w:ilvl w:val="2"/>
          <w:numId w:val="1"/>
        </w:numPr>
      </w:pPr>
      <w:bookmarkStart w:id="30" w:name="_Toc218453322"/>
      <w:r>
        <w:t>APD – Avant-Projet Définitif</w:t>
      </w:r>
      <w:bookmarkEnd w:id="30"/>
    </w:p>
    <w:p w14:paraId="556D7C39" w14:textId="77777777" w:rsidR="00EA05B3" w:rsidRDefault="00E51F84">
      <w:pPr>
        <w:jc w:val="both"/>
      </w:pPr>
      <w:r>
        <w:t>L’Avant-Projet Définitif (APD) constitue une étape de finalisation des études, permettant de valider les solutions techniques et architecturales retenues, et de préparer les documents nécessaires à la consultation des entreprises.</w:t>
      </w:r>
    </w:p>
    <w:p w14:paraId="6443872C" w14:textId="77777777" w:rsidR="00EA05B3" w:rsidRDefault="00E51F84">
      <w:pPr>
        <w:jc w:val="both"/>
      </w:pPr>
      <w:r>
        <w:t>Le titulaire devra réaliser les prestations suivantes :</w:t>
      </w:r>
    </w:p>
    <w:p w14:paraId="0DA5957A" w14:textId="77777777" w:rsidR="00EA05B3" w:rsidRDefault="00E51F84">
      <w:pPr>
        <w:pStyle w:val="Paragraphedeliste"/>
        <w:numPr>
          <w:ilvl w:val="0"/>
          <w:numId w:val="15"/>
        </w:numPr>
        <w:jc w:val="both"/>
      </w:pPr>
      <w:r>
        <w:rPr>
          <w:b/>
        </w:rPr>
        <w:t>Affinement des études</w:t>
      </w:r>
      <w:r>
        <w:t xml:space="preserve"> : Finalisation des choix techniques et architecturaux, en intégrant les retours du maître d’ouvrage et des parties prenantes.</w:t>
      </w:r>
    </w:p>
    <w:p w14:paraId="246431C7" w14:textId="77777777" w:rsidR="00EA05B3" w:rsidRDefault="00E51F84">
      <w:pPr>
        <w:pStyle w:val="Paragraphedeliste"/>
        <w:numPr>
          <w:ilvl w:val="0"/>
          <w:numId w:val="15"/>
        </w:numPr>
        <w:jc w:val="both"/>
      </w:pPr>
      <w:r>
        <w:rPr>
          <w:b/>
        </w:rPr>
        <w:t>Production des documents de consultation</w:t>
      </w:r>
      <w:r>
        <w:t xml:space="preserve"> : Élaboration des plans, CCTP, et estimations nécessaires à la consultation des entreprises.</w:t>
      </w:r>
    </w:p>
    <w:p w14:paraId="32D66B92" w14:textId="77777777" w:rsidR="00EA05B3" w:rsidRDefault="00E51F84">
      <w:pPr>
        <w:pStyle w:val="Paragraphedeliste"/>
        <w:numPr>
          <w:ilvl w:val="0"/>
          <w:numId w:val="15"/>
        </w:numPr>
        <w:jc w:val="both"/>
      </w:pPr>
      <w:r>
        <w:rPr>
          <w:b/>
        </w:rPr>
        <w:t>Conformité réglementaire</w:t>
      </w:r>
      <w:r>
        <w:t xml:space="preserve"> : Validation de la conformité des solutions retenues aux exigences légales et réglementaires applicables.</w:t>
      </w:r>
    </w:p>
    <w:p w14:paraId="66E9966E" w14:textId="77777777" w:rsidR="00EA05B3" w:rsidRDefault="00E51F84">
      <w:pPr>
        <w:pStyle w:val="Paragraphedeliste"/>
        <w:numPr>
          <w:ilvl w:val="0"/>
          <w:numId w:val="15"/>
        </w:numPr>
        <w:jc w:val="both"/>
      </w:pPr>
      <w:r>
        <w:rPr>
          <w:b/>
        </w:rPr>
        <w:t>Estimation financière détaillée</w:t>
      </w:r>
      <w:r>
        <w:t xml:space="preserve"> : Évaluation précise des coûts des travaux, par lot et par catégorie d’opérations.</w:t>
      </w:r>
    </w:p>
    <w:p w14:paraId="2A3CE45C" w14:textId="77777777" w:rsidR="00EA05B3" w:rsidRDefault="00E51F84">
      <w:pPr>
        <w:pStyle w:val="Paragraphedeliste"/>
        <w:numPr>
          <w:ilvl w:val="0"/>
          <w:numId w:val="15"/>
        </w:numPr>
        <w:jc w:val="both"/>
      </w:pPr>
      <w:r>
        <w:rPr>
          <w:b/>
        </w:rPr>
        <w:t>Préparation des variantes</w:t>
      </w:r>
      <w:r>
        <w:t xml:space="preserve"> : Intégration des solutions alternatives validées par le maître d’ouvrage.</w:t>
      </w:r>
    </w:p>
    <w:p w14:paraId="7D11748F" w14:textId="77777777" w:rsidR="00EA05B3" w:rsidRDefault="00E51F84">
      <w:pPr>
        <w:jc w:val="both"/>
      </w:pPr>
      <w:r>
        <w:t>Les livrables attendus incluent :</w:t>
      </w:r>
    </w:p>
    <w:p w14:paraId="21B19BAB" w14:textId="77777777" w:rsidR="00EA05B3" w:rsidRDefault="00E51F84">
      <w:pPr>
        <w:pStyle w:val="Paragraphedeliste"/>
        <w:numPr>
          <w:ilvl w:val="0"/>
          <w:numId w:val="16"/>
        </w:numPr>
        <w:jc w:val="both"/>
      </w:pPr>
      <w:r>
        <w:t>Des plans détaillés des ouvrages, incluant les aspects techniques et architecturaux.</w:t>
      </w:r>
    </w:p>
    <w:p w14:paraId="35ADC391" w14:textId="77777777" w:rsidR="00EA05B3" w:rsidRDefault="00E51F84">
      <w:pPr>
        <w:pStyle w:val="Paragraphedeliste"/>
        <w:numPr>
          <w:ilvl w:val="0"/>
          <w:numId w:val="16"/>
        </w:numPr>
        <w:jc w:val="both"/>
      </w:pPr>
      <w:r>
        <w:t>Un dossier de consultation interne, comprenant les CCTP, DPGF/BPU, et estimations financières.</w:t>
      </w:r>
    </w:p>
    <w:p w14:paraId="66346059" w14:textId="77777777" w:rsidR="00EA05B3" w:rsidRDefault="00E51F84">
      <w:pPr>
        <w:pStyle w:val="Paragraphedeliste"/>
        <w:numPr>
          <w:ilvl w:val="0"/>
          <w:numId w:val="16"/>
        </w:numPr>
        <w:jc w:val="both"/>
      </w:pPr>
      <w:r>
        <w:t>Une note explicative précisant les choix retenus, les contraintes prises en compte, et les avantages des solutions proposées.</w:t>
      </w:r>
    </w:p>
    <w:p w14:paraId="02612BE6" w14:textId="77777777" w:rsidR="00EA05B3" w:rsidRDefault="00E51F84">
      <w:pPr>
        <w:jc w:val="both"/>
      </w:pPr>
      <w:r>
        <w:lastRenderedPageBreak/>
        <w:t>Le titulaire devra garantir la qualité et l’exhaustivité des documents produits, en veillant à leur conformité aux objectifs du maître d’ouvrage et aux exigences réglementaires.</w:t>
      </w:r>
    </w:p>
    <w:p w14:paraId="64DDC9CE" w14:textId="77777777" w:rsidR="00EA05B3" w:rsidRDefault="00E51F84">
      <w:pPr>
        <w:pStyle w:val="Titre3"/>
        <w:numPr>
          <w:ilvl w:val="2"/>
          <w:numId w:val="1"/>
        </w:numPr>
      </w:pPr>
      <w:bookmarkStart w:id="31" w:name="_Toc218453323"/>
      <w:r>
        <w:t>PRO – Études de Projet</w:t>
      </w:r>
      <w:bookmarkEnd w:id="31"/>
    </w:p>
    <w:p w14:paraId="2B93C6F8" w14:textId="77777777" w:rsidR="00EA05B3" w:rsidRDefault="00E51F84">
      <w:pPr>
        <w:jc w:val="both"/>
      </w:pPr>
      <w:r>
        <w:t>La mission PRO – Études de Projet consiste à élaborer les études détaillées nécessaires à la réalisation des travaux conformément aux objectifs définis dans les phases précédentes (APS et APD). Le titulaire est chargé de produire des documents techniques exhaustifs permettant de définir précisément les ouvrages à réaliser, les matériaux à utiliser, les procédés constructifs, ainsi que les modalités d’exécution des travaux.</w:t>
      </w:r>
    </w:p>
    <w:p w14:paraId="5F44EE7C" w14:textId="77777777" w:rsidR="00EA05B3" w:rsidRDefault="00E51F84">
      <w:pPr>
        <w:jc w:val="both"/>
      </w:pPr>
      <w:r>
        <w:t>Le titulaire doit fournir un dossier complet comprenant notamment :</w:t>
      </w:r>
    </w:p>
    <w:p w14:paraId="727DF571" w14:textId="77777777" w:rsidR="00EA05B3" w:rsidRDefault="00E51F84">
      <w:pPr>
        <w:pStyle w:val="Paragraphedeliste"/>
        <w:numPr>
          <w:ilvl w:val="0"/>
          <w:numId w:val="17"/>
        </w:numPr>
        <w:jc w:val="both"/>
      </w:pPr>
      <w:r>
        <w:t>Les plans d’exécution détaillés, incluant les coupes, élévations, et détails techniques nécessaires à la compréhension et à la mise en œuvre des travaux.</w:t>
      </w:r>
    </w:p>
    <w:p w14:paraId="653DED8E" w14:textId="77777777" w:rsidR="00EA05B3" w:rsidRDefault="00E51F84">
      <w:pPr>
        <w:pStyle w:val="Paragraphedeliste"/>
        <w:numPr>
          <w:ilvl w:val="0"/>
          <w:numId w:val="17"/>
        </w:numPr>
        <w:jc w:val="both"/>
      </w:pPr>
      <w:r>
        <w:t>Le Cahier des Clauses Techniques Particulières (CCTP) précisant les spécifications techniques des ouvrages, les performances attendues, et les exigences réglementaires.</w:t>
      </w:r>
    </w:p>
    <w:p w14:paraId="13CF4405" w14:textId="77777777" w:rsidR="00EA05B3" w:rsidRDefault="00E51F84">
      <w:pPr>
        <w:pStyle w:val="Paragraphedeliste"/>
        <w:numPr>
          <w:ilvl w:val="0"/>
          <w:numId w:val="17"/>
        </w:numPr>
        <w:jc w:val="both"/>
      </w:pPr>
      <w:r>
        <w:t>Le Détail Quantitatif Estimatif (DQE) et le Bordereau des Prix Unitaires (BPU) permettant de chiffrer les travaux par lot.</w:t>
      </w:r>
    </w:p>
    <w:p w14:paraId="117128B8" w14:textId="77777777" w:rsidR="00EA05B3" w:rsidRDefault="00E51F84">
      <w:pPr>
        <w:pStyle w:val="Paragraphedeliste"/>
        <w:numPr>
          <w:ilvl w:val="0"/>
          <w:numId w:val="17"/>
        </w:numPr>
        <w:jc w:val="both"/>
      </w:pPr>
      <w:r>
        <w:t>Une estimation financière détaillée des travaux, incluant les coûts par poste et les éventuelles variantes proposées.</w:t>
      </w:r>
    </w:p>
    <w:p w14:paraId="3D33D776" w14:textId="77777777" w:rsidR="00EA05B3" w:rsidRDefault="00E51F84">
      <w:pPr>
        <w:pStyle w:val="Paragraphedeliste"/>
        <w:numPr>
          <w:ilvl w:val="0"/>
          <w:numId w:val="17"/>
        </w:numPr>
        <w:jc w:val="both"/>
      </w:pPr>
      <w:r>
        <w:t>Les documents relatifs à la conformité réglementaire, notamment en matière de sécurité, d’accessibilité, et de performance énergétique.</w:t>
      </w:r>
    </w:p>
    <w:p w14:paraId="08DDA1B0" w14:textId="77777777" w:rsidR="00EA05B3" w:rsidRDefault="00E51F84">
      <w:pPr>
        <w:jc w:val="both"/>
      </w:pPr>
      <w:r>
        <w:t>Le titulaire doit également intégrer dans ses études les contraintes spécifiques du site, telles que les conditions d’accès, les nuisances potentielles, et les exigences environnementales. Les études doivent être réalisées en concertation avec le maître d’ouvrage et les autres intervenants (AMO, SPS, CT, etc.) afin de garantir leur cohérence et leur pertinence.</w:t>
      </w:r>
    </w:p>
    <w:p w14:paraId="39908BEB" w14:textId="77777777" w:rsidR="00EA05B3" w:rsidRDefault="00E51F84">
      <w:pPr>
        <w:jc w:val="both"/>
      </w:pPr>
      <w:r>
        <w:t>Les livrables doivent être remis sous format numérique et papier, selon les spécifications définies dans les documents particuliers du marché. Le titulaire est tenu de respecter les délais impartis pour cette phase, sous peine de pénalités pour retard.</w:t>
      </w:r>
    </w:p>
    <w:p w14:paraId="79548BF0" w14:textId="77777777" w:rsidR="00EA05B3" w:rsidRDefault="00E51F84">
      <w:pPr>
        <w:pStyle w:val="Titre3"/>
        <w:numPr>
          <w:ilvl w:val="2"/>
          <w:numId w:val="1"/>
        </w:numPr>
      </w:pPr>
      <w:bookmarkStart w:id="32" w:name="_Toc218453324"/>
      <w:r>
        <w:t>ACT – Assistance pour la passation des contrats de travaux</w:t>
      </w:r>
      <w:bookmarkEnd w:id="32"/>
    </w:p>
    <w:p w14:paraId="3B8960A9" w14:textId="77777777" w:rsidR="00EA05B3" w:rsidRDefault="00E51F84">
      <w:pPr>
        <w:jc w:val="both"/>
      </w:pPr>
      <w:r>
        <w:t>La mission ACT – Assistance pour la passation des contrats de travaux vise à accompagner le maître d’ouvrage dans la sélection des entreprises chargées de réaliser les travaux. Le titulaire est responsable de la préparation, de l’organisation, et du suivi des procédures de consultation des entreprises, conformément aux dispositions du Code de la commande publique.</w:t>
      </w:r>
    </w:p>
    <w:p w14:paraId="204E1195" w14:textId="77777777" w:rsidR="00EA05B3" w:rsidRDefault="00E51F84">
      <w:pPr>
        <w:jc w:val="both"/>
      </w:pPr>
      <w:r>
        <w:t>Le titulaire doit notamment :</w:t>
      </w:r>
    </w:p>
    <w:p w14:paraId="6E0540F7" w14:textId="77777777" w:rsidR="00EA05B3" w:rsidRDefault="00E51F84">
      <w:pPr>
        <w:pStyle w:val="Paragraphedeliste"/>
        <w:numPr>
          <w:ilvl w:val="0"/>
          <w:numId w:val="18"/>
        </w:numPr>
        <w:jc w:val="both"/>
      </w:pPr>
      <w:r>
        <w:t>Rédiger les pièces administratives et techniques du Dossier de Consultation des Entreprises (DCE), incluant le règlement de consultation, le CCTP, le DQE, et le BPU.</w:t>
      </w:r>
    </w:p>
    <w:p w14:paraId="5A9A3AA4" w14:textId="77777777" w:rsidR="00EA05B3" w:rsidRDefault="00E51F84">
      <w:pPr>
        <w:pStyle w:val="Paragraphedeliste"/>
        <w:numPr>
          <w:ilvl w:val="0"/>
          <w:numId w:val="18"/>
        </w:numPr>
        <w:jc w:val="both"/>
      </w:pPr>
      <w:r>
        <w:lastRenderedPageBreak/>
        <w:t>Assister le maître d’ouvrage dans la publication de l’appel d’offres et la gestion des questions des candidats.</w:t>
      </w:r>
    </w:p>
    <w:p w14:paraId="69C8899B" w14:textId="77777777" w:rsidR="00EA05B3" w:rsidRDefault="00E51F84">
      <w:pPr>
        <w:pStyle w:val="Paragraphedeliste"/>
        <w:numPr>
          <w:ilvl w:val="0"/>
          <w:numId w:val="18"/>
        </w:numPr>
        <w:jc w:val="both"/>
      </w:pPr>
      <w:r>
        <w:t>Analyser les offres reçues, en vérifiant leur conformité aux exigences du DCE, leur pertinence technique, et leur compétitivité financière.</w:t>
      </w:r>
    </w:p>
    <w:p w14:paraId="4D53EBF4" w14:textId="77777777" w:rsidR="00EA05B3" w:rsidRDefault="00E51F84">
      <w:pPr>
        <w:pStyle w:val="Paragraphedeliste"/>
        <w:numPr>
          <w:ilvl w:val="0"/>
          <w:numId w:val="18"/>
        </w:numPr>
        <w:jc w:val="both"/>
      </w:pPr>
      <w:r>
        <w:t>Établir un rapport d’analyse des offres, incluant un tableau comparatif des propositions et des recommandations pour le choix des attributaires.</w:t>
      </w:r>
    </w:p>
    <w:p w14:paraId="278FD804" w14:textId="77777777" w:rsidR="00EA05B3" w:rsidRDefault="00E51F84">
      <w:pPr>
        <w:pStyle w:val="Paragraphedeliste"/>
        <w:numPr>
          <w:ilvl w:val="0"/>
          <w:numId w:val="18"/>
        </w:numPr>
        <w:jc w:val="both"/>
      </w:pPr>
      <w:r>
        <w:t>Participer aux négociations éventuelles avec les candidats, dans le respect des règles de transparence et d’équité.</w:t>
      </w:r>
    </w:p>
    <w:p w14:paraId="545EEC44" w14:textId="77777777" w:rsidR="00EA05B3" w:rsidRDefault="00E51F84">
      <w:pPr>
        <w:pStyle w:val="Paragraphedeliste"/>
        <w:numPr>
          <w:ilvl w:val="0"/>
          <w:numId w:val="18"/>
        </w:numPr>
        <w:jc w:val="both"/>
      </w:pPr>
      <w:r>
        <w:t>Assister le maître d’ouvrage dans la rédaction des marchés de travaux et leur notification aux entreprises retenues.</w:t>
      </w:r>
    </w:p>
    <w:p w14:paraId="589ACC3C" w14:textId="77777777" w:rsidR="00EA05B3" w:rsidRDefault="00E51F84">
      <w:pPr>
        <w:jc w:val="both"/>
      </w:pPr>
      <w:r>
        <w:t>Le titulaire doit garantir la traçabilité et la confidentialité des échanges tout au long de la procédure. Il est également tenu de respecter les délais impartis pour cette mission, afin de ne pas retarder le démarrage des travaux.</w:t>
      </w:r>
    </w:p>
    <w:p w14:paraId="459A0A57" w14:textId="783B1E7C" w:rsidR="00EA05B3" w:rsidRDefault="00E51F84">
      <w:pPr>
        <w:pStyle w:val="Titre3"/>
        <w:numPr>
          <w:ilvl w:val="2"/>
          <w:numId w:val="1"/>
        </w:numPr>
      </w:pPr>
      <w:bookmarkStart w:id="33" w:name="_Toc218453325"/>
      <w:r>
        <w:t>VISA</w:t>
      </w:r>
      <w:r w:rsidR="00853CEA">
        <w:t xml:space="preserve"> et EXE</w:t>
      </w:r>
      <w:r>
        <w:t xml:space="preserve"> – Visa des études d’exécution</w:t>
      </w:r>
      <w:bookmarkEnd w:id="33"/>
    </w:p>
    <w:p w14:paraId="418B7EB4" w14:textId="710FCD44" w:rsidR="00EA05B3" w:rsidRDefault="00E51F84">
      <w:pPr>
        <w:jc w:val="both"/>
      </w:pPr>
      <w:r>
        <w:t>La mission VISA – Visa des études d’exécution</w:t>
      </w:r>
      <w:r w:rsidR="00853CEA">
        <w:t xml:space="preserve"> et EXE</w:t>
      </w:r>
      <w:r>
        <w:t xml:space="preserve"> consiste à vérifier et valider les études d’exécution produites par les entreprises en charge des travaux. Le titulaire doit s’assurer que ces études sont conformes aux prescriptions du marché, aux normes en vigueur, et aux objectifs définis dans les phases précédentes.</w:t>
      </w:r>
    </w:p>
    <w:p w14:paraId="1F8883BA" w14:textId="77777777" w:rsidR="00EA05B3" w:rsidRDefault="00E51F84">
      <w:pPr>
        <w:jc w:val="both"/>
      </w:pPr>
      <w:r>
        <w:t>Le titulaire est chargé de :</w:t>
      </w:r>
    </w:p>
    <w:p w14:paraId="53324339" w14:textId="77777777" w:rsidR="00EA05B3" w:rsidRDefault="00E51F84">
      <w:pPr>
        <w:pStyle w:val="Paragraphedeliste"/>
        <w:numPr>
          <w:ilvl w:val="0"/>
          <w:numId w:val="19"/>
        </w:numPr>
        <w:jc w:val="both"/>
      </w:pPr>
      <w:r>
        <w:t>Examiner les plans d’exécution, les notes de calcul, et les documents techniques fournis par les entreprises, en vérifiant leur conformité aux spécifications du CCTP et aux exigences réglementaires.</w:t>
      </w:r>
    </w:p>
    <w:p w14:paraId="4A49B494" w14:textId="77777777" w:rsidR="00EA05B3" w:rsidRDefault="00E51F84">
      <w:pPr>
        <w:pStyle w:val="Paragraphedeliste"/>
        <w:numPr>
          <w:ilvl w:val="0"/>
          <w:numId w:val="19"/>
        </w:numPr>
        <w:jc w:val="both"/>
      </w:pPr>
      <w:r>
        <w:t>Identifier les éventuelles incohérences, erreurs, ou omissions dans les études d’exécution, et demander leur rectification.</w:t>
      </w:r>
    </w:p>
    <w:p w14:paraId="08A16790" w14:textId="77777777" w:rsidR="00EA05B3" w:rsidRDefault="00E51F84">
      <w:pPr>
        <w:pStyle w:val="Paragraphedeliste"/>
        <w:numPr>
          <w:ilvl w:val="0"/>
          <w:numId w:val="19"/>
        </w:numPr>
        <w:jc w:val="both"/>
      </w:pPr>
      <w:r>
        <w:t>Émettre des fiches de visa détaillées, précisant les observations, les validations, ou les refus, ainsi que les actions correctives à entreprendre.</w:t>
      </w:r>
    </w:p>
    <w:p w14:paraId="330EB1F7" w14:textId="77777777" w:rsidR="00EA05B3" w:rsidRDefault="00E51F84">
      <w:pPr>
        <w:pStyle w:val="Paragraphedeliste"/>
        <w:numPr>
          <w:ilvl w:val="0"/>
          <w:numId w:val="19"/>
        </w:numPr>
        <w:jc w:val="both"/>
      </w:pPr>
      <w:r>
        <w:t>Assurer une coordination étroite avec les entreprises et le maître d’ouvrage pour résoudre les points de blocage et garantir la qualité des études validées.</w:t>
      </w:r>
    </w:p>
    <w:p w14:paraId="55CE227A" w14:textId="77777777" w:rsidR="00EA05B3" w:rsidRDefault="00E51F84">
      <w:pPr>
        <w:jc w:val="both"/>
      </w:pPr>
      <w:r>
        <w:t>Le titulaire doit respecter les délais impartis pour la validation des études, afin de ne pas retarder le démarrage des travaux. Les fiches de visa doivent être transmises au maître d’ouvrage sous format numérique et papier, selon les modalités définies dans les documents particuliers du marché.</w:t>
      </w:r>
    </w:p>
    <w:p w14:paraId="600D82AD" w14:textId="77777777" w:rsidR="00EA05B3" w:rsidRDefault="00E51F84">
      <w:pPr>
        <w:pStyle w:val="Titre3"/>
        <w:numPr>
          <w:ilvl w:val="2"/>
          <w:numId w:val="1"/>
        </w:numPr>
      </w:pPr>
      <w:bookmarkStart w:id="34" w:name="_Toc218453326"/>
      <w:r>
        <w:t>DET – Direction de l’Exécution des Travaux</w:t>
      </w:r>
      <w:bookmarkEnd w:id="34"/>
    </w:p>
    <w:p w14:paraId="015B1752" w14:textId="77777777" w:rsidR="00EA05B3" w:rsidRDefault="00E51F84">
      <w:pPr>
        <w:jc w:val="both"/>
      </w:pPr>
      <w:r>
        <w:t>La mission DET – Direction de l’Exécution des Travaux consiste à superviser et coordonner l’ensemble des travaux réalisés par les entreprises, afin de garantir leur conformité aux prescriptions du marché, aux normes en vigueur, et aux objectifs définis par le maître d’ouvrage.</w:t>
      </w:r>
    </w:p>
    <w:p w14:paraId="1E9A4A8E" w14:textId="77777777" w:rsidR="00EA05B3" w:rsidRDefault="00E51F84">
      <w:pPr>
        <w:jc w:val="both"/>
      </w:pPr>
      <w:r>
        <w:lastRenderedPageBreak/>
        <w:t>Le titulaire est chargé de :</w:t>
      </w:r>
    </w:p>
    <w:p w14:paraId="202AF20C" w14:textId="77777777" w:rsidR="00EA05B3" w:rsidRDefault="00E51F84">
      <w:pPr>
        <w:pStyle w:val="Paragraphedeliste"/>
        <w:numPr>
          <w:ilvl w:val="0"/>
          <w:numId w:val="20"/>
        </w:numPr>
        <w:jc w:val="both"/>
      </w:pPr>
      <w:r>
        <w:t>Organiser et animer les réunions de chantier, en veillant à la bonne coordination des intervenants et au respect des plannings.</w:t>
      </w:r>
    </w:p>
    <w:p w14:paraId="2A9467C7" w14:textId="77777777" w:rsidR="00EA05B3" w:rsidRDefault="00E51F84">
      <w:pPr>
        <w:pStyle w:val="Paragraphedeliste"/>
        <w:numPr>
          <w:ilvl w:val="0"/>
          <w:numId w:val="20"/>
        </w:numPr>
        <w:jc w:val="both"/>
      </w:pPr>
      <w:r>
        <w:t>Contrôler la qualité des travaux exécutés, en vérifiant leur conformité aux plans, au CCTP, et aux règles de l’art.</w:t>
      </w:r>
    </w:p>
    <w:p w14:paraId="1A5DFBF9" w14:textId="77777777" w:rsidR="00EA05B3" w:rsidRDefault="00E51F84">
      <w:pPr>
        <w:pStyle w:val="Paragraphedeliste"/>
        <w:numPr>
          <w:ilvl w:val="0"/>
          <w:numId w:val="20"/>
        </w:numPr>
        <w:jc w:val="both"/>
      </w:pPr>
      <w:r>
        <w:t>Assurer le suivi financier des travaux, en validant les situations de travaux présentées par les entreprises et en établissant les états d’acompte.</w:t>
      </w:r>
    </w:p>
    <w:p w14:paraId="229843E8" w14:textId="77777777" w:rsidR="00EA05B3" w:rsidRDefault="00E51F84">
      <w:pPr>
        <w:pStyle w:val="Paragraphedeliste"/>
        <w:numPr>
          <w:ilvl w:val="0"/>
          <w:numId w:val="20"/>
        </w:numPr>
        <w:jc w:val="both"/>
      </w:pPr>
      <w:r>
        <w:t>Gérer les modifications éventuelles des travaux, en rédigeant les ordres de service nécessaires et en évaluant leur impact sur les délais et les coûts.</w:t>
      </w:r>
    </w:p>
    <w:p w14:paraId="4671DF34" w14:textId="77777777" w:rsidR="00EA05B3" w:rsidRDefault="00E51F84">
      <w:pPr>
        <w:pStyle w:val="Paragraphedeliste"/>
        <w:numPr>
          <w:ilvl w:val="0"/>
          <w:numId w:val="20"/>
        </w:numPr>
        <w:jc w:val="both"/>
      </w:pPr>
      <w:r>
        <w:t>Rédiger des comptes rendus de chantier détaillés, incluant les tableaux d’avancement, les points de vigilance, et les actions correctives à entreprendre.</w:t>
      </w:r>
    </w:p>
    <w:p w14:paraId="198CADC4" w14:textId="77777777" w:rsidR="00EA05B3" w:rsidRDefault="00E51F84">
      <w:pPr>
        <w:jc w:val="both"/>
      </w:pPr>
      <w:r>
        <w:t>Le titulaire doit également veiller au respect des règles de sécurité sur le chantier, en collaboration avec le coordonnateur SPS. Il est tenu de signaler immédiatement au maître d’ouvrage tout incident ou non-conformité susceptible d’affecter la qualité ou la sécurité des travaux.</w:t>
      </w:r>
    </w:p>
    <w:p w14:paraId="44F2E828" w14:textId="77777777" w:rsidR="00EA05B3" w:rsidRDefault="00E51F84">
      <w:pPr>
        <w:pStyle w:val="Titre3"/>
        <w:numPr>
          <w:ilvl w:val="2"/>
          <w:numId w:val="1"/>
        </w:numPr>
      </w:pPr>
      <w:bookmarkStart w:id="35" w:name="_Toc218453327"/>
      <w:r>
        <w:t>AOR – Assistance aux opérations de réception et pendant la GPA</w:t>
      </w:r>
      <w:bookmarkEnd w:id="35"/>
    </w:p>
    <w:p w14:paraId="35C129F6" w14:textId="77777777" w:rsidR="00EA05B3" w:rsidRDefault="00E51F84">
      <w:pPr>
        <w:jc w:val="both"/>
      </w:pPr>
      <w:r>
        <w:t>La mission AOR – Assistance aux opérations de réception et pendant la Garantie de Parfait Achèvement (GPA) consiste à accompagner le maître d’ouvrage dans la réception des travaux et le suivi des réserves éventuelles, ainsi que dans la gestion des obligations des entreprises pendant la période de garantie.</w:t>
      </w:r>
    </w:p>
    <w:p w14:paraId="4E739DA1" w14:textId="77777777" w:rsidR="00EA05B3" w:rsidRDefault="00E51F84">
      <w:pPr>
        <w:jc w:val="both"/>
      </w:pPr>
      <w:r>
        <w:t>Le titulaire est chargé de :</w:t>
      </w:r>
    </w:p>
    <w:p w14:paraId="44730C78" w14:textId="77777777" w:rsidR="00EA05B3" w:rsidRDefault="00E51F84">
      <w:pPr>
        <w:pStyle w:val="Paragraphedeliste"/>
        <w:numPr>
          <w:ilvl w:val="0"/>
          <w:numId w:val="21"/>
        </w:numPr>
        <w:jc w:val="both"/>
      </w:pPr>
      <w:r>
        <w:t>Organiser les opérations de réception, en vérifiant la conformité des ouvrages réalisés aux prescriptions du marché et aux normes applicables.</w:t>
      </w:r>
    </w:p>
    <w:p w14:paraId="0CB22F6A" w14:textId="77777777" w:rsidR="00EA05B3" w:rsidRDefault="00E51F84">
      <w:pPr>
        <w:pStyle w:val="Paragraphedeliste"/>
        <w:numPr>
          <w:ilvl w:val="0"/>
          <w:numId w:val="21"/>
        </w:numPr>
        <w:jc w:val="both"/>
      </w:pPr>
      <w:r>
        <w:t>Établir les procès-verbaux de réception, en précisant les réserves éventuelles et les délais impartis pour leur levée.</w:t>
      </w:r>
    </w:p>
    <w:p w14:paraId="2AD1A47D" w14:textId="77777777" w:rsidR="00EA05B3" w:rsidRDefault="00E51F84">
      <w:pPr>
        <w:pStyle w:val="Paragraphedeliste"/>
        <w:numPr>
          <w:ilvl w:val="0"/>
          <w:numId w:val="21"/>
        </w:numPr>
        <w:jc w:val="both"/>
      </w:pPr>
      <w:r>
        <w:t>Assister le maître d’ouvrage dans la vérification des documents remis par les entreprises, notamment le Dossier des Ouvrages Exécutés (DOE) et les certificats de conformité.</w:t>
      </w:r>
    </w:p>
    <w:p w14:paraId="47A024FA" w14:textId="77777777" w:rsidR="00EA05B3" w:rsidRDefault="00E51F84">
      <w:pPr>
        <w:pStyle w:val="Paragraphedeliste"/>
        <w:numPr>
          <w:ilvl w:val="0"/>
          <w:numId w:val="21"/>
        </w:numPr>
        <w:jc w:val="both"/>
      </w:pPr>
      <w:r>
        <w:t>Suivre la levée des réserves, en contrôlant les travaux correctifs réalisés par les entreprises et en validant leur achèvement.</w:t>
      </w:r>
    </w:p>
    <w:p w14:paraId="65B7754B" w14:textId="77777777" w:rsidR="00EA05B3" w:rsidRDefault="00E51F84">
      <w:pPr>
        <w:pStyle w:val="Paragraphedeliste"/>
        <w:numPr>
          <w:ilvl w:val="0"/>
          <w:numId w:val="21"/>
        </w:numPr>
        <w:jc w:val="both"/>
      </w:pPr>
      <w:r>
        <w:t>Assurer le suivi des obligations des entreprises pendant la GPA, en veillant à la résolution des désordres éventuels et à la mise en œuvre des garanties contractuelles.</w:t>
      </w:r>
    </w:p>
    <w:p w14:paraId="4A1B9C5B" w14:textId="77777777" w:rsidR="00EA05B3" w:rsidRDefault="00E51F84">
      <w:pPr>
        <w:jc w:val="both"/>
      </w:pPr>
      <w:r>
        <w:t>Le titulaire doit également fournir une synthèse de fin d’opération, incluant un bilan des travaux réalisés, des réserves levées, et des performances atteintes. Les livrables doivent être remis sous format numérique et papier, selon les spécifications définies dans les documents particuliers du marché.</w:t>
      </w:r>
    </w:p>
    <w:p w14:paraId="204A2E4B" w14:textId="77777777" w:rsidR="00EA05B3" w:rsidRDefault="00E51F84">
      <w:pPr>
        <w:pStyle w:val="Titre3"/>
        <w:numPr>
          <w:ilvl w:val="2"/>
          <w:numId w:val="1"/>
        </w:numPr>
      </w:pPr>
      <w:bookmarkStart w:id="36" w:name="_Toc218453328"/>
      <w:r>
        <w:t>OPC – Ordonnancement, Pilotage et Coordination (intégré ou mission distincte)</w:t>
      </w:r>
      <w:bookmarkEnd w:id="36"/>
    </w:p>
    <w:p w14:paraId="58DEC7EA" w14:textId="77777777" w:rsidR="00EA05B3" w:rsidRDefault="00E51F84">
      <w:pPr>
        <w:jc w:val="both"/>
      </w:pPr>
      <w:r>
        <w:lastRenderedPageBreak/>
        <w:t>La mission d’Ordonnancement, Pilotage et Coordination (OPC) vise à assurer la planification, la coordination et le suivi des différentes phases d’exécution des travaux, afin de garantir le respect des délais, la qualité des prestations et la maîtrise des interfaces entre les différents intervenants. Cette mission peut être intégrée aux autres missions de maîtrise d’œuvre ou réalisée de manière distincte, selon les spécifications des documents particuliers du marché.</w:t>
      </w:r>
    </w:p>
    <w:p w14:paraId="75A83F96" w14:textId="77777777" w:rsidR="00EA05B3" w:rsidRDefault="00E51F84">
      <w:pPr>
        <w:jc w:val="both"/>
      </w:pPr>
      <w:r>
        <w:t>Le titulaire de la mission OPC est chargé de définir un planning détaillé des travaux, en tenant compte des contraintes techniques, réglementaires et opérationnelles propres à chaque projet. Ce planning doit inclure les étapes clés, les jalons intermédiaires, les délais contractuels et les marges de sécurité nécessaires pour prévenir les risques de retard. Le titulaire doit également identifier les points critiques et proposer des solutions adaptées pour les gérer.</w:t>
      </w:r>
    </w:p>
    <w:p w14:paraId="529C46B1" w14:textId="77777777" w:rsidR="00EA05B3" w:rsidRDefault="00E51F84">
      <w:pPr>
        <w:jc w:val="both"/>
      </w:pPr>
      <w:r>
        <w:t>La coordination des intervenants est une composante essentielle de la mission OPC. Le titulaire doit organiser des réunions régulières de coordination, auxquelles participent les entreprises, les sous-traitants, les représentants du maître d’ouvrage et, le cas échéant, les autres parties prenantes. Ces réunions doivent permettre de suivre l’avancement des travaux, de résoudre les éventuels conflits ou difficultés, et de valider les ajustements nécessaires au planning.</w:t>
      </w:r>
    </w:p>
    <w:p w14:paraId="5050CF0A" w14:textId="77777777" w:rsidR="00EA05B3" w:rsidRDefault="00E51F84">
      <w:pPr>
        <w:jc w:val="both"/>
      </w:pPr>
      <w:r>
        <w:t>Le titulaire est également responsable de la gestion des interfaces entre les différents corps d’état, afin de garantir la cohérence des interventions et d’éviter les chevauchements ou les interruptions. Il doit veiller à la bonne exécution des travaux en site occupé, en minimisant les nuisances pour les usagers et en assurant la continuité des activités.</w:t>
      </w:r>
    </w:p>
    <w:p w14:paraId="47238B33" w14:textId="77777777" w:rsidR="00EA05B3" w:rsidRDefault="00E51F84">
      <w:pPr>
        <w:jc w:val="both"/>
      </w:pPr>
      <w:r>
        <w:t>Enfin, le titulaire doit fournir des rapports réguliers au maître d’ouvrage, incluant des tableaux d’avancement, des indicateurs de performance, des alertes sur les risques identifiés et des propositions de mesures correctives. Ces rapports doivent être transmis dans les formats et délais définis par les documents particuliers du marché.</w:t>
      </w:r>
    </w:p>
    <w:p w14:paraId="399FF1D4" w14:textId="77777777" w:rsidR="00EA05B3" w:rsidRDefault="00E51F84">
      <w:pPr>
        <w:pStyle w:val="Titre2"/>
        <w:numPr>
          <w:ilvl w:val="1"/>
          <w:numId w:val="1"/>
        </w:numPr>
      </w:pPr>
      <w:bookmarkStart w:id="37" w:name="_Toc218453329"/>
      <w:r>
        <w:t>Missions partielles</w:t>
      </w:r>
      <w:bookmarkEnd w:id="37"/>
    </w:p>
    <w:p w14:paraId="480D24BC" w14:textId="77777777" w:rsidR="00EA05B3" w:rsidRDefault="00E51F84">
      <w:pPr>
        <w:jc w:val="both"/>
      </w:pPr>
      <w:r>
        <w:t>Les missions partielles de maîtrise d’œuvre sont définies comme des prestations spécifiques, limitées à certaines phases ou éléments de mission, en fonction des besoins exprimés par le maître d’ouvrage. Ces missions permettent de répondre à des exigences ponctuelles ou ciblées, sans couvrir l’intégralité des prestations de maîtrise d’œuvre.</w:t>
      </w:r>
    </w:p>
    <w:p w14:paraId="3B472E84" w14:textId="77777777" w:rsidR="00EA05B3" w:rsidRDefault="00E51F84">
      <w:pPr>
        <w:jc w:val="both"/>
      </w:pPr>
      <w:r>
        <w:t>Le titulaire peut être sollicité pour réaliser des études seules, sans suivi de travaux, lorsque le maître d’ouvrage souhaite disposer d’un diagnostic, d’une esquisse ou d’un avant-projet sans engager immédiatement la phase de réalisation. Ces études doivent être conformes aux exigences réglementaires et techniques applicables, et fournir des livrables détaillés permettant une prise de décision éclairée.</w:t>
      </w:r>
    </w:p>
    <w:p w14:paraId="34D05F36" w14:textId="77777777" w:rsidR="00EA05B3" w:rsidRDefault="00E51F84">
      <w:pPr>
        <w:jc w:val="both"/>
      </w:pPr>
      <w:r>
        <w:t xml:space="preserve">Le suivi de travaux sur études existantes constitue une autre forme de mission partielle. Dans ce cas, le titulaire est chargé de superviser l’exécution des travaux sur la base de documents techniques déjà établis, en veillant à leur conformité avec les spécifications initiales et les objectifs </w:t>
      </w:r>
      <w:r>
        <w:lastRenderedPageBreak/>
        <w:t>du projet. Cette mission inclut la direction de l’exécution des travaux, la gestion des modifications éventuelles et l’assistance aux opérations de réception.</w:t>
      </w:r>
    </w:p>
    <w:p w14:paraId="38E16B9E" w14:textId="77777777" w:rsidR="00EA05B3" w:rsidRDefault="00E51F84">
      <w:pPr>
        <w:jc w:val="both"/>
      </w:pPr>
      <w:r>
        <w:t>Enfin, les missions ponctuelles regroupent des prestations spécifiques telles que la rédaction de notes techniques, la réalisation d’expertises, ou l’actualisation de dossiers de consultation des entreprises (DCE). Ces prestations doivent être réalisées dans les délais impartis et répondre aux standards de qualité définis par le maître d’ouvrage.</w:t>
      </w:r>
    </w:p>
    <w:p w14:paraId="3AEA4D70" w14:textId="77777777" w:rsidR="00EA05B3" w:rsidRDefault="00E51F84">
      <w:pPr>
        <w:jc w:val="both"/>
      </w:pPr>
      <w:r>
        <w:t>Pour chaque mission partielle, le titulaire doit fournir des livrables adaptés, dans les formats et niveaux de détail précisés dans les documents particuliers du marché. Il doit également garantir la traçabilité des prestations et la conformité des livrables aux objectifs du projet.</w:t>
      </w:r>
    </w:p>
    <w:p w14:paraId="49A98EA3" w14:textId="77777777" w:rsidR="00EA05B3" w:rsidRDefault="00E51F84">
      <w:pPr>
        <w:pStyle w:val="Titre3"/>
        <w:numPr>
          <w:ilvl w:val="2"/>
          <w:numId w:val="1"/>
        </w:numPr>
      </w:pPr>
      <w:bookmarkStart w:id="38" w:name="_Toc218453330"/>
      <w:r>
        <w:t>Études seules sans suivi de travaux</w:t>
      </w:r>
      <w:bookmarkEnd w:id="38"/>
    </w:p>
    <w:p w14:paraId="08D1F1F6" w14:textId="77777777" w:rsidR="00EA05B3" w:rsidRDefault="00E51F84">
      <w:pPr>
        <w:jc w:val="both"/>
      </w:pPr>
      <w:r>
        <w:t>Les études seules sans suivi de travaux constituent une mission partielle de maîtrise d’œuvre, visant à fournir au maître d’ouvrage des analyses, diagnostics ou propositions techniques, sans engager la phase de réalisation. Ces études peuvent inclure des diagnostics techniques (DIAG), des esquisses (ESQ), des avant-projets sommaires (APS) ou définitifs (APD), selon les besoins exprimés.</w:t>
      </w:r>
    </w:p>
    <w:p w14:paraId="793C2FAC" w14:textId="77777777" w:rsidR="00EA05B3" w:rsidRDefault="00E51F84">
      <w:pPr>
        <w:jc w:val="both"/>
      </w:pPr>
      <w:r>
        <w:t>Le titulaire est chargé de réaliser ces études en respectant les objectifs définis par le maître d’ouvrage, notamment en termes de mise aux normes, de performance énergétique et environnementale, ou de valorisation patrimoniale. Les études doivent être basées sur une analyse approfondie des contraintes techniques, réglementaires et opérationnelles propres au projet.</w:t>
      </w:r>
    </w:p>
    <w:p w14:paraId="14FDDA5D" w14:textId="77777777" w:rsidR="00EA05B3" w:rsidRDefault="00E51F84">
      <w:pPr>
        <w:jc w:val="both"/>
      </w:pPr>
      <w:r>
        <w:t>Les livrables attendus incluent des rapports détaillés, des plans, des estimations financières, et des propositions de variantes, le cas échéant. Ces livrables doivent être conformes aux exigences des documents particuliers du marché, tant en termes de contenu que de format. Ils doivent permettre au maître d’ouvrage de prendre des décisions éclairées sur la suite du projet.</w:t>
      </w:r>
    </w:p>
    <w:p w14:paraId="69AEE571" w14:textId="77777777" w:rsidR="00EA05B3" w:rsidRDefault="00E51F84">
      <w:pPr>
        <w:jc w:val="both"/>
      </w:pPr>
      <w:r>
        <w:t>Le titulaire doit également garantir la traçabilité des études réalisées, en documentant les sources d’information, les hypothèses retenues, et les méthodologies employées. Il doit être en mesure de justifier ses propositions et de répondre aux éventuelles demandes de clarification du maître d’ouvrage.</w:t>
      </w:r>
    </w:p>
    <w:p w14:paraId="75A52113" w14:textId="77777777" w:rsidR="00EA05B3" w:rsidRDefault="00E51F84">
      <w:pPr>
        <w:pStyle w:val="Titre3"/>
        <w:numPr>
          <w:ilvl w:val="2"/>
          <w:numId w:val="1"/>
        </w:numPr>
      </w:pPr>
      <w:bookmarkStart w:id="39" w:name="_Toc218453331"/>
      <w:r>
        <w:t>Suivi de travaux sur études existantes (ex : réseaux/PV)</w:t>
      </w:r>
      <w:bookmarkEnd w:id="39"/>
    </w:p>
    <w:p w14:paraId="5AF2CDDC" w14:textId="77777777" w:rsidR="00EA05B3" w:rsidRDefault="00E51F84">
      <w:pPr>
        <w:jc w:val="both"/>
      </w:pPr>
      <w:r>
        <w:t>Le suivi de travaux sur études existantes est une mission partielle de maîtrise d’œuvre, consistant à superviser l’exécution des travaux sur la base de documents techniques déjà établis. Cette mission est particulièrement adaptée aux projets pour lesquels les études préalables, les avant-projets ou les dossiers de consultation des entreprises (DCE) ont été réalisés par un autre prestataire ou par le maître d’ouvrage lui-même.</w:t>
      </w:r>
    </w:p>
    <w:p w14:paraId="2FD069C8" w14:textId="77777777" w:rsidR="00EA05B3" w:rsidRDefault="00E51F84">
      <w:pPr>
        <w:jc w:val="both"/>
      </w:pPr>
      <w:r>
        <w:lastRenderedPageBreak/>
        <w:t>Le titulaire est chargé de vérifier la conformité des travaux avec les documents techniques existants, en veillant au respect des spécifications, des normes applicables, et des objectifs du projet. Il doit également gérer les modifications éventuelles, en concertation avec le maître d’ouvrage et les entreprises intervenantes.</w:t>
      </w:r>
    </w:p>
    <w:p w14:paraId="6976F6F8" w14:textId="77777777" w:rsidR="00EA05B3" w:rsidRDefault="00E51F84">
      <w:pPr>
        <w:jc w:val="both"/>
      </w:pPr>
      <w:r>
        <w:t>La mission inclut la direction de l’exécution des travaux (DET), la coordination des intervenants, et l’assistance aux opérations de réception (AOR). Le titulaire doit organiser des réunions de chantier régulières, établir des comptes rendus détaillés, et fournir des tableaux d’avancement permettant de suivre l’état d’exécution des travaux.</w:t>
      </w:r>
    </w:p>
    <w:p w14:paraId="13ED75B8" w14:textId="77777777" w:rsidR="00EA05B3" w:rsidRDefault="00E51F84">
      <w:pPr>
        <w:jc w:val="both"/>
      </w:pPr>
      <w:r>
        <w:t>Le titulaire doit également veiller à la gestion des interfaces entre les différents corps d’état, notamment pour les travaux de réseaux ou d’installations photovoltaïques. Il doit garantir la qualité des prestations réalisées, en minimisant les nuisances pour les usagers et en assurant la continuité des activités sur site.</w:t>
      </w:r>
    </w:p>
    <w:p w14:paraId="17C9BD5B" w14:textId="77777777" w:rsidR="00EA05B3" w:rsidRDefault="00E51F84">
      <w:pPr>
        <w:jc w:val="both"/>
      </w:pPr>
      <w:r>
        <w:t>Enfin, le titulaire doit fournir des livrables conformes aux exigences des documents particuliers du marché, incluant des rapports de suivi, des fiches de modifications, et des procès-verbaux de réception. Ces livrables doivent permettre au maître d’ouvrage de valider la conformité des travaux et de clôturer le projet dans les meilleures conditions.</w:t>
      </w:r>
    </w:p>
    <w:p w14:paraId="317217AA" w14:textId="77777777" w:rsidR="00EA05B3" w:rsidRDefault="00E51F84">
      <w:pPr>
        <w:pStyle w:val="Titre3"/>
        <w:numPr>
          <w:ilvl w:val="2"/>
          <w:numId w:val="1"/>
        </w:numPr>
      </w:pPr>
      <w:bookmarkStart w:id="40" w:name="_Toc218453332"/>
      <w:r>
        <w:t>Missions ponctuelles (notes techniques, expertises, actualisation de DCE, etc.)</w:t>
      </w:r>
      <w:bookmarkEnd w:id="40"/>
    </w:p>
    <w:p w14:paraId="010292CD" w14:textId="77777777" w:rsidR="00EA05B3" w:rsidRDefault="00E51F84">
      <w:pPr>
        <w:jc w:val="both"/>
      </w:pPr>
      <w:r>
        <w:t>Les missions ponctuelles regroupent des prestations spécifiques et ciblées, réalisées à la demande du maître d’ouvrage pour répondre à des besoins particuliers ou urgents. Ces prestations peuvent inclure la rédaction de notes techniques, la réalisation d’expertises, ou l’actualisation de dossiers de consultation des entreprises (DCE).</w:t>
      </w:r>
    </w:p>
    <w:p w14:paraId="5AC6853C" w14:textId="77777777" w:rsidR="00EA05B3" w:rsidRDefault="00E51F84">
      <w:pPr>
        <w:jc w:val="both"/>
      </w:pPr>
      <w:r>
        <w:t>La rédaction de notes techniques vise à fournir des analyses détaillées sur des aspects spécifiques du projet, tels que les contraintes réglementaires, les solutions techniques innovantes, ou les impacts environnementaux. Ces notes doivent être claires, précises, et accompagnées de recommandations adaptées aux objectifs du maître d’ouvrage.</w:t>
      </w:r>
    </w:p>
    <w:p w14:paraId="0CF22292" w14:textId="77777777" w:rsidR="00EA05B3" w:rsidRDefault="00E51F84">
      <w:pPr>
        <w:jc w:val="both"/>
      </w:pPr>
      <w:r>
        <w:t>Les expertises consistent à évaluer des situations complexes ou à résoudre des problématiques spécifiques, telles que des désordres techniques, des litiges, ou des risques identifiés. Le titulaire doit mobiliser les compétences nécessaires pour réaliser ces expertises, en garantissant leur impartialité et leur rigueur méthodologique.</w:t>
      </w:r>
    </w:p>
    <w:p w14:paraId="4024FCD4" w14:textId="77777777" w:rsidR="00EA05B3" w:rsidRDefault="00E51F84">
      <w:pPr>
        <w:jc w:val="both"/>
      </w:pPr>
      <w:r>
        <w:t>L’actualisation de DCE est une prestation visant à adapter les documents techniques existants aux évolutions du projet ou aux nouvelles exigences réglementaires. Cette prestation inclut la mise à jour des plans, des cahiers des charges, des bordereaux de prix unitaires (BPU), et des estimations financières.</w:t>
      </w:r>
    </w:p>
    <w:p w14:paraId="660416EC" w14:textId="77777777" w:rsidR="00EA05B3" w:rsidRDefault="00E51F84">
      <w:pPr>
        <w:jc w:val="both"/>
      </w:pPr>
      <w:r>
        <w:t xml:space="preserve">Pour chaque mission ponctuelle, le titulaire doit fournir des livrables conformes aux exigences des documents particuliers du marché, tant en termes de contenu que de format. Il doit également </w:t>
      </w:r>
      <w:r>
        <w:lastRenderedPageBreak/>
        <w:t>garantir la traçabilité des prestations réalisées, en documentant les sources d’information, les hypothèses retenues, et les méthodologies employées.</w:t>
      </w:r>
    </w:p>
    <w:p w14:paraId="45F047A2" w14:textId="77777777" w:rsidR="00EA05B3" w:rsidRDefault="00E51F84">
      <w:pPr>
        <w:jc w:val="both"/>
      </w:pPr>
      <w:r>
        <w:t>Le titulaire doit être en mesure de répondre aux demandes de clarification du maître d’ouvrage et de justifier ses propositions. Il doit également respecter les délais impartis pour la réalisation des missions ponctuelles, afin de garantir leur efficacité et leur pertinence.</w:t>
      </w:r>
    </w:p>
    <w:p w14:paraId="2DF8DAE8" w14:textId="77777777" w:rsidR="00EA05B3" w:rsidRDefault="00E51F84">
      <w:pPr>
        <w:pStyle w:val="Titre2"/>
        <w:numPr>
          <w:ilvl w:val="1"/>
          <w:numId w:val="1"/>
        </w:numPr>
      </w:pPr>
      <w:bookmarkStart w:id="41" w:name="_Toc218453333"/>
      <w:r>
        <w:t>Adaptation des missions selon les typologies d’opérations</w:t>
      </w:r>
      <w:bookmarkEnd w:id="41"/>
    </w:p>
    <w:p w14:paraId="3EF2D3F1" w14:textId="77777777" w:rsidR="00EA05B3" w:rsidRDefault="00E51F84">
      <w:pPr>
        <w:jc w:val="both"/>
      </w:pPr>
      <w:r>
        <w:t>La présente clause vise à définir les modalités d’adaptation des missions de maîtrise d’œuvre en fonction des typologies d’opérations prévues dans le cadre de l’accord-cadre. Les missions de maîtrise d’œuvre doivent être ajustées pour répondre aux spécificités techniques, réglementaires et opérationnelles des projets, tout en respectant les objectifs généraux de mise aux normes, de sécurité, de performance énergétique et environnementale, ainsi que de valorisation patrimoniale.</w:t>
      </w:r>
    </w:p>
    <w:p w14:paraId="04B9A058" w14:textId="77777777" w:rsidR="00EA05B3" w:rsidRDefault="00E51F84">
      <w:pPr>
        <w:jc w:val="both"/>
      </w:pPr>
      <w:r>
        <w:t>Le titulaire est tenu d’adapter ses prestations en fonction des caractéristiques propres à chaque opération, qu’il s’agisse de travaux d’infrastructures ou de bâtiments. Cette adaptation inclut notamment la prise en compte des contraintes géographiques, des exigences réglementaires spécifiques (ERP, ICPE, accessibilité PMR, etc.), des objectifs de performance énergétique et environnementale, ainsi que des besoins fonctionnels et architecturaux.</w:t>
      </w:r>
    </w:p>
    <w:p w14:paraId="6048F0A3" w14:textId="77777777" w:rsidR="00EA05B3" w:rsidRDefault="00E51F84">
      <w:pPr>
        <w:jc w:val="both"/>
      </w:pPr>
      <w:r>
        <w:t>Pour chaque typologie d’opération, le titulaire doit proposer une méthodologie adaptée, incluant une analyse préalable des contraintes et des enjeux spécifiques, une planification détaillée des interventions, et une coordination efficace avec les autres intervenants. Les missions doivent également intégrer les outils numériques et méthodologies modernes, tels que le BIM, lorsque requis, afin de garantir une gestion optimale des projets.</w:t>
      </w:r>
    </w:p>
    <w:p w14:paraId="69447E8B" w14:textId="77777777" w:rsidR="00EA05B3" w:rsidRDefault="00E51F84">
      <w:pPr>
        <w:jc w:val="both"/>
      </w:pPr>
      <w:r>
        <w:t>Le titulaire doit démontrer sa capacité à ajuster ses prestations en fonction des évolutions des besoins du maître d’ouvrage, notamment en cas de modifications des objectifs ou des conditions d’exécution. Toute adaptation des missions doit être formalisée dans les ordres de service ou avenants au marché, conformément aux dispositions du CCAG-MOE.</w:t>
      </w:r>
    </w:p>
    <w:p w14:paraId="03B798D4" w14:textId="77777777" w:rsidR="00EA05B3" w:rsidRDefault="00E51F84">
      <w:pPr>
        <w:pStyle w:val="Titre3"/>
        <w:numPr>
          <w:ilvl w:val="2"/>
          <w:numId w:val="1"/>
        </w:numPr>
      </w:pPr>
      <w:bookmarkStart w:id="42" w:name="_Toc218453334"/>
      <w:r>
        <w:t>Infrastructures : schémas directeurs, réseaux, voirie, clôtures</w:t>
      </w:r>
      <w:bookmarkEnd w:id="42"/>
    </w:p>
    <w:p w14:paraId="356EB9EF" w14:textId="77777777" w:rsidR="00EA05B3" w:rsidRDefault="00E51F84">
      <w:pPr>
        <w:jc w:val="both"/>
      </w:pPr>
      <w:r>
        <w:t>Les missions de maîtrise d’œuvre relatives aux infrastructures incluent la conception, la planification et le suivi de travaux portant sur les schémas directeurs, les réseaux, la voirie et les clôtures. Ces prestations doivent être adaptées aux spécificités techniques et réglementaires des projets, tout en respectant les objectifs de durabilité et de performance fixés par le maître d’ouvrage.</w:t>
      </w:r>
    </w:p>
    <w:p w14:paraId="73DFD326" w14:textId="77777777" w:rsidR="00EA05B3" w:rsidRDefault="00E51F84">
      <w:pPr>
        <w:jc w:val="both"/>
      </w:pPr>
      <w:r>
        <w:t xml:space="preserve">Pour les schémas directeurs, le titulaire doit réaliser des études préalables approfondies, incluant des diagnostics techniques, des relevés topographiques et des analyses de faisabilité. Ces études doivent permettre de définir une stratégie globale d’aménagement et de gestion des </w:t>
      </w:r>
      <w:r>
        <w:lastRenderedPageBreak/>
        <w:t>infrastructures, en tenant compte des contraintes environnementales, des besoins fonctionnels et des perspectives de développement.</w:t>
      </w:r>
    </w:p>
    <w:p w14:paraId="6CB44406" w14:textId="77777777" w:rsidR="00EA05B3" w:rsidRDefault="00E51F84">
      <w:pPr>
        <w:jc w:val="both"/>
      </w:pPr>
      <w:r>
        <w:t>Les travaux sur les réseaux doivent inclure la conception et la mise en œuvre de solutions techniques adaptées aux besoins spécifiques des sites, notamment en matière d’assainissement, d’alimentation en eau, d’électricité et de télécommunications. Le titulaire doit garantir la conformité des installations aux normes en vigueur, ainsi que leur intégration harmonieuse dans l’environnement existant.</w:t>
      </w:r>
    </w:p>
    <w:p w14:paraId="5AA297AF" w14:textId="77777777" w:rsidR="00EA05B3" w:rsidRDefault="00E51F84">
      <w:pPr>
        <w:jc w:val="both"/>
      </w:pPr>
      <w:r>
        <w:t>Les prestations liées à la voirie et aux clôtures doivent inclure la conception de solutions adaptées aux contraintes d’accessibilité, de sécurité et de durabilité. Le titulaire doit veiller à minimiser l’impact des travaux sur l’environnement et à optimiser les coûts tout en respectant les délais impartis.</w:t>
      </w:r>
    </w:p>
    <w:p w14:paraId="2AA1F801" w14:textId="77777777" w:rsidR="00EA05B3" w:rsidRDefault="00E51F84">
      <w:pPr>
        <w:jc w:val="both"/>
      </w:pPr>
      <w:r>
        <w:t>Le titulaire est également responsable de la coordination avec les autres intervenants, notamment les entreprises de travaux, les bureaux d’études spécialisés et les autorités compétentes. Il doit assurer un suivi rigoureux des travaux, en veillant à la qualité des réalisations et au respect des spécifications techniques définies dans les documents contractuels.</w:t>
      </w:r>
    </w:p>
    <w:p w14:paraId="22B419A1" w14:textId="77777777" w:rsidR="00EA05B3" w:rsidRDefault="00E51F84">
      <w:pPr>
        <w:pStyle w:val="Titre3"/>
        <w:numPr>
          <w:ilvl w:val="2"/>
          <w:numId w:val="1"/>
        </w:numPr>
      </w:pPr>
      <w:bookmarkStart w:id="43" w:name="_Toc218453335"/>
      <w:r>
        <w:t>Bâtiments : neuf, réhabilitation, désamiantage-démolition, réaménagement de locaux de recherche</w:t>
      </w:r>
      <w:bookmarkEnd w:id="43"/>
    </w:p>
    <w:p w14:paraId="7247F21A" w14:textId="77777777" w:rsidR="00EA05B3" w:rsidRDefault="00E51F84">
      <w:pPr>
        <w:jc w:val="both"/>
      </w:pPr>
      <w:r>
        <w:t>Les missions de maîtrise d’œuvre relatives aux bâtiments incluent la conception, la planification et le suivi de travaux portant sur la construction neuve, la réhabilitation, le désamiantage-démolition et le réaménagement de locaux de recherche. Ces prestations doivent être adaptées aux spécificités techniques, fonctionnelles et réglementaires des projets, tout en respectant les objectifs de qualité architecturale, de durabilité et de performance énergétique.</w:t>
      </w:r>
    </w:p>
    <w:p w14:paraId="4D1FCDA0" w14:textId="77777777" w:rsidR="00EA05B3" w:rsidRDefault="00E51F84">
      <w:pPr>
        <w:jc w:val="both"/>
      </w:pPr>
      <w:r>
        <w:t>Pour les constructions neuves, le titulaire doit proposer des solutions innovantes et durables, intégrant les dernières avancées en matière de conception architecturale, de choix de matériaux et de technologies énergétiques. Les projets doivent répondre aux exigences réglementaires applicables, notamment en matière de sécurité, d’accessibilité et de performance environnementale.</w:t>
      </w:r>
    </w:p>
    <w:p w14:paraId="58204878" w14:textId="77777777" w:rsidR="00EA05B3" w:rsidRDefault="00E51F84">
      <w:pPr>
        <w:jc w:val="both"/>
      </w:pPr>
      <w:r>
        <w:t>Les travaux de réhabilitation doivent inclure une analyse approfondie de l’état existant des bâtiments, ainsi que la définition de solutions techniques adaptées pour leur mise aux normes et leur valorisation patrimoniale. Le titulaire doit veiller à préserver l’intégrité architecturale des bâtiments tout en optimisant leur fonctionnalité et leur performance énergétique.</w:t>
      </w:r>
    </w:p>
    <w:p w14:paraId="6988F929" w14:textId="77777777" w:rsidR="00EA05B3" w:rsidRDefault="00E51F84">
      <w:pPr>
        <w:jc w:val="both"/>
      </w:pPr>
      <w:r>
        <w:t>Les prestations de désamiantage et de démolition doivent être réalisées dans le strict respect des réglementations en vigueur, notamment en matière de sécurité et de gestion des déchets. Le titulaire doit garantir la traçabilité des opérations et la conformité des travaux aux normes environnementales.</w:t>
      </w:r>
    </w:p>
    <w:p w14:paraId="46CB845E" w14:textId="77777777" w:rsidR="00EA05B3" w:rsidRDefault="00E51F84">
      <w:pPr>
        <w:jc w:val="both"/>
      </w:pPr>
      <w:r>
        <w:lastRenderedPageBreak/>
        <w:t>Pour le réaménagement de locaux de recherche, le titulaire doit proposer des solutions adaptées aux besoins spécifiques des utilisateurs, en tenant compte des contraintes techniques et fonctionnelles des laboratoires et des locaux techniques. Les projets doivent intégrer des équipements modernes et performants, ainsi que des aménagements favorisant la collaboration et l’innovation.</w:t>
      </w:r>
    </w:p>
    <w:p w14:paraId="08A1E843" w14:textId="77777777" w:rsidR="00EA05B3" w:rsidRDefault="00E51F84">
      <w:pPr>
        <w:jc w:val="both"/>
      </w:pPr>
      <w:r>
        <w:t>Le titulaire est également responsable de la coordination avec les autres intervenants, notamment les entreprises de travaux, les bureaux d’études spécialisés et les autorités compétentes. Il doit assurer un suivi rigoureux des travaux, en veillant à la qualité des réalisations et au respect des spécifications techniques définies dans les documents contractuels.</w:t>
      </w:r>
    </w:p>
    <w:p w14:paraId="46580B36" w14:textId="77777777" w:rsidR="00EA05B3" w:rsidRDefault="00E51F84">
      <w:pPr>
        <w:pStyle w:val="Titre1"/>
        <w:numPr>
          <w:ilvl w:val="0"/>
          <w:numId w:val="1"/>
        </w:numPr>
      </w:pPr>
      <w:bookmarkStart w:id="44" w:name="_Toc218453336"/>
      <w:r>
        <w:t>Livrables attendus par phase</w:t>
      </w:r>
      <w:bookmarkEnd w:id="44"/>
    </w:p>
    <w:p w14:paraId="3AB2EB49" w14:textId="77777777" w:rsidR="00EA05B3" w:rsidRDefault="00E51F84">
      <w:pPr>
        <w:jc w:val="both"/>
      </w:pPr>
      <w:r>
        <w:t>Les livrables attendus par phase dans le cadre des missions de maîtrise d’œuvre doivent être conformes aux exigences définies dans les documents contractuels et répondre aux objectifs de qualité, de précision et de pertinence fixés par le maître d’ouvrage. Chaque phase de mission donne lieu à la production de livrables spécifiques, détaillés et adaptés aux besoins du projet.</w:t>
      </w:r>
    </w:p>
    <w:p w14:paraId="7CF93319" w14:textId="77777777" w:rsidR="00EA05B3" w:rsidRDefault="00E51F84">
      <w:pPr>
        <w:jc w:val="both"/>
      </w:pPr>
      <w:r>
        <w:t>Pour les études préalables (DIAG), les livrables incluent des diagnostics techniques, des relevés topographiques, des analyses de faisabilité et des recommandations stratégiques. Ces documents doivent permettre de définir les orientations générales du projet et d’identifier les contraintes et opportunités.</w:t>
      </w:r>
    </w:p>
    <w:p w14:paraId="7F2A2F47" w14:textId="77777777" w:rsidR="00EA05B3" w:rsidRDefault="00E51F84">
      <w:pPr>
        <w:jc w:val="both"/>
      </w:pPr>
      <w:r>
        <w:t>Pour les phases ESQ, APS et APD, les livrables incluent des esquisses, des avant-projets sommaires et définitifs, ainsi que des estimations financières. Ces documents doivent permettre de valider les choix architecturaux, techniques et économiques, tout en garantissant la conformité réglementaire.</w:t>
      </w:r>
    </w:p>
    <w:p w14:paraId="1064B7E6" w14:textId="77777777" w:rsidR="00EA05B3" w:rsidRDefault="00E51F84">
      <w:pPr>
        <w:jc w:val="both"/>
      </w:pPr>
      <w:r>
        <w:t>Pour la phase PRO, les livrables incluent les plans d’exécution, les cahiers des clauses techniques particulières (CCTP), les devis quantitatifs estimatifs (DQE) et les bordereaux de prix unitaires (BPU). Ces documents doivent permettre de préparer la consultation des entreprises et de garantir la qualité des travaux.</w:t>
      </w:r>
    </w:p>
    <w:p w14:paraId="02EFA4D6" w14:textId="77777777" w:rsidR="00EA05B3" w:rsidRDefault="00E51F84">
      <w:pPr>
        <w:jc w:val="both"/>
      </w:pPr>
      <w:r>
        <w:t>Pour les phases ACT, VISA, DET et AOR, les livrables incluent des rapports d’analyse des offres, des fiches de visas, des comptes rendus de chantier, des tableaux d’avancement et des procès-verbaux de réception. Ces documents doivent permettre de suivre l’exécution des travaux et de garantir leur conformité aux spécifications contractuelles.</w:t>
      </w:r>
    </w:p>
    <w:p w14:paraId="3E9354A6" w14:textId="77777777" w:rsidR="00EA05B3" w:rsidRDefault="00E51F84">
      <w:pPr>
        <w:jc w:val="both"/>
      </w:pPr>
      <w:r>
        <w:t>Le titulaire est tenu de respecter les délais de remise des livrables fixés dans les documents contractuels et de garantir leur qualité et leur exhaustivité. Toute modification ou complément des livrables doit être validé par le maître d’ouvrage.</w:t>
      </w:r>
    </w:p>
    <w:p w14:paraId="352332E8" w14:textId="77777777" w:rsidR="00EA05B3" w:rsidRDefault="00E51F84">
      <w:pPr>
        <w:pStyle w:val="Titre2"/>
        <w:numPr>
          <w:ilvl w:val="1"/>
          <w:numId w:val="1"/>
        </w:numPr>
      </w:pPr>
      <w:bookmarkStart w:id="45" w:name="_Toc218453337"/>
      <w:r>
        <w:t>Principes généraux (support numérique, formats, langue, niveau de détail)</w:t>
      </w:r>
      <w:bookmarkEnd w:id="45"/>
    </w:p>
    <w:p w14:paraId="2264CD84" w14:textId="77777777" w:rsidR="00EA05B3" w:rsidRDefault="00E51F84">
      <w:pPr>
        <w:jc w:val="both"/>
      </w:pPr>
      <w:r>
        <w:lastRenderedPageBreak/>
        <w:t>Les livrables produits dans le cadre des missions de maîtrise d’œuvre doivent respecter des principes généraux en matière de support, de format, de langue et de niveau de détail, afin de garantir leur qualité, leur lisibilité et leur pertinence pour le maître d’ouvrage et les autres parties prenantes.</w:t>
      </w:r>
    </w:p>
    <w:p w14:paraId="102D15A0" w14:textId="77777777" w:rsidR="00EA05B3" w:rsidRDefault="00E51F84">
      <w:pPr>
        <w:jc w:val="both"/>
      </w:pPr>
      <w:r>
        <w:t>Les livrables doivent être fournis sous format numérique, sauf disposition contraire spécifiée dans les documents contractuels. Les formats numériques doivent être compatibles avec les outils utilisés par le maître d’ouvrage, notamment les logiciels de conception assistée par ordinateur (CAO) et les plateformes de gestion de projet. Les fichiers doivent être structurés de manière claire et organisée, avec des noms de fichiers explicites et des métadonnées complètes.</w:t>
      </w:r>
    </w:p>
    <w:p w14:paraId="2CA35858" w14:textId="77777777" w:rsidR="00EA05B3" w:rsidRDefault="00E51F84">
      <w:pPr>
        <w:jc w:val="both"/>
      </w:pPr>
      <w:r>
        <w:t>Les livrables doivent être rédigés en langue française, sauf disposition contraire spécifiée dans les documents contractuels. La rédaction doit être claire, précise et conforme aux normes rédactionnelles en vigueur. Les documents doivent inclure des légendes, des annotations et des commentaires explicatifs, afin de faciliter leur compréhension.</w:t>
      </w:r>
    </w:p>
    <w:p w14:paraId="1180EACF" w14:textId="77777777" w:rsidR="00EA05B3" w:rsidRDefault="00E51F84">
      <w:pPr>
        <w:jc w:val="both"/>
      </w:pPr>
      <w:r>
        <w:t>Le niveau de détail des livrables doit être adapté à la phase de mission et aux besoins du projet. Les documents doivent inclure des informations techniques, financières et réglementaires complètes, ainsi que des illustrations graphiques de qualité (plans, schémas, maquettes, etc.). Les livrables doivent permettre de valider les choix techniques et architecturaux, de préparer la consultation des entreprises et de suivre l’exécution des travaux.</w:t>
      </w:r>
    </w:p>
    <w:p w14:paraId="19BCBB94" w14:textId="77777777" w:rsidR="00EA05B3" w:rsidRDefault="00E51F84">
      <w:pPr>
        <w:jc w:val="both"/>
      </w:pPr>
      <w:r>
        <w:t>Le titulaire est tenu de respecter les principes généraux définis dans cette clause et de garantir la qualité, la lisibilité et la pertinence des livrables produits. Toute non-conformité des livrables peut donner lieu à des demandes de correction ou à des pénalités, conformément aux dispositions du CCAG-MOE.</w:t>
      </w:r>
    </w:p>
    <w:p w14:paraId="7874CEF7" w14:textId="77777777" w:rsidR="00EA05B3" w:rsidRDefault="00E51F84">
      <w:pPr>
        <w:pStyle w:val="Titre2"/>
        <w:numPr>
          <w:ilvl w:val="1"/>
          <w:numId w:val="1"/>
        </w:numPr>
      </w:pPr>
      <w:bookmarkStart w:id="46" w:name="_Toc218453338"/>
      <w:r>
        <w:t>Livrables DIAG / études préalables</w:t>
      </w:r>
      <w:bookmarkEnd w:id="46"/>
    </w:p>
    <w:p w14:paraId="3434CE65" w14:textId="77777777" w:rsidR="00EA05B3" w:rsidRDefault="00E51F84">
      <w:pPr>
        <w:jc w:val="both"/>
      </w:pPr>
      <w:r>
        <w:t>Les livrables relatifs à la phase DIAG (diagnostics et études préalables) doivent permettre d’établir une analyse approfondie de l’état existant des ouvrages, infrastructures ou bâtiments concernés, ainsi que des contraintes techniques, réglementaires et environnementales. Ces livrables incluent notamment :</w:t>
      </w:r>
    </w:p>
    <w:p w14:paraId="68DECB7C" w14:textId="77777777" w:rsidR="00EA05B3" w:rsidRDefault="00E51F84">
      <w:pPr>
        <w:pStyle w:val="Paragraphedeliste"/>
        <w:numPr>
          <w:ilvl w:val="0"/>
          <w:numId w:val="22"/>
        </w:numPr>
        <w:jc w:val="both"/>
      </w:pPr>
      <w:r>
        <w:t>Un rapport détaillé de diagnostic comprenant une description exhaustive des ouvrages existants, leur état structurel, fonctionnel et technique, ainsi que les éventuelles pathologies identifiées.</w:t>
      </w:r>
    </w:p>
    <w:p w14:paraId="4631493C" w14:textId="77777777" w:rsidR="00EA05B3" w:rsidRDefault="00E51F84">
      <w:pPr>
        <w:pStyle w:val="Paragraphedeliste"/>
        <w:numPr>
          <w:ilvl w:val="0"/>
          <w:numId w:val="22"/>
        </w:numPr>
        <w:jc w:val="both"/>
      </w:pPr>
      <w:r>
        <w:t>Une analyse des contraintes réglementaires applicables, incluant les normes en matière d’accessibilité, de sécurité, d’environnement, et de performance énergétique.</w:t>
      </w:r>
    </w:p>
    <w:p w14:paraId="6BD35FEE" w14:textId="77777777" w:rsidR="00EA05B3" w:rsidRDefault="00E51F84">
      <w:pPr>
        <w:pStyle w:val="Paragraphedeliste"/>
        <w:numPr>
          <w:ilvl w:val="0"/>
          <w:numId w:val="22"/>
        </w:numPr>
        <w:jc w:val="both"/>
      </w:pPr>
      <w:r>
        <w:t>Une étude des risques spécifiques liés au site, tels que les risques sanitaires, environnementaux, ou liés à la biosécurité, notamment pour les sites classés ICPE ou situés en zones protégées.</w:t>
      </w:r>
    </w:p>
    <w:p w14:paraId="27142533" w14:textId="77777777" w:rsidR="00EA05B3" w:rsidRDefault="00E51F84">
      <w:pPr>
        <w:pStyle w:val="Paragraphedeliste"/>
        <w:numPr>
          <w:ilvl w:val="0"/>
          <w:numId w:val="22"/>
        </w:numPr>
        <w:jc w:val="both"/>
      </w:pPr>
      <w:r>
        <w:t>Une cartographie des réseaux existants (eaux usées, électricité, télécommunications, etc.) accompagnée de relevés précis et géoréférencés.</w:t>
      </w:r>
    </w:p>
    <w:p w14:paraId="4AE3D331" w14:textId="77777777" w:rsidR="00EA05B3" w:rsidRDefault="00E51F84">
      <w:pPr>
        <w:pStyle w:val="Paragraphedeliste"/>
        <w:numPr>
          <w:ilvl w:val="0"/>
          <w:numId w:val="22"/>
        </w:numPr>
        <w:jc w:val="both"/>
      </w:pPr>
      <w:r>
        <w:lastRenderedPageBreak/>
        <w:t>Une analyse des besoins fonctionnels et des objectifs de mise aux normes, de valorisation patrimoniale, ou de performance énergétique.</w:t>
      </w:r>
    </w:p>
    <w:p w14:paraId="2129EB73" w14:textId="77777777" w:rsidR="00EA05B3" w:rsidRDefault="00E51F84">
      <w:pPr>
        <w:pStyle w:val="Paragraphedeliste"/>
        <w:numPr>
          <w:ilvl w:val="0"/>
          <w:numId w:val="22"/>
        </w:numPr>
        <w:jc w:val="both"/>
      </w:pPr>
      <w:r>
        <w:t>Une estimation préliminaire des coûts des travaux nécessaires, accompagnée d’une analyse des variantes possibles.</w:t>
      </w:r>
    </w:p>
    <w:p w14:paraId="603A5CCA" w14:textId="77777777" w:rsidR="00EA05B3" w:rsidRDefault="00E51F84">
      <w:pPr>
        <w:pStyle w:val="Paragraphedeliste"/>
        <w:numPr>
          <w:ilvl w:val="0"/>
          <w:numId w:val="22"/>
        </w:numPr>
        <w:jc w:val="both"/>
      </w:pPr>
      <w:r>
        <w:t>Une synthèse des données collectées, présentée sous forme de tableaux, graphiques, et cartographies, dans des formats numériques compatibles avec les outils du maître d’ouvrage.</w:t>
      </w:r>
    </w:p>
    <w:p w14:paraId="3A068C32" w14:textId="77777777" w:rsidR="00EA05B3" w:rsidRDefault="00E51F84">
      <w:pPr>
        <w:jc w:val="both"/>
      </w:pPr>
      <w:r>
        <w:t>Les livrables doivent être remis sous format numérique, en langue française, et respecter les standards de structuration des données définis par le maître d’ouvrage. Ils doivent être accompagnés d’une note méthodologique expliquant les outils et techniques utilisés pour les diagnostics.</w:t>
      </w:r>
    </w:p>
    <w:p w14:paraId="283D39B3" w14:textId="77777777" w:rsidR="00EA05B3" w:rsidRDefault="00E51F84">
      <w:pPr>
        <w:pStyle w:val="Titre2"/>
        <w:numPr>
          <w:ilvl w:val="1"/>
          <w:numId w:val="1"/>
        </w:numPr>
      </w:pPr>
      <w:bookmarkStart w:id="47" w:name="_Toc218453339"/>
      <w:r>
        <w:t>Livrables ESQ</w:t>
      </w:r>
      <w:bookmarkEnd w:id="47"/>
    </w:p>
    <w:p w14:paraId="4FDB5235" w14:textId="77777777" w:rsidR="00EA05B3" w:rsidRDefault="00E51F84">
      <w:pPr>
        <w:jc w:val="both"/>
      </w:pPr>
      <w:r>
        <w:t>Les livrables de la phase ESQ (Esquisse) visent à proposer une première approche conceptuelle et technique des projets, en tenant compte des objectifs fonctionnels, esthétiques, et environnementaux définis par le maître d’ouvrage. Ces livrables incluent :</w:t>
      </w:r>
    </w:p>
    <w:p w14:paraId="2BED8E5A" w14:textId="77777777" w:rsidR="00EA05B3" w:rsidRDefault="00E51F84">
      <w:pPr>
        <w:pStyle w:val="Paragraphedeliste"/>
        <w:numPr>
          <w:ilvl w:val="0"/>
          <w:numId w:val="23"/>
        </w:numPr>
        <w:jc w:val="both"/>
      </w:pPr>
      <w:r>
        <w:t>Une présentation des différentes options d’aménagement ou de construction, sous forme de plans sommaires, croquis, et schémas explicatifs.</w:t>
      </w:r>
    </w:p>
    <w:p w14:paraId="537AD707" w14:textId="77777777" w:rsidR="00EA05B3" w:rsidRDefault="00E51F84">
      <w:pPr>
        <w:pStyle w:val="Paragraphedeliste"/>
        <w:numPr>
          <w:ilvl w:val="0"/>
          <w:numId w:val="23"/>
        </w:numPr>
        <w:jc w:val="both"/>
      </w:pPr>
      <w:r>
        <w:t>Une analyse comparative des variantes proposées, incluant leurs avantages, inconvénients, et impacts techniques, financiers, et environnementaux.</w:t>
      </w:r>
    </w:p>
    <w:p w14:paraId="2A981A8F" w14:textId="77777777" w:rsidR="00EA05B3" w:rsidRDefault="00E51F84">
      <w:pPr>
        <w:pStyle w:val="Paragraphedeliste"/>
        <w:numPr>
          <w:ilvl w:val="0"/>
          <w:numId w:val="23"/>
        </w:numPr>
        <w:jc w:val="both"/>
      </w:pPr>
      <w:r>
        <w:t>Une estimation préliminaire des coûts associés à chaque variante, accompagnée d’une analyse des risques et des opportunités.</w:t>
      </w:r>
    </w:p>
    <w:p w14:paraId="283FB2D2" w14:textId="77777777" w:rsidR="00EA05B3" w:rsidRDefault="00E51F84">
      <w:pPr>
        <w:pStyle w:val="Paragraphedeliste"/>
        <w:numPr>
          <w:ilvl w:val="0"/>
          <w:numId w:val="23"/>
        </w:numPr>
        <w:jc w:val="both"/>
      </w:pPr>
      <w:r>
        <w:t>Une description des principes architecturaux et techniques envisagés, en lien avec les objectifs de performance énergétique, de réduction de l’empreinte carbone, et de valorisation patrimoniale.</w:t>
      </w:r>
    </w:p>
    <w:p w14:paraId="2EBBF815" w14:textId="77777777" w:rsidR="00EA05B3" w:rsidRDefault="00E51F84">
      <w:pPr>
        <w:pStyle w:val="Paragraphedeliste"/>
        <w:numPr>
          <w:ilvl w:val="0"/>
          <w:numId w:val="23"/>
        </w:numPr>
        <w:jc w:val="both"/>
      </w:pPr>
      <w:r>
        <w:t>Une synthèse des consultations réalisées avec les parties prenantes, incluant les retours des usagers, des exploitants, et des autorités compétentes.</w:t>
      </w:r>
    </w:p>
    <w:p w14:paraId="7C2916A4" w14:textId="77777777" w:rsidR="00EA05B3" w:rsidRDefault="00E51F84">
      <w:pPr>
        <w:pStyle w:val="Paragraphedeliste"/>
        <w:numPr>
          <w:ilvl w:val="0"/>
          <w:numId w:val="23"/>
        </w:numPr>
        <w:jc w:val="both"/>
      </w:pPr>
      <w:r>
        <w:t>Une note méthodologique détaillant les hypothèses retenues, les outils utilisés, et les sources de données mobilisées.</w:t>
      </w:r>
    </w:p>
    <w:p w14:paraId="4F5689B0" w14:textId="77777777" w:rsidR="00EA05B3" w:rsidRDefault="00E51F84">
      <w:pPr>
        <w:jc w:val="both"/>
      </w:pPr>
      <w:r>
        <w:t>Les livrables doivent être remis sous format numérique, en langue française, et respecter les standards de structuration des données définis par le maître d’ouvrage. Ils doivent permettre au maître d’ouvrage de valider une orientation générale pour les phases suivantes.</w:t>
      </w:r>
    </w:p>
    <w:p w14:paraId="45ED055F" w14:textId="77777777" w:rsidR="00EA05B3" w:rsidRDefault="00E51F84">
      <w:pPr>
        <w:pStyle w:val="Titre2"/>
        <w:numPr>
          <w:ilvl w:val="1"/>
          <w:numId w:val="1"/>
        </w:numPr>
      </w:pPr>
      <w:bookmarkStart w:id="48" w:name="_Toc218453340"/>
      <w:r>
        <w:t>Livrables APS (y compris premières estimations financières, variantes)</w:t>
      </w:r>
      <w:bookmarkEnd w:id="48"/>
    </w:p>
    <w:p w14:paraId="30F3DE96" w14:textId="77777777" w:rsidR="00EA05B3" w:rsidRDefault="00E51F84">
      <w:pPr>
        <w:jc w:val="both"/>
      </w:pPr>
      <w:r>
        <w:t>Les livrables de la phase APS (Avant-Projet Sommaire) doivent permettre de définir les grandes lignes du projet, tant sur le plan technique que financier, tout en intégrant les contraintes réglementaires et environnementales. Ces livrables incluent :</w:t>
      </w:r>
    </w:p>
    <w:p w14:paraId="16AEE880" w14:textId="77777777" w:rsidR="00EA05B3" w:rsidRDefault="00E51F84">
      <w:pPr>
        <w:pStyle w:val="Paragraphedeliste"/>
        <w:numPr>
          <w:ilvl w:val="0"/>
          <w:numId w:val="24"/>
        </w:numPr>
        <w:jc w:val="both"/>
      </w:pPr>
      <w:r>
        <w:lastRenderedPageBreak/>
        <w:t>Des plans sommaires à l’échelle appropriée, permettant de visualiser l’implantation des ouvrages, leur organisation fonctionnelle, et leur intégration dans le site.</w:t>
      </w:r>
    </w:p>
    <w:p w14:paraId="4F1A3F54" w14:textId="77777777" w:rsidR="00EA05B3" w:rsidRDefault="00E51F84">
      <w:pPr>
        <w:pStyle w:val="Paragraphedeliste"/>
        <w:numPr>
          <w:ilvl w:val="0"/>
          <w:numId w:val="24"/>
        </w:numPr>
        <w:jc w:val="both"/>
      </w:pPr>
      <w:r>
        <w:t>Une description des solutions techniques retenues, incluant les matériaux, les systèmes énergétiques, et les dispositifs de gestion des eaux et des déchets.</w:t>
      </w:r>
    </w:p>
    <w:p w14:paraId="3CFC68A3" w14:textId="77777777" w:rsidR="00EA05B3" w:rsidRDefault="00E51F84">
      <w:pPr>
        <w:pStyle w:val="Paragraphedeliste"/>
        <w:numPr>
          <w:ilvl w:val="0"/>
          <w:numId w:val="24"/>
        </w:numPr>
        <w:jc w:val="both"/>
      </w:pPr>
      <w:r>
        <w:t>Une estimation financière préliminaire, détaillée par poste de travaux, avec une analyse des variantes possibles et de leurs impacts économiques.</w:t>
      </w:r>
    </w:p>
    <w:p w14:paraId="3A46F701" w14:textId="77777777" w:rsidR="00EA05B3" w:rsidRDefault="00E51F84">
      <w:pPr>
        <w:pStyle w:val="Paragraphedeliste"/>
        <w:numPr>
          <w:ilvl w:val="0"/>
          <w:numId w:val="24"/>
        </w:numPr>
        <w:jc w:val="both"/>
      </w:pPr>
      <w:r>
        <w:t>Une analyse des contraintes réglementaires et environnementales, incluant les démarches nécessaires pour obtenir les autorisations administratives.</w:t>
      </w:r>
    </w:p>
    <w:p w14:paraId="4F7EA745" w14:textId="77777777" w:rsidR="00EA05B3" w:rsidRDefault="00E51F84">
      <w:pPr>
        <w:pStyle w:val="Paragraphedeliste"/>
        <w:numPr>
          <w:ilvl w:val="0"/>
          <w:numId w:val="24"/>
        </w:numPr>
        <w:jc w:val="both"/>
      </w:pPr>
      <w:r>
        <w:t>Une évaluation des performances énergétiques et environnementales attendues, accompagnée d’une analyse des impacts sur la biodiversité et l’empreinte carbone.</w:t>
      </w:r>
    </w:p>
    <w:p w14:paraId="48E3EDF7" w14:textId="77777777" w:rsidR="00EA05B3" w:rsidRDefault="00E51F84">
      <w:pPr>
        <w:pStyle w:val="Paragraphedeliste"/>
        <w:numPr>
          <w:ilvl w:val="0"/>
          <w:numId w:val="24"/>
        </w:numPr>
        <w:jc w:val="both"/>
      </w:pPr>
      <w:r>
        <w:t>Une synthèse des consultations réalisées avec les parties prenantes, incluant les retours des exploitants, des usagers, et des autorités compétentes.</w:t>
      </w:r>
    </w:p>
    <w:p w14:paraId="6B2CE5C9" w14:textId="77777777" w:rsidR="00EA05B3" w:rsidRDefault="00E51F84">
      <w:pPr>
        <w:jc w:val="both"/>
      </w:pPr>
      <w:r>
        <w:t>Les livrables doivent être remis sous format numérique, en langue française, et respecter les standards de structuration des données définis par le maître d’ouvrage. Ils doivent permettre au maître d’ouvrage de valider les orientations techniques et financières du projet avant de passer à la phase APD.</w:t>
      </w:r>
    </w:p>
    <w:p w14:paraId="34782DAE" w14:textId="77777777" w:rsidR="00EA05B3" w:rsidRDefault="00E51F84">
      <w:pPr>
        <w:pStyle w:val="Titre2"/>
        <w:numPr>
          <w:ilvl w:val="1"/>
          <w:numId w:val="1"/>
        </w:numPr>
      </w:pPr>
      <w:bookmarkStart w:id="49" w:name="_Toc218453341"/>
      <w:r>
        <w:t>Livrables APD (dossier de consultation interne, estimation affinée, conformité réglementaire)</w:t>
      </w:r>
      <w:bookmarkEnd w:id="49"/>
    </w:p>
    <w:p w14:paraId="017D4827" w14:textId="77777777" w:rsidR="00EA05B3" w:rsidRDefault="00E51F84">
      <w:pPr>
        <w:jc w:val="both"/>
      </w:pPr>
      <w:r>
        <w:t>Les livrables de la phase APD (Avant-Projet Définitif) doivent permettre de finaliser les choix techniques et financiers du projet, tout en garantissant sa conformité réglementaire. Ces livrables incluent :</w:t>
      </w:r>
    </w:p>
    <w:p w14:paraId="3E45AEC6" w14:textId="77777777" w:rsidR="00EA05B3" w:rsidRDefault="00E51F84">
      <w:pPr>
        <w:pStyle w:val="Paragraphedeliste"/>
        <w:numPr>
          <w:ilvl w:val="0"/>
          <w:numId w:val="25"/>
        </w:numPr>
        <w:jc w:val="both"/>
      </w:pPr>
      <w:r>
        <w:t>Des plans détaillés à l’échelle appropriée, permettant de visualiser l’implantation des ouvrages, leur organisation fonctionnelle, et leur intégration dans le site.</w:t>
      </w:r>
    </w:p>
    <w:p w14:paraId="124EBB06" w14:textId="77777777" w:rsidR="00EA05B3" w:rsidRDefault="00E51F84">
      <w:pPr>
        <w:pStyle w:val="Paragraphedeliste"/>
        <w:numPr>
          <w:ilvl w:val="0"/>
          <w:numId w:val="25"/>
        </w:numPr>
        <w:jc w:val="both"/>
      </w:pPr>
      <w:r>
        <w:t>Une description précise des solutions techniques retenues, incluant les matériaux, les systèmes énergétiques, et les dispositifs de gestion des eaux et des déchets.</w:t>
      </w:r>
    </w:p>
    <w:p w14:paraId="716992FE" w14:textId="77777777" w:rsidR="00EA05B3" w:rsidRDefault="00E51F84">
      <w:pPr>
        <w:pStyle w:val="Paragraphedeliste"/>
        <w:numPr>
          <w:ilvl w:val="0"/>
          <w:numId w:val="25"/>
        </w:numPr>
        <w:jc w:val="both"/>
      </w:pPr>
      <w:r>
        <w:t>Une estimation financière affinée, détaillée par poste de travaux, avec une analyse des variantes possibles et de leurs impacts économiques.</w:t>
      </w:r>
    </w:p>
    <w:p w14:paraId="7A3914DA" w14:textId="77777777" w:rsidR="00EA05B3" w:rsidRDefault="00E51F84">
      <w:pPr>
        <w:pStyle w:val="Paragraphedeliste"/>
        <w:numPr>
          <w:ilvl w:val="0"/>
          <w:numId w:val="25"/>
        </w:numPr>
        <w:jc w:val="both"/>
      </w:pPr>
      <w:r>
        <w:t>Un dossier de consultation interne, incluant les pièces nécessaires à la préparation des marchés de travaux (CCTP, DPGF, plans, etc.).</w:t>
      </w:r>
    </w:p>
    <w:p w14:paraId="7AE1F5B0" w14:textId="77777777" w:rsidR="00EA05B3" w:rsidRDefault="00E51F84">
      <w:pPr>
        <w:pStyle w:val="Paragraphedeliste"/>
        <w:numPr>
          <w:ilvl w:val="0"/>
          <w:numId w:val="25"/>
        </w:numPr>
        <w:jc w:val="both"/>
      </w:pPr>
      <w:r>
        <w:t>Une analyse de conformité réglementaire, incluant les démarches nécessaires pour obtenir les autorisations administratives et les certifications éventuelles.</w:t>
      </w:r>
    </w:p>
    <w:p w14:paraId="499B62F0" w14:textId="77777777" w:rsidR="00EA05B3" w:rsidRDefault="00E51F84">
      <w:pPr>
        <w:pStyle w:val="Paragraphedeliste"/>
        <w:numPr>
          <w:ilvl w:val="0"/>
          <w:numId w:val="25"/>
        </w:numPr>
        <w:jc w:val="both"/>
      </w:pPr>
      <w:r>
        <w:t>Une évaluation des performances énergétiques et environnementales attendues, accompagnée d’une analyse des impacts sur la biodiversité et l’empreinte carbone.</w:t>
      </w:r>
    </w:p>
    <w:p w14:paraId="692F70B8" w14:textId="77777777" w:rsidR="00EA05B3" w:rsidRDefault="00E51F84">
      <w:pPr>
        <w:pStyle w:val="Paragraphedeliste"/>
        <w:numPr>
          <w:ilvl w:val="0"/>
          <w:numId w:val="25"/>
        </w:numPr>
        <w:jc w:val="both"/>
      </w:pPr>
      <w:r>
        <w:t>Une synthèse des consultations réalisées avec les parties prenantes, incluant les retours des exploitants, des usagers, et des autorités compétentes.</w:t>
      </w:r>
    </w:p>
    <w:p w14:paraId="5C043362" w14:textId="77777777" w:rsidR="00EA05B3" w:rsidRDefault="00E51F84">
      <w:pPr>
        <w:jc w:val="both"/>
      </w:pPr>
      <w:r>
        <w:t>Les livrables doivent être remis sous format numérique, en langue française, et respecter les standards de structuration des données définis par le maître d’ouvrage. Ils doivent permettre au maître d’ouvrage de valider les choix définitifs du projet avant de passer à la phase PRO.</w:t>
      </w:r>
    </w:p>
    <w:p w14:paraId="28343010" w14:textId="77777777" w:rsidR="00EA05B3" w:rsidRDefault="00E51F84">
      <w:pPr>
        <w:pStyle w:val="Titre2"/>
        <w:numPr>
          <w:ilvl w:val="1"/>
          <w:numId w:val="1"/>
        </w:numPr>
      </w:pPr>
      <w:bookmarkStart w:id="50" w:name="_Toc218453342"/>
      <w:r>
        <w:lastRenderedPageBreak/>
        <w:t>Livrables PRO (plans d’exécution, CCTP travaux, DPGF/BPU, estimations détaillées par lots)</w:t>
      </w:r>
      <w:bookmarkEnd w:id="50"/>
    </w:p>
    <w:p w14:paraId="75249A25" w14:textId="77777777" w:rsidR="00EA05B3" w:rsidRDefault="00E51F84">
      <w:pPr>
        <w:jc w:val="both"/>
      </w:pPr>
      <w:r>
        <w:t>Les livrables de la phase PRO (Études de Projet) doivent permettre de préparer la mise en œuvre des travaux, en fournissant des documents techniques et administratifs complets et détaillés. Ces livrables incluent :</w:t>
      </w:r>
    </w:p>
    <w:p w14:paraId="183A7076" w14:textId="77777777" w:rsidR="00EA05B3" w:rsidRDefault="00E51F84">
      <w:pPr>
        <w:pStyle w:val="Paragraphedeliste"/>
        <w:numPr>
          <w:ilvl w:val="0"/>
          <w:numId w:val="26"/>
        </w:numPr>
        <w:jc w:val="both"/>
      </w:pPr>
      <w:r>
        <w:t>Des plans d’exécution détaillés, permettant de visualiser l’implantation des ouvrages, leur organisation fonctionnelle, et leur intégration dans le site.</w:t>
      </w:r>
    </w:p>
    <w:p w14:paraId="14F90B74" w14:textId="77777777" w:rsidR="00EA05B3" w:rsidRDefault="00E51F84">
      <w:pPr>
        <w:pStyle w:val="Paragraphedeliste"/>
        <w:numPr>
          <w:ilvl w:val="0"/>
          <w:numId w:val="26"/>
        </w:numPr>
        <w:jc w:val="both"/>
      </w:pPr>
      <w:r>
        <w:t>Un Cahier des Clauses Techniques Particulières (CCTP) complet, décrivant les spécifications techniques des travaux à réaliser.</w:t>
      </w:r>
    </w:p>
    <w:p w14:paraId="3139178A" w14:textId="77777777" w:rsidR="00EA05B3" w:rsidRDefault="00E51F84">
      <w:pPr>
        <w:pStyle w:val="Paragraphedeliste"/>
        <w:numPr>
          <w:ilvl w:val="0"/>
          <w:numId w:val="26"/>
        </w:numPr>
        <w:jc w:val="both"/>
      </w:pPr>
      <w:r>
        <w:t>Un Détail Quantitatif Estimatif (DQE) et un Bordereau des Prix Unitaires (BPU), permettant de chiffrer précisément les travaux par lot.</w:t>
      </w:r>
    </w:p>
    <w:p w14:paraId="7648DE06" w14:textId="77777777" w:rsidR="00EA05B3" w:rsidRDefault="00E51F84">
      <w:pPr>
        <w:pStyle w:val="Paragraphedeliste"/>
        <w:numPr>
          <w:ilvl w:val="0"/>
          <w:numId w:val="26"/>
        </w:numPr>
        <w:jc w:val="both"/>
      </w:pPr>
      <w:r>
        <w:t>Une estimation financière détaillée, par poste de travaux et par lot, incluant les coûts des variantes éventuelles.</w:t>
      </w:r>
    </w:p>
    <w:p w14:paraId="647A84AA" w14:textId="77777777" w:rsidR="00EA05B3" w:rsidRDefault="00E51F84">
      <w:pPr>
        <w:pStyle w:val="Paragraphedeliste"/>
        <w:numPr>
          <w:ilvl w:val="0"/>
          <w:numId w:val="26"/>
        </w:numPr>
        <w:jc w:val="both"/>
      </w:pPr>
      <w:r>
        <w:t>Une analyse des contraintes réglementaires et environnementales, incluant les démarches nécessaires pour obtenir les autorisations administratives et les certifications éventuelles.</w:t>
      </w:r>
    </w:p>
    <w:p w14:paraId="4B404A98" w14:textId="77777777" w:rsidR="00EA05B3" w:rsidRDefault="00E51F84">
      <w:pPr>
        <w:pStyle w:val="Paragraphedeliste"/>
        <w:numPr>
          <w:ilvl w:val="0"/>
          <w:numId w:val="26"/>
        </w:numPr>
        <w:jc w:val="both"/>
      </w:pPr>
      <w:r>
        <w:t>Une évaluation des performances énergétiques et environnementales attendues, accompagnée d’une analyse des impacts sur la biodiversité et l’empreinte carbone.</w:t>
      </w:r>
    </w:p>
    <w:p w14:paraId="7C7A8514" w14:textId="77777777" w:rsidR="00EA05B3" w:rsidRDefault="00E51F84">
      <w:pPr>
        <w:pStyle w:val="Paragraphedeliste"/>
        <w:numPr>
          <w:ilvl w:val="0"/>
          <w:numId w:val="26"/>
        </w:numPr>
        <w:jc w:val="both"/>
      </w:pPr>
      <w:r>
        <w:t>Une synthèse des consultations réalisées avec les parties prenantes, incluant les retours des exploitants, des usagers, et des autorités compétentes.</w:t>
      </w:r>
    </w:p>
    <w:p w14:paraId="035044A2" w14:textId="77777777" w:rsidR="00EA05B3" w:rsidRDefault="00E51F84">
      <w:pPr>
        <w:jc w:val="both"/>
      </w:pPr>
      <w:r>
        <w:t>Les livrables doivent être remis sous format numérique, en langue française, et respecter les standards de structuration des données définis par le maître d’ouvrage. Ils doivent permettre au maître d’ouvrage de lancer les consultations pour la passation des marchés de travaux.</w:t>
      </w:r>
    </w:p>
    <w:p w14:paraId="3965B1C6" w14:textId="77777777" w:rsidR="00EA05B3" w:rsidRDefault="00E51F84">
      <w:pPr>
        <w:pStyle w:val="Titre2"/>
        <w:numPr>
          <w:ilvl w:val="1"/>
          <w:numId w:val="1"/>
        </w:numPr>
      </w:pPr>
      <w:bookmarkStart w:id="51" w:name="_Toc218453343"/>
      <w:r>
        <w:t>Livrables ACT (rapport d’analyse des offres, tableaux comparatifs, mise au point)</w:t>
      </w:r>
      <w:bookmarkEnd w:id="51"/>
    </w:p>
    <w:p w14:paraId="0D61D83F" w14:textId="77777777" w:rsidR="00EA05B3" w:rsidRDefault="00E51F84">
      <w:pPr>
        <w:jc w:val="both"/>
      </w:pPr>
      <w:r>
        <w:t>La mission ACT (Assistance pour la passation des contrats de travaux) implique la production de livrables permettant au maître d’ouvrage de sélectionner les titulaires des marchés de travaux dans des conditions optimales de transparence, de conformité réglementaire et d’efficacité.</w:t>
      </w:r>
    </w:p>
    <w:p w14:paraId="7DB18ECC" w14:textId="77777777" w:rsidR="00EA05B3" w:rsidRDefault="00E51F84">
      <w:pPr>
        <w:jc w:val="both"/>
      </w:pPr>
      <w:r>
        <w:t>Le titulaire devra fournir un rapport d’analyse des offres, détaillant pour chaque offre reçue :</w:t>
      </w:r>
    </w:p>
    <w:p w14:paraId="1FC024DE" w14:textId="77777777" w:rsidR="00EA05B3" w:rsidRDefault="00E51F84">
      <w:pPr>
        <w:pStyle w:val="Paragraphedeliste"/>
        <w:numPr>
          <w:ilvl w:val="0"/>
          <w:numId w:val="27"/>
        </w:numPr>
        <w:jc w:val="both"/>
      </w:pPr>
      <w:r>
        <w:t>La conformité administrative et technique des offres par rapport aux exigences du dossier de consultation des entreprises (DCE).</w:t>
      </w:r>
    </w:p>
    <w:p w14:paraId="29531CC3" w14:textId="77777777" w:rsidR="00EA05B3" w:rsidRDefault="00E51F84">
      <w:pPr>
        <w:pStyle w:val="Paragraphedeliste"/>
        <w:numPr>
          <w:ilvl w:val="0"/>
          <w:numId w:val="27"/>
        </w:numPr>
        <w:jc w:val="both"/>
      </w:pPr>
      <w:r>
        <w:t>Une analyse comparative des prix proposés, incluant une vérification de la cohérence entre les prix unitaires et les quantités estimées.</w:t>
      </w:r>
    </w:p>
    <w:p w14:paraId="74831C95" w14:textId="77777777" w:rsidR="00EA05B3" w:rsidRDefault="00E51F84">
      <w:pPr>
        <w:pStyle w:val="Paragraphedeliste"/>
        <w:numPr>
          <w:ilvl w:val="0"/>
          <w:numId w:val="27"/>
        </w:numPr>
        <w:jc w:val="both"/>
      </w:pPr>
      <w:r>
        <w:t>Une évaluation qualitative des variantes proposées, le cas échéant, en fonction des critères définis dans le règlement de consultation.</w:t>
      </w:r>
    </w:p>
    <w:p w14:paraId="64EC85B9" w14:textId="77777777" w:rsidR="00EA05B3" w:rsidRDefault="00E51F84">
      <w:pPr>
        <w:pStyle w:val="Paragraphedeliste"/>
        <w:numPr>
          <w:ilvl w:val="0"/>
          <w:numId w:val="27"/>
        </w:numPr>
        <w:jc w:val="both"/>
      </w:pPr>
      <w:r>
        <w:t>Une synthèse des points forts et des points faibles de chaque offre, accompagnée de recommandations motivées.</w:t>
      </w:r>
    </w:p>
    <w:p w14:paraId="60D30550" w14:textId="77777777" w:rsidR="00EA05B3" w:rsidRDefault="00E51F84">
      <w:pPr>
        <w:jc w:val="both"/>
      </w:pPr>
      <w:r>
        <w:lastRenderedPageBreak/>
        <w:t>Le titulaire devra également produire des tableaux comparatifs des offres, structurés selon les critères de sélection définis dans le DCE. Ces tableaux devront inclure :</w:t>
      </w:r>
    </w:p>
    <w:p w14:paraId="1A7FB89D" w14:textId="77777777" w:rsidR="00EA05B3" w:rsidRDefault="00E51F84">
      <w:pPr>
        <w:pStyle w:val="Paragraphedeliste"/>
        <w:numPr>
          <w:ilvl w:val="0"/>
          <w:numId w:val="28"/>
        </w:numPr>
        <w:jc w:val="both"/>
      </w:pPr>
      <w:r>
        <w:t>Les notes attribuées à chaque critère pour chaque candidat.</w:t>
      </w:r>
    </w:p>
    <w:p w14:paraId="30DA1DC0" w14:textId="77777777" w:rsidR="00EA05B3" w:rsidRDefault="00E51F84">
      <w:pPr>
        <w:pStyle w:val="Paragraphedeliste"/>
        <w:numPr>
          <w:ilvl w:val="0"/>
          <w:numId w:val="28"/>
        </w:numPr>
        <w:jc w:val="both"/>
      </w:pPr>
      <w:r>
        <w:t>Une pondération des critères conformément au règlement de consultation.</w:t>
      </w:r>
    </w:p>
    <w:p w14:paraId="3AB429DD" w14:textId="77777777" w:rsidR="00EA05B3" w:rsidRDefault="00E51F84">
      <w:pPr>
        <w:pStyle w:val="Paragraphedeliste"/>
        <w:numPr>
          <w:ilvl w:val="0"/>
          <w:numId w:val="28"/>
        </w:numPr>
        <w:jc w:val="both"/>
      </w:pPr>
      <w:r>
        <w:t>Une présentation synthétique permettant une lecture claire et rapide des résultats.</w:t>
      </w:r>
    </w:p>
    <w:p w14:paraId="2CB6D855" w14:textId="77777777" w:rsidR="00EA05B3" w:rsidRDefault="00E51F84">
      <w:pPr>
        <w:jc w:val="both"/>
      </w:pPr>
      <w:r>
        <w:t>Enfin, le titulaire devra assister le maître d’ouvrage dans la mise au point des marchés de travaux avec les candidats retenus. Cette mise au point inclura :</w:t>
      </w:r>
    </w:p>
    <w:p w14:paraId="7D95EE92" w14:textId="77777777" w:rsidR="00EA05B3" w:rsidRDefault="00E51F84">
      <w:pPr>
        <w:pStyle w:val="Paragraphedeliste"/>
        <w:numPr>
          <w:ilvl w:val="0"/>
          <w:numId w:val="29"/>
        </w:numPr>
        <w:jc w:val="both"/>
      </w:pPr>
      <w:r>
        <w:t>La vérification des conditions contractuelles et techniques.</w:t>
      </w:r>
    </w:p>
    <w:p w14:paraId="7BEE51FE" w14:textId="77777777" w:rsidR="00EA05B3" w:rsidRDefault="00E51F84">
      <w:pPr>
        <w:pStyle w:val="Paragraphedeliste"/>
        <w:numPr>
          <w:ilvl w:val="0"/>
          <w:numId w:val="29"/>
        </w:numPr>
        <w:jc w:val="both"/>
      </w:pPr>
      <w:r>
        <w:t>La validation des calendriers d’exécution.</w:t>
      </w:r>
    </w:p>
    <w:p w14:paraId="00CC8054" w14:textId="77777777" w:rsidR="00EA05B3" w:rsidRDefault="00E51F84">
      <w:pPr>
        <w:pStyle w:val="Paragraphedeliste"/>
        <w:numPr>
          <w:ilvl w:val="0"/>
          <w:numId w:val="29"/>
        </w:numPr>
        <w:jc w:val="both"/>
      </w:pPr>
      <w:r>
        <w:t>La formalisation des engagements des parties.</w:t>
      </w:r>
    </w:p>
    <w:p w14:paraId="4063BE27" w14:textId="5C3D8EA6" w:rsidR="00EA05B3" w:rsidRDefault="00E51F84">
      <w:pPr>
        <w:jc w:val="both"/>
      </w:pPr>
      <w:r>
        <w:t xml:space="preserve">Tous les livrables devront être remis sous format numérique, en fichiers éditables et en version PDF, et respecter les standards de présentation définis par le maître d’ouvrage. Les livrables devront être transmis à </w:t>
      </w:r>
      <w:r w:rsidR="00F447D9" w:rsidRPr="00F447D9">
        <w:t>INRAE Centre Antilles-Guyane Domaine de Duclos - Prise d'Eau 97170 PETIT-BOURG</w:t>
      </w:r>
      <w:r w:rsidR="00512A9C">
        <w:t xml:space="preserve"> </w:t>
      </w:r>
      <w:r>
        <w:t>dans les délais impartis.</w:t>
      </w:r>
    </w:p>
    <w:p w14:paraId="4D82BB61" w14:textId="57A0E4A2" w:rsidR="00EA05B3" w:rsidRDefault="00E51F84">
      <w:pPr>
        <w:pStyle w:val="Titre2"/>
        <w:numPr>
          <w:ilvl w:val="1"/>
          <w:numId w:val="1"/>
        </w:numPr>
      </w:pPr>
      <w:bookmarkStart w:id="52" w:name="_Toc218453344"/>
      <w:r>
        <w:t>Livrables VISA</w:t>
      </w:r>
      <w:r w:rsidR="00853CEA">
        <w:t xml:space="preserve"> et EXE</w:t>
      </w:r>
      <w:r>
        <w:t xml:space="preserve"> (dossiers visés, fiches de visas, avis, commentaires)</w:t>
      </w:r>
      <w:bookmarkEnd w:id="52"/>
    </w:p>
    <w:p w14:paraId="2B5B5C0B" w14:textId="3E58AA60" w:rsidR="00EA05B3" w:rsidRDefault="00E51F84">
      <w:pPr>
        <w:jc w:val="both"/>
      </w:pPr>
      <w:r>
        <w:t xml:space="preserve">La mission VISA (Visa des études d’exécution) </w:t>
      </w:r>
      <w:r w:rsidR="00853CEA">
        <w:t xml:space="preserve">et EXE </w:t>
      </w:r>
      <w:r>
        <w:t>consiste à vérifier la conformité des études d’exécution réalisées par les entreprises avec les prescriptions du projet et les exigences réglementaires.</w:t>
      </w:r>
    </w:p>
    <w:p w14:paraId="6AE6E9BC" w14:textId="77777777" w:rsidR="00EA05B3" w:rsidRDefault="00E51F84">
      <w:pPr>
        <w:jc w:val="both"/>
      </w:pPr>
      <w:r>
        <w:t>Le titulaire devra produire des dossiers visés, comprenant :</w:t>
      </w:r>
    </w:p>
    <w:p w14:paraId="37A1C609" w14:textId="77777777" w:rsidR="00EA05B3" w:rsidRDefault="00E51F84">
      <w:pPr>
        <w:pStyle w:val="Paragraphedeliste"/>
        <w:numPr>
          <w:ilvl w:val="0"/>
          <w:numId w:val="30"/>
        </w:numPr>
        <w:jc w:val="both"/>
      </w:pPr>
      <w:r>
        <w:t>Les plans d’exécution validés, annotés pour signaler les éventuelles corrections ou ajustements nécessaires.</w:t>
      </w:r>
    </w:p>
    <w:p w14:paraId="5437211C" w14:textId="77777777" w:rsidR="00EA05B3" w:rsidRDefault="00E51F84">
      <w:pPr>
        <w:pStyle w:val="Paragraphedeliste"/>
        <w:numPr>
          <w:ilvl w:val="0"/>
          <w:numId w:val="30"/>
        </w:numPr>
        <w:jc w:val="both"/>
      </w:pPr>
      <w:r>
        <w:t>Les fiches de visas détaillant les éléments vérifiés, les observations formulées et les décisions prises.</w:t>
      </w:r>
    </w:p>
    <w:p w14:paraId="61FE00D8" w14:textId="77777777" w:rsidR="00EA05B3" w:rsidRDefault="00E51F84">
      <w:pPr>
        <w:pStyle w:val="Paragraphedeliste"/>
        <w:numPr>
          <w:ilvl w:val="0"/>
          <w:numId w:val="30"/>
        </w:numPr>
        <w:jc w:val="both"/>
      </w:pPr>
      <w:r>
        <w:t>Les avis techniques sur les solutions proposées par les entreprises, notamment en matière de matériaux, procédés constructifs et respect des normes en vigueur.</w:t>
      </w:r>
    </w:p>
    <w:p w14:paraId="687337DB" w14:textId="77777777" w:rsidR="00EA05B3" w:rsidRDefault="00E51F84">
      <w:pPr>
        <w:jc w:val="both"/>
      </w:pPr>
      <w:r>
        <w:t>Les commentaires du titulaire devront être précis, argumentés et accompagnés de références aux documents contractuels et réglementaires applicables. En cas de non-conformité, le titulaire devra proposer des solutions correctives et en informer immédiatement le maître d’ouvrage.</w:t>
      </w:r>
    </w:p>
    <w:p w14:paraId="2732C126" w14:textId="0D819741" w:rsidR="00EA05B3" w:rsidRDefault="00E51F84">
      <w:pPr>
        <w:jc w:val="both"/>
      </w:pPr>
      <w:r>
        <w:t xml:space="preserve">Les livrables VISA devront être transmis sous format numérique, en fichiers éditables et en version PDF, à </w:t>
      </w:r>
      <w:r w:rsidR="00512A9C" w:rsidRPr="00512A9C">
        <w:t>INRAE Centre Antilles-Guyane Domaine de Duclos - Prise d'Eau 97170 PETIT-BOURG</w:t>
      </w:r>
      <w:r w:rsidR="00512A9C">
        <w:t>.</w:t>
      </w:r>
      <w:r>
        <w:t xml:space="preserve"> Le titulaire devra respecter les délais impartis pour chaque phase de validation, afin de ne pas retarder l’exécution des travaux.</w:t>
      </w:r>
    </w:p>
    <w:p w14:paraId="61289A8E" w14:textId="77777777" w:rsidR="00EA05B3" w:rsidRDefault="00E51F84">
      <w:pPr>
        <w:pStyle w:val="Titre2"/>
        <w:numPr>
          <w:ilvl w:val="1"/>
          <w:numId w:val="1"/>
        </w:numPr>
      </w:pPr>
      <w:bookmarkStart w:id="53" w:name="_Toc218453345"/>
      <w:r>
        <w:t>Livrables DET (CR de chantier, tableaux d’avancement, suivi financier, gestion des modifications)</w:t>
      </w:r>
      <w:bookmarkEnd w:id="53"/>
    </w:p>
    <w:p w14:paraId="6DBE2BED" w14:textId="77777777" w:rsidR="00EA05B3" w:rsidRDefault="00E51F84">
      <w:pPr>
        <w:jc w:val="both"/>
      </w:pPr>
      <w:r>
        <w:lastRenderedPageBreak/>
        <w:t>La mission DET (Direction de l’Exécution des Travaux) implique la production de livrables permettant un suivi rigoureux et détaillé de l’avancement des travaux.</w:t>
      </w:r>
    </w:p>
    <w:p w14:paraId="33A803FB" w14:textId="77777777" w:rsidR="00EA05B3" w:rsidRDefault="00E51F84">
      <w:pPr>
        <w:jc w:val="both"/>
      </w:pPr>
      <w:r>
        <w:t>Le titulaire devra fournir des comptes rendus (CR) de chantier après chaque réunion de chantier. Ces CR devront inclure :</w:t>
      </w:r>
    </w:p>
    <w:p w14:paraId="4FAD88C7" w14:textId="77777777" w:rsidR="00EA05B3" w:rsidRDefault="00E51F84">
      <w:pPr>
        <w:pStyle w:val="Paragraphedeliste"/>
        <w:numPr>
          <w:ilvl w:val="0"/>
          <w:numId w:val="31"/>
        </w:numPr>
        <w:jc w:val="both"/>
      </w:pPr>
      <w:r>
        <w:t>Un résumé des points abordés lors de la réunion.</w:t>
      </w:r>
    </w:p>
    <w:p w14:paraId="4F6516E7" w14:textId="77777777" w:rsidR="00EA05B3" w:rsidRDefault="00E51F84">
      <w:pPr>
        <w:pStyle w:val="Paragraphedeliste"/>
        <w:numPr>
          <w:ilvl w:val="0"/>
          <w:numId w:val="31"/>
        </w:numPr>
        <w:jc w:val="both"/>
      </w:pPr>
      <w:r>
        <w:t>Les décisions prises et les actions à mener.</w:t>
      </w:r>
    </w:p>
    <w:p w14:paraId="742C893C" w14:textId="77777777" w:rsidR="00EA05B3" w:rsidRDefault="00E51F84">
      <w:pPr>
        <w:pStyle w:val="Paragraphedeliste"/>
        <w:numPr>
          <w:ilvl w:val="0"/>
          <w:numId w:val="31"/>
        </w:numPr>
        <w:jc w:val="both"/>
      </w:pPr>
      <w:r>
        <w:t>Les éventuelles difficultés rencontrées et les solutions envisagées.</w:t>
      </w:r>
    </w:p>
    <w:p w14:paraId="6B99C385" w14:textId="77777777" w:rsidR="00EA05B3" w:rsidRDefault="00E51F84">
      <w:pPr>
        <w:pStyle w:val="Paragraphedeliste"/>
        <w:numPr>
          <w:ilvl w:val="0"/>
          <w:numId w:val="31"/>
        </w:numPr>
        <w:jc w:val="both"/>
      </w:pPr>
      <w:r>
        <w:t>Un suivi des réserves émises lors des précédentes réunions.</w:t>
      </w:r>
    </w:p>
    <w:p w14:paraId="04EEC7EC" w14:textId="77777777" w:rsidR="00EA05B3" w:rsidRDefault="00E51F84">
      <w:pPr>
        <w:jc w:val="both"/>
      </w:pPr>
      <w:r>
        <w:t>Le titulaire devra également produire des tableaux d’avancement, permettant de suivre :</w:t>
      </w:r>
    </w:p>
    <w:p w14:paraId="57784CEC" w14:textId="77777777" w:rsidR="00EA05B3" w:rsidRDefault="00E51F84">
      <w:pPr>
        <w:pStyle w:val="Paragraphedeliste"/>
        <w:numPr>
          <w:ilvl w:val="0"/>
          <w:numId w:val="32"/>
        </w:numPr>
        <w:jc w:val="both"/>
      </w:pPr>
      <w:r>
        <w:t>L’état d’avancement des travaux par rapport au planning initial.</w:t>
      </w:r>
    </w:p>
    <w:p w14:paraId="3D2BEFAC" w14:textId="77777777" w:rsidR="00EA05B3" w:rsidRDefault="00E51F84">
      <w:pPr>
        <w:pStyle w:val="Paragraphedeliste"/>
        <w:numPr>
          <w:ilvl w:val="0"/>
          <w:numId w:val="32"/>
        </w:numPr>
        <w:jc w:val="both"/>
      </w:pPr>
      <w:r>
        <w:t>Les écarts constatés et les mesures correctives mises en œuvre.</w:t>
      </w:r>
    </w:p>
    <w:p w14:paraId="59966F93" w14:textId="77777777" w:rsidR="00EA05B3" w:rsidRDefault="00E51F84">
      <w:pPr>
        <w:pStyle w:val="Paragraphedeliste"/>
        <w:numPr>
          <w:ilvl w:val="0"/>
          <w:numId w:val="32"/>
        </w:numPr>
        <w:jc w:val="both"/>
      </w:pPr>
      <w:r>
        <w:t>Les indicateurs de performance liés à la qualité, aux délais et aux coûts.</w:t>
      </w:r>
    </w:p>
    <w:p w14:paraId="7B434F4A" w14:textId="77777777" w:rsidR="00EA05B3" w:rsidRDefault="00E51F84">
      <w:pPr>
        <w:jc w:val="both"/>
      </w:pPr>
      <w:r>
        <w:t>Le suivi financier devra inclure :</w:t>
      </w:r>
    </w:p>
    <w:p w14:paraId="6045B182" w14:textId="77777777" w:rsidR="00EA05B3" w:rsidRDefault="00E51F84">
      <w:pPr>
        <w:pStyle w:val="Paragraphedeliste"/>
        <w:numPr>
          <w:ilvl w:val="0"/>
          <w:numId w:val="33"/>
        </w:numPr>
        <w:jc w:val="both"/>
      </w:pPr>
      <w:r>
        <w:t>Un état des dépenses engagées par rapport au budget prévisionnel.</w:t>
      </w:r>
    </w:p>
    <w:p w14:paraId="6CB7AA28" w14:textId="77777777" w:rsidR="00EA05B3" w:rsidRDefault="00E51F84">
      <w:pPr>
        <w:pStyle w:val="Paragraphedeliste"/>
        <w:numPr>
          <w:ilvl w:val="0"/>
          <w:numId w:val="33"/>
        </w:numPr>
        <w:jc w:val="both"/>
      </w:pPr>
      <w:r>
        <w:t>Une analyse des écarts financiers et des propositions de réajustement.</w:t>
      </w:r>
    </w:p>
    <w:p w14:paraId="5D07A9E1" w14:textId="77777777" w:rsidR="00EA05B3" w:rsidRDefault="00E51F84">
      <w:pPr>
        <w:pStyle w:val="Paragraphedeliste"/>
        <w:numPr>
          <w:ilvl w:val="0"/>
          <w:numId w:val="33"/>
        </w:numPr>
        <w:jc w:val="both"/>
      </w:pPr>
      <w:r>
        <w:t>Une gestion des avenants et des modifications contractuelles.</w:t>
      </w:r>
    </w:p>
    <w:p w14:paraId="0A0D0591" w14:textId="77777777" w:rsidR="00EA05B3" w:rsidRDefault="00E51F84">
      <w:pPr>
        <w:jc w:val="both"/>
      </w:pPr>
      <w:r>
        <w:t>Enfin, le titulaire devra assurer la gestion des modifications, en produisant des documents détaillant :</w:t>
      </w:r>
    </w:p>
    <w:p w14:paraId="309B4393" w14:textId="77777777" w:rsidR="00EA05B3" w:rsidRDefault="00E51F84">
      <w:pPr>
        <w:pStyle w:val="Paragraphedeliste"/>
        <w:numPr>
          <w:ilvl w:val="0"/>
          <w:numId w:val="34"/>
        </w:numPr>
        <w:jc w:val="both"/>
      </w:pPr>
      <w:r>
        <w:t>Les demandes de modifications formulées par les entreprises ou le maître d’ouvrage.</w:t>
      </w:r>
    </w:p>
    <w:p w14:paraId="4F7C2535" w14:textId="77777777" w:rsidR="00EA05B3" w:rsidRDefault="00E51F84">
      <w:pPr>
        <w:pStyle w:val="Paragraphedeliste"/>
        <w:numPr>
          <w:ilvl w:val="0"/>
          <w:numId w:val="34"/>
        </w:numPr>
        <w:jc w:val="both"/>
      </w:pPr>
      <w:r>
        <w:t>Les impacts techniques, financiers et calendaires des modifications.</w:t>
      </w:r>
    </w:p>
    <w:p w14:paraId="68AC550B" w14:textId="77777777" w:rsidR="00EA05B3" w:rsidRDefault="00E51F84">
      <w:pPr>
        <w:pStyle w:val="Paragraphedeliste"/>
        <w:numPr>
          <w:ilvl w:val="0"/>
          <w:numId w:val="34"/>
        </w:numPr>
        <w:jc w:val="both"/>
      </w:pPr>
      <w:r>
        <w:t>Les validations ou refus des modifications, accompagnés de justifications.</w:t>
      </w:r>
    </w:p>
    <w:p w14:paraId="36476B53" w14:textId="6CED83AF" w:rsidR="00EA05B3" w:rsidRDefault="00E51F84">
      <w:pPr>
        <w:jc w:val="both"/>
      </w:pPr>
      <w:r>
        <w:t xml:space="preserve">Tous les livrables DET devront être transmis sous format numérique, en fichiers éditables et en version PDF, à </w:t>
      </w:r>
      <w:r w:rsidR="00512A9C" w:rsidRPr="00512A9C">
        <w:t>INRAE Centre Antilles-Guyane Domaine de Duclos - Prise d'Eau 97170 PETIT-BOURG</w:t>
      </w:r>
      <w:r w:rsidR="00512A9C">
        <w:t>.</w:t>
      </w:r>
    </w:p>
    <w:p w14:paraId="6CED314E" w14:textId="77777777" w:rsidR="00EA05B3" w:rsidRDefault="00E51F84">
      <w:pPr>
        <w:pStyle w:val="Titre2"/>
        <w:numPr>
          <w:ilvl w:val="1"/>
          <w:numId w:val="1"/>
        </w:numPr>
      </w:pPr>
      <w:bookmarkStart w:id="54" w:name="_Toc218453346"/>
      <w:r>
        <w:t>Livrables AOR et GPA (PV de réception, DOE, synthèse de fin d’opération, suivi des réserves)</w:t>
      </w:r>
      <w:bookmarkEnd w:id="54"/>
    </w:p>
    <w:p w14:paraId="62897B97" w14:textId="77777777" w:rsidR="00EA05B3" w:rsidRDefault="00E51F84">
      <w:pPr>
        <w:jc w:val="both"/>
      </w:pPr>
      <w:r>
        <w:t>La mission AOR (Assistance aux Opérations de Réception) et GPA (Garantie de Parfait Achèvement) implique la production de livrables garantissant la conformité des travaux réalisés et le suivi des éventuelles réserves.</w:t>
      </w:r>
    </w:p>
    <w:p w14:paraId="4F572C3E" w14:textId="77777777" w:rsidR="00EA05B3" w:rsidRDefault="00E51F84">
      <w:pPr>
        <w:jc w:val="both"/>
      </w:pPr>
      <w:r>
        <w:t>Le titulaire devra fournir des procès-verbaux (PV) de réception, incluant :</w:t>
      </w:r>
    </w:p>
    <w:p w14:paraId="5E491EF0" w14:textId="77777777" w:rsidR="00EA05B3" w:rsidRDefault="00E51F84">
      <w:pPr>
        <w:pStyle w:val="Paragraphedeliste"/>
        <w:numPr>
          <w:ilvl w:val="0"/>
          <w:numId w:val="35"/>
        </w:numPr>
        <w:jc w:val="both"/>
      </w:pPr>
      <w:r>
        <w:t>La liste des réserves émises lors de la réception des travaux.</w:t>
      </w:r>
    </w:p>
    <w:p w14:paraId="3634C3EA" w14:textId="77777777" w:rsidR="00EA05B3" w:rsidRDefault="00E51F84">
      <w:pPr>
        <w:pStyle w:val="Paragraphedeliste"/>
        <w:numPr>
          <w:ilvl w:val="0"/>
          <w:numId w:val="35"/>
        </w:numPr>
        <w:jc w:val="both"/>
      </w:pPr>
      <w:r>
        <w:t>Les délais impartis pour la levée des réserves.</w:t>
      </w:r>
    </w:p>
    <w:p w14:paraId="214CC2F9" w14:textId="77777777" w:rsidR="00EA05B3" w:rsidRDefault="00E51F84">
      <w:pPr>
        <w:pStyle w:val="Paragraphedeliste"/>
        <w:numPr>
          <w:ilvl w:val="0"/>
          <w:numId w:val="35"/>
        </w:numPr>
        <w:jc w:val="both"/>
      </w:pPr>
      <w:r>
        <w:lastRenderedPageBreak/>
        <w:t>Les signatures des parties prenantes.</w:t>
      </w:r>
    </w:p>
    <w:p w14:paraId="18E09191" w14:textId="77777777" w:rsidR="00EA05B3" w:rsidRDefault="00E51F84">
      <w:pPr>
        <w:jc w:val="both"/>
      </w:pPr>
      <w:r>
        <w:t>Le dossier des ouvrages exécutés (DOE) devra être complet et conforme aux exigences réglementaires. Il inclura :</w:t>
      </w:r>
    </w:p>
    <w:p w14:paraId="7A3D299C" w14:textId="77777777" w:rsidR="00EA05B3" w:rsidRDefault="00E51F84">
      <w:pPr>
        <w:pStyle w:val="Paragraphedeliste"/>
        <w:numPr>
          <w:ilvl w:val="0"/>
          <w:numId w:val="36"/>
        </w:numPr>
        <w:jc w:val="both"/>
      </w:pPr>
      <w:r>
        <w:t>Les plans d’exécution mis à jour.</w:t>
      </w:r>
    </w:p>
    <w:p w14:paraId="17723FE2" w14:textId="77777777" w:rsidR="00EA05B3" w:rsidRDefault="00E51F84">
      <w:pPr>
        <w:pStyle w:val="Paragraphedeliste"/>
        <w:numPr>
          <w:ilvl w:val="0"/>
          <w:numId w:val="36"/>
        </w:numPr>
        <w:jc w:val="both"/>
      </w:pPr>
      <w:r>
        <w:t>Les fiches techniques des matériaux et équipements utilisés.</w:t>
      </w:r>
    </w:p>
    <w:p w14:paraId="15097E79" w14:textId="77777777" w:rsidR="00EA05B3" w:rsidRDefault="00E51F84">
      <w:pPr>
        <w:pStyle w:val="Paragraphedeliste"/>
        <w:numPr>
          <w:ilvl w:val="0"/>
          <w:numId w:val="36"/>
        </w:numPr>
        <w:jc w:val="both"/>
      </w:pPr>
      <w:r>
        <w:t>Les certificats de conformité et les garanties.</w:t>
      </w:r>
    </w:p>
    <w:p w14:paraId="2845925E" w14:textId="77777777" w:rsidR="00EA05B3" w:rsidRDefault="00E51F84">
      <w:pPr>
        <w:pStyle w:val="Paragraphedeliste"/>
        <w:numPr>
          <w:ilvl w:val="0"/>
          <w:numId w:val="36"/>
        </w:numPr>
        <w:jc w:val="both"/>
      </w:pPr>
      <w:r>
        <w:t>Les notices d’entretien et d’exploitation.</w:t>
      </w:r>
    </w:p>
    <w:p w14:paraId="100CF2A6" w14:textId="77777777" w:rsidR="00EA05B3" w:rsidRDefault="00E51F84">
      <w:pPr>
        <w:jc w:val="both"/>
      </w:pPr>
      <w:r>
        <w:t>La synthèse de fin d’opération devra présenter :</w:t>
      </w:r>
    </w:p>
    <w:p w14:paraId="5BC57D41" w14:textId="77777777" w:rsidR="00EA05B3" w:rsidRDefault="00E51F84">
      <w:pPr>
        <w:pStyle w:val="Paragraphedeliste"/>
        <w:numPr>
          <w:ilvl w:val="0"/>
          <w:numId w:val="37"/>
        </w:numPr>
        <w:jc w:val="both"/>
      </w:pPr>
      <w:r>
        <w:t>Un bilan des travaux réalisés, en termes de qualité, de délais et de coûts.</w:t>
      </w:r>
    </w:p>
    <w:p w14:paraId="4263143C" w14:textId="77777777" w:rsidR="00EA05B3" w:rsidRDefault="00E51F84">
      <w:pPr>
        <w:pStyle w:val="Paragraphedeliste"/>
        <w:numPr>
          <w:ilvl w:val="0"/>
          <w:numId w:val="37"/>
        </w:numPr>
        <w:jc w:val="both"/>
      </w:pPr>
      <w:r>
        <w:t>Une analyse des écarts par rapport aux objectifs initiaux.</w:t>
      </w:r>
    </w:p>
    <w:p w14:paraId="6E0C11AB" w14:textId="77777777" w:rsidR="00EA05B3" w:rsidRDefault="00E51F84">
      <w:pPr>
        <w:pStyle w:val="Paragraphedeliste"/>
        <w:numPr>
          <w:ilvl w:val="0"/>
          <w:numId w:val="37"/>
        </w:numPr>
        <w:jc w:val="both"/>
      </w:pPr>
      <w:r>
        <w:t>Les enseignements tirés pour les opérations futures.</w:t>
      </w:r>
    </w:p>
    <w:p w14:paraId="600EBF16" w14:textId="77777777" w:rsidR="00EA05B3" w:rsidRDefault="00E51F84">
      <w:pPr>
        <w:jc w:val="both"/>
      </w:pPr>
      <w:r>
        <w:t>Le suivi des réserves devra inclure :</w:t>
      </w:r>
    </w:p>
    <w:p w14:paraId="30C59379" w14:textId="77777777" w:rsidR="00EA05B3" w:rsidRDefault="00E51F84">
      <w:pPr>
        <w:pStyle w:val="Paragraphedeliste"/>
        <w:numPr>
          <w:ilvl w:val="0"/>
          <w:numId w:val="38"/>
        </w:numPr>
        <w:jc w:val="both"/>
      </w:pPr>
      <w:r>
        <w:t>Un tableau de suivi des réserves, précisant leur nature, leur état d’avancement et leur date de levée.</w:t>
      </w:r>
    </w:p>
    <w:p w14:paraId="26B752B0" w14:textId="77777777" w:rsidR="00EA05B3" w:rsidRDefault="00E51F84">
      <w:pPr>
        <w:pStyle w:val="Paragraphedeliste"/>
        <w:numPr>
          <w:ilvl w:val="0"/>
          <w:numId w:val="38"/>
        </w:numPr>
        <w:jc w:val="both"/>
      </w:pPr>
      <w:r>
        <w:t>Une communication régulière avec le maître d’ouvrage pour l’informer de l’état des réserves.</w:t>
      </w:r>
    </w:p>
    <w:p w14:paraId="61EBF996" w14:textId="3771F1C2" w:rsidR="00EA05B3" w:rsidRDefault="00E51F84">
      <w:pPr>
        <w:jc w:val="both"/>
      </w:pPr>
      <w:r>
        <w:t xml:space="preserve">Tous les livrables AOR et GPA devront être transmis sous format numérique, en fichiers éditables et en version PDF, à </w:t>
      </w:r>
      <w:r w:rsidR="00512A9C" w:rsidRPr="00512A9C">
        <w:t>INRAE Centre Antilles-Guyane Domaine de Duclos - Prise d'Eau 97170 PETIT-BOURG</w:t>
      </w:r>
      <w:r w:rsidR="00512A9C">
        <w:t>.</w:t>
      </w:r>
    </w:p>
    <w:p w14:paraId="34D2CC8E" w14:textId="77777777" w:rsidR="00EA05B3" w:rsidRDefault="00E51F84">
      <w:pPr>
        <w:pStyle w:val="Titre2"/>
        <w:numPr>
          <w:ilvl w:val="1"/>
          <w:numId w:val="1"/>
        </w:numPr>
      </w:pPr>
      <w:bookmarkStart w:id="55" w:name="_Toc218453347"/>
      <w:r>
        <w:t>DOE et données d’exploitation – format et contenu détaillés</w:t>
      </w:r>
      <w:bookmarkEnd w:id="55"/>
    </w:p>
    <w:p w14:paraId="15FE2DFE" w14:textId="77777777" w:rsidR="00EA05B3" w:rsidRDefault="00E51F84">
      <w:pPr>
        <w:jc w:val="both"/>
      </w:pPr>
      <w:r>
        <w:t>Le dossier des ouvrages exécutés (DOE) et les données d’exploitation constituent des livrables essentiels pour garantir la pérennité des ouvrages et leur bonne gestion.</w:t>
      </w:r>
    </w:p>
    <w:p w14:paraId="53372AE9" w14:textId="77777777" w:rsidR="00EA05B3" w:rsidRDefault="00E51F84">
      <w:pPr>
        <w:jc w:val="both"/>
      </w:pPr>
      <w:r>
        <w:t>Le DOE devra être structuré de manière claire et compréhensible, et inclure :</w:t>
      </w:r>
    </w:p>
    <w:p w14:paraId="06760AFC" w14:textId="77777777" w:rsidR="00EA05B3" w:rsidRDefault="00E51F84">
      <w:pPr>
        <w:pStyle w:val="Paragraphedeliste"/>
        <w:numPr>
          <w:ilvl w:val="0"/>
          <w:numId w:val="39"/>
        </w:numPr>
        <w:jc w:val="both"/>
      </w:pPr>
      <w:r>
        <w:t>Les plans d’exécution mis à jour, intégrant les modifications apportées en cours de chantier.</w:t>
      </w:r>
    </w:p>
    <w:p w14:paraId="79900CF5" w14:textId="77777777" w:rsidR="00EA05B3" w:rsidRDefault="00E51F84">
      <w:pPr>
        <w:pStyle w:val="Paragraphedeliste"/>
        <w:numPr>
          <w:ilvl w:val="0"/>
          <w:numId w:val="39"/>
        </w:numPr>
        <w:jc w:val="both"/>
      </w:pPr>
      <w:r>
        <w:t>Les fiches techniques des matériaux et équipements utilisés, accompagnées de leurs certificats de conformité.</w:t>
      </w:r>
    </w:p>
    <w:p w14:paraId="264E01AD" w14:textId="77777777" w:rsidR="00EA05B3" w:rsidRDefault="00E51F84">
      <w:pPr>
        <w:pStyle w:val="Paragraphedeliste"/>
        <w:numPr>
          <w:ilvl w:val="0"/>
          <w:numId w:val="39"/>
        </w:numPr>
        <w:jc w:val="both"/>
      </w:pPr>
      <w:r>
        <w:t>Les notices d’entretien et d’exploitation, précisant les modalités de maintenance et les fréquences recommandées.</w:t>
      </w:r>
    </w:p>
    <w:p w14:paraId="19A30844" w14:textId="77777777" w:rsidR="00EA05B3" w:rsidRDefault="00E51F84">
      <w:pPr>
        <w:pStyle w:val="Paragraphedeliste"/>
        <w:numPr>
          <w:ilvl w:val="0"/>
          <w:numId w:val="39"/>
        </w:numPr>
        <w:jc w:val="both"/>
      </w:pPr>
      <w:r>
        <w:t>Les garanties et certificats de conformité réglementaire.</w:t>
      </w:r>
    </w:p>
    <w:p w14:paraId="1E80D7F2" w14:textId="77777777" w:rsidR="00EA05B3" w:rsidRDefault="00E51F84">
      <w:pPr>
        <w:pStyle w:val="Paragraphedeliste"/>
        <w:numPr>
          <w:ilvl w:val="0"/>
          <w:numId w:val="39"/>
        </w:numPr>
        <w:jc w:val="both"/>
      </w:pPr>
      <w:r>
        <w:t>Les documents relatifs aux essais et contrôles réalisés, avec leurs résultats.</w:t>
      </w:r>
    </w:p>
    <w:p w14:paraId="4FE91E14" w14:textId="77777777" w:rsidR="00EA05B3" w:rsidRDefault="00E51F84">
      <w:pPr>
        <w:jc w:val="both"/>
      </w:pPr>
      <w:r>
        <w:t>Les données d’exploitation devront être fournies dans un format numérique compatible avec les outils de gestion utilisés par le maître d’ouvrage. Elles incluront :</w:t>
      </w:r>
    </w:p>
    <w:p w14:paraId="3D33C3D3" w14:textId="77777777" w:rsidR="00EA05B3" w:rsidRDefault="00E51F84">
      <w:pPr>
        <w:pStyle w:val="Paragraphedeliste"/>
        <w:numPr>
          <w:ilvl w:val="0"/>
          <w:numId w:val="40"/>
        </w:numPr>
        <w:jc w:val="both"/>
      </w:pPr>
      <w:r>
        <w:lastRenderedPageBreak/>
        <w:t>Les informations nécessaires à la gestion des équipements et des installations.</w:t>
      </w:r>
    </w:p>
    <w:p w14:paraId="05EC5856" w14:textId="77777777" w:rsidR="00EA05B3" w:rsidRDefault="00E51F84">
      <w:pPr>
        <w:pStyle w:val="Paragraphedeliste"/>
        <w:numPr>
          <w:ilvl w:val="0"/>
          <w:numId w:val="40"/>
        </w:numPr>
        <w:jc w:val="both"/>
      </w:pPr>
      <w:r>
        <w:t>Les indicateurs de performance énergétique et environnementale.</w:t>
      </w:r>
    </w:p>
    <w:p w14:paraId="5705972F" w14:textId="77777777" w:rsidR="00EA05B3" w:rsidRDefault="00E51F84">
      <w:pPr>
        <w:pStyle w:val="Paragraphedeliste"/>
        <w:numPr>
          <w:ilvl w:val="0"/>
          <w:numId w:val="40"/>
        </w:numPr>
        <w:jc w:val="both"/>
      </w:pPr>
      <w:r>
        <w:t>Les données relatives à la durée de vie des matériaux et équipements.</w:t>
      </w:r>
    </w:p>
    <w:p w14:paraId="0C85CBE8" w14:textId="5AB644DE" w:rsidR="00EA05B3" w:rsidRDefault="00E51F84">
      <w:pPr>
        <w:jc w:val="both"/>
      </w:pPr>
      <w:r>
        <w:t xml:space="preserve">Le titulaire devra respecter les standards de présentation définis par le maître d’ouvrage et transmettre les livrables à </w:t>
      </w:r>
      <w:r w:rsidR="00512A9C" w:rsidRPr="00512A9C">
        <w:t>INRAE Centre Antilles-Guyane Domaine de Duclos - Prise d'Eau 97170 PETIT-BOURG</w:t>
      </w:r>
      <w:r w:rsidR="00512A9C">
        <w:t xml:space="preserve"> </w:t>
      </w:r>
      <w:r>
        <w:t>dans les délais impartis. Les livrables devront être accompagnés d’une synthèse explicative permettant une prise en main rapide par les équipes du maître d’ouvrage.</w:t>
      </w:r>
    </w:p>
    <w:p w14:paraId="03EC30FE" w14:textId="77777777" w:rsidR="00EA05B3" w:rsidRDefault="00E51F84">
      <w:pPr>
        <w:pStyle w:val="Titre1"/>
        <w:numPr>
          <w:ilvl w:val="0"/>
          <w:numId w:val="1"/>
        </w:numPr>
      </w:pPr>
      <w:bookmarkStart w:id="56" w:name="_Toc218453348"/>
      <w:r>
        <w:t>Contraintes techniques, réglementaires et qualitatives</w:t>
      </w:r>
      <w:bookmarkEnd w:id="56"/>
    </w:p>
    <w:p w14:paraId="17202C1C" w14:textId="77777777" w:rsidR="00EA05B3" w:rsidRDefault="00E51F84">
      <w:pPr>
        <w:jc w:val="both"/>
      </w:pPr>
      <w:r>
        <w:t>La présente clause vise à définir les contraintes techniques, réglementaires et qualitatives applicables aux prestations de maîtrise d’œuvre dans le cadre de l’accord-cadre. Ces contraintes sont essentielles pour garantir la conformité des travaux aux exigences légales, réglementaires et normatives, ainsi que pour assurer la qualité des ouvrages réalisés.</w:t>
      </w:r>
    </w:p>
    <w:p w14:paraId="4848EB9D" w14:textId="77777777" w:rsidR="00EA05B3" w:rsidRDefault="00E51F84">
      <w:pPr>
        <w:jc w:val="both"/>
      </w:pPr>
      <w:r>
        <w:t>Les prestations de maîtrise d’œuvre doivent respecter l’ensemble des dispositions légales et réglementaires en vigueur, notamment celles relatives à la construction, à la sécurité, à l’environnement et à la santé publique. Le titulaire est tenu de se conformer aux normes applicables aux établissements recevant du public (ERP), aux installations classées pour la protection de l’environnement (ICPE), aux règles d’accessibilité pour les personnes à mobilité réduite (PMR), ainsi qu’aux prescriptions locales telles que les plans locaux d’urbanisme (PLU) et les réglementations spécifiques aux zones protégées.</w:t>
      </w:r>
    </w:p>
    <w:p w14:paraId="3083BDC7" w14:textId="77777777" w:rsidR="00EA05B3" w:rsidRDefault="00E51F84">
      <w:pPr>
        <w:jc w:val="both"/>
      </w:pPr>
      <w:r>
        <w:t>Les contraintes techniques incluent également le respect des exigences liées à la qualité architecturale et fonctionnelle des ouvrages, à la durabilité des matériaux utilisés, et à la mise en œuvre de solutions innovantes et adaptées aux besoins spécifiques des sites concernés. Le titulaire devra intégrer dans ses études et ses propositions les contraintes liées aux risques naturels, notamment les risques parasismiques et climatiques (ouragans, pluies intenses, sécheresses).</w:t>
      </w:r>
    </w:p>
    <w:p w14:paraId="491449AB" w14:textId="77777777" w:rsidR="00EA05B3" w:rsidRDefault="00E51F84">
      <w:pPr>
        <w:jc w:val="both"/>
      </w:pPr>
      <w:r>
        <w:t>Enfin, le titulaire devra veiller à la traçabilité des matériaux et des procédés utilisés, en fournissant des justificatifs de conformité aux normes en vigueur. Il devra également garantir une coordination efficace avec les autres intervenants du projet, afin d’assurer une exécution fluide et conforme des travaux.</w:t>
      </w:r>
    </w:p>
    <w:p w14:paraId="2A5AFED0" w14:textId="77777777" w:rsidR="00EA05B3" w:rsidRDefault="00E51F84">
      <w:pPr>
        <w:pStyle w:val="Titre2"/>
        <w:numPr>
          <w:ilvl w:val="1"/>
          <w:numId w:val="1"/>
        </w:numPr>
      </w:pPr>
      <w:bookmarkStart w:id="57" w:name="_Toc218453349"/>
      <w:r>
        <w:t>Référentiels réglementaires généraux (code de la construction, code du travail, ERP, accessibilité PMR, ICPE, PLU, réglementation parasismique/ouragans, RTG et RE2020 si applicable)</w:t>
      </w:r>
      <w:bookmarkEnd w:id="57"/>
    </w:p>
    <w:p w14:paraId="7FEE354B" w14:textId="77777777" w:rsidR="00EA05B3" w:rsidRDefault="00E51F84">
      <w:pPr>
        <w:jc w:val="both"/>
      </w:pPr>
      <w:r>
        <w:t>Le titulaire est tenu de respecter les référentiels réglementaires généraux applicables aux prestations de maîtrise d’œuvre, conformément aux dispositions du code de la commande publique et du CCAG-MOE 2021. Ces référentiels incluent, sans s’y limiter, les textes suivants :</w:t>
      </w:r>
    </w:p>
    <w:p w14:paraId="707F863D" w14:textId="77777777" w:rsidR="00EA05B3" w:rsidRDefault="00E51F84">
      <w:pPr>
        <w:pStyle w:val="Paragraphedeliste"/>
        <w:numPr>
          <w:ilvl w:val="0"/>
          <w:numId w:val="41"/>
        </w:numPr>
        <w:jc w:val="both"/>
      </w:pPr>
      <w:r>
        <w:lastRenderedPageBreak/>
        <w:t>Le code de la construction et de l’habitation, notamment en ce qui concerne la sécurité des bâtiments, la solidité des structures, et la conformité aux normes parasismiques et climatiques.</w:t>
      </w:r>
    </w:p>
    <w:p w14:paraId="674DC612" w14:textId="77777777" w:rsidR="00EA05B3" w:rsidRDefault="00E51F84">
      <w:pPr>
        <w:pStyle w:val="Paragraphedeliste"/>
        <w:numPr>
          <w:ilvl w:val="0"/>
          <w:numId w:val="41"/>
        </w:numPr>
        <w:jc w:val="both"/>
      </w:pPr>
      <w:r>
        <w:t>Le code du travail, en particulier les dispositions relatives à la sécurité et à la santé des travailleurs sur les chantiers.</w:t>
      </w:r>
    </w:p>
    <w:p w14:paraId="2DB4A0BE" w14:textId="77777777" w:rsidR="00EA05B3" w:rsidRDefault="00E51F84">
      <w:pPr>
        <w:pStyle w:val="Paragraphedeliste"/>
        <w:numPr>
          <w:ilvl w:val="0"/>
          <w:numId w:val="41"/>
        </w:numPr>
        <w:jc w:val="both"/>
      </w:pPr>
      <w:r>
        <w:t>Les réglementations applicables aux établissements recevant du public (ERP), incluant les normes de sécurité incendie et d’accessibilité pour les personnes à mobilité réduite (PMR).</w:t>
      </w:r>
    </w:p>
    <w:p w14:paraId="05876AB3" w14:textId="77777777" w:rsidR="00EA05B3" w:rsidRDefault="00E51F84">
      <w:pPr>
        <w:pStyle w:val="Paragraphedeliste"/>
        <w:numPr>
          <w:ilvl w:val="0"/>
          <w:numId w:val="41"/>
        </w:numPr>
        <w:jc w:val="both"/>
      </w:pPr>
      <w:r>
        <w:t>Les prescriptions relatives aux installations classées pour la protection de l’environnement (ICPE), notamment pour les sites sensibles tels que les élevages et les laboratoires.</w:t>
      </w:r>
    </w:p>
    <w:p w14:paraId="3715080E" w14:textId="77777777" w:rsidR="00EA05B3" w:rsidRDefault="00E51F84">
      <w:pPr>
        <w:pStyle w:val="Paragraphedeliste"/>
        <w:numPr>
          <w:ilvl w:val="0"/>
          <w:numId w:val="41"/>
        </w:numPr>
        <w:jc w:val="both"/>
      </w:pPr>
      <w:r>
        <w:t>Les plans locaux d’urbanisme (PLU) et autres documents d’urbanisme locaux, qui définissent les règles d’implantation et de construction des ouvrages.</w:t>
      </w:r>
    </w:p>
    <w:p w14:paraId="3CE2CF50" w14:textId="77777777" w:rsidR="00EA05B3" w:rsidRDefault="00E51F84">
      <w:pPr>
        <w:pStyle w:val="Paragraphedeliste"/>
        <w:numPr>
          <w:ilvl w:val="0"/>
          <w:numId w:val="41"/>
        </w:numPr>
        <w:jc w:val="both"/>
      </w:pPr>
      <w:r>
        <w:t>Les réglementations spécifiques aux zones protégées, telles que les sites classés ou inscrits, les zones Natura 2000, et les périmètres de protection des captages d’eau potable.</w:t>
      </w:r>
    </w:p>
    <w:p w14:paraId="6437FBD0" w14:textId="77777777" w:rsidR="00EA05B3" w:rsidRDefault="00E51F84">
      <w:pPr>
        <w:pStyle w:val="Paragraphedeliste"/>
        <w:numPr>
          <w:ilvl w:val="0"/>
          <w:numId w:val="41"/>
        </w:numPr>
        <w:jc w:val="both"/>
      </w:pPr>
      <w:r>
        <w:t>Les normes techniques et environnementales applicables, notamment la réglementation thermique et énergétique (RTG et RE2020), ainsi que les exigences en matière de réduction de l’empreinte carbone.</w:t>
      </w:r>
    </w:p>
    <w:p w14:paraId="52C44CE7" w14:textId="77777777" w:rsidR="00EA05B3" w:rsidRDefault="00E51F84">
      <w:pPr>
        <w:jc w:val="both"/>
      </w:pPr>
      <w:r>
        <w:t>Le titulaire devra intégrer ces référentiels dans ses études et ses propositions, en veillant à leur application rigoureuse tout au long de l’exécution des prestations. Il devra également se tenir informé des évolutions réglementaires susceptibles d’impacter le projet, et proposer des solutions adaptées pour garantir la conformité des ouvrages.</w:t>
      </w:r>
    </w:p>
    <w:p w14:paraId="4FC71ACD" w14:textId="77777777" w:rsidR="00EA05B3" w:rsidRDefault="00E51F84">
      <w:pPr>
        <w:pStyle w:val="Titre2"/>
        <w:numPr>
          <w:ilvl w:val="1"/>
          <w:numId w:val="1"/>
        </w:numPr>
      </w:pPr>
      <w:bookmarkStart w:id="58" w:name="_Toc218453350"/>
      <w:r>
        <w:t>Contraintes spécifiques aux sites INRAE (Duclos, Gardel, etc.) : ICPE élevage, risques sanitaires, biosécurité</w:t>
      </w:r>
      <w:bookmarkEnd w:id="58"/>
    </w:p>
    <w:p w14:paraId="245BFEFE" w14:textId="77777777" w:rsidR="00EA05B3" w:rsidRDefault="00E51F84">
      <w:pPr>
        <w:jc w:val="both"/>
      </w:pPr>
      <w:r>
        <w:t>Les prestations de maîtrise d’œuvre doivent prendre en compte les contraintes spécifiques liées aux sites INRAE concernés par l’accord-cadre, notamment les sites de Duclos et Gardel. Ces contraintes incluent des exigences particulières en matière d’installations classées pour la protection de l’environnement (ICPE), de gestion des risques sanitaires, et de biosécurité.</w:t>
      </w:r>
    </w:p>
    <w:p w14:paraId="78522BEA" w14:textId="77777777" w:rsidR="00EA05B3" w:rsidRDefault="00E51F84">
      <w:pPr>
        <w:jc w:val="both"/>
      </w:pPr>
      <w:r>
        <w:t>Les sites INRAE étant soumis à des réglementations strictes en raison de leurs activités d’élevage et de recherche, le titulaire devra veiller à respecter les prescriptions applicables aux ICPE, notamment en matière de gestion des effluents, de prévention des pollutions, et de contrôle des nuisances. Il devra également intégrer dans ses études les contraintes liées à la biosécurité, en proposant des solutions adaptées pour limiter les risques de contamination et garantir la sécurité sanitaire des installations.</w:t>
      </w:r>
    </w:p>
    <w:p w14:paraId="036BA174" w14:textId="77777777" w:rsidR="00EA05B3" w:rsidRDefault="00E51F84">
      <w:pPr>
        <w:jc w:val="both"/>
      </w:pPr>
      <w:r>
        <w:t xml:space="preserve">En outre, le titulaire devra prendre en compte les spécificités opérationnelles des sites, telles que la présence d’animaux d’élevage, les activités de recherche en cours, et les contraintes liées à la continuité des opérations. Il devra proposer des plans de phasage et d’intervention permettant </w:t>
      </w:r>
      <w:r>
        <w:lastRenderedPageBreak/>
        <w:t>de minimiser les perturbations et de garantir la sécurité des usagers et des agents présents sur les sites.</w:t>
      </w:r>
    </w:p>
    <w:p w14:paraId="531D92EA" w14:textId="77777777" w:rsidR="00EA05B3" w:rsidRDefault="00E51F84">
      <w:pPr>
        <w:jc w:val="both"/>
      </w:pPr>
      <w:r>
        <w:t>Enfin, le titulaire devra assurer une coordination efficace avec les autres intervenants du projet, notamment les responsables des sites et les autorités compétentes, afin de garantir une exécution conforme et sécurisée des travaux.</w:t>
      </w:r>
    </w:p>
    <w:p w14:paraId="309A088E" w14:textId="77777777" w:rsidR="00EA05B3" w:rsidRDefault="00E51F84">
      <w:pPr>
        <w:pStyle w:val="Titre2"/>
        <w:numPr>
          <w:ilvl w:val="1"/>
          <w:numId w:val="1"/>
        </w:numPr>
      </w:pPr>
      <w:bookmarkStart w:id="59" w:name="_Toc218453351"/>
      <w:r>
        <w:t>Exigences de performance énergétique et environnementale</w:t>
      </w:r>
      <w:bookmarkEnd w:id="59"/>
    </w:p>
    <w:p w14:paraId="2046F87E" w14:textId="77777777" w:rsidR="00EA05B3" w:rsidRDefault="00E51F84">
      <w:pPr>
        <w:jc w:val="both"/>
      </w:pPr>
      <w:r>
        <w:t>Les prestations de maîtrise d’œuvre doivent répondre à des exigences élevées en matière de performance énergétique et environnementale, conformément aux objectifs de développement durable définis par l’INRAE et aux dispositions du CCAG-MOE 2021.</w:t>
      </w:r>
    </w:p>
    <w:p w14:paraId="5DB7C97F" w14:textId="77777777" w:rsidR="00EA05B3" w:rsidRDefault="00E51F84">
      <w:pPr>
        <w:jc w:val="both"/>
      </w:pPr>
      <w:r>
        <w:t>Le titulaire devra intégrer dans ses études et ses propositions des solutions visant à optimiser la performance énergétique des ouvrages, notamment par le respect des réglementations thermiques applicables (RTG et RE2020) et par la mise en œuvre de dispositifs de production d’énergie renouvelable, tels que des installations photovoltaïques en toiture ou au sol. Il devra également proposer des solutions innovantes pour réduire l’empreinte carbone des projets, en privilégiant l’utilisation de matériaux durables et recyclables, et en optimisant la gestion des déchets de chantier.</w:t>
      </w:r>
    </w:p>
    <w:p w14:paraId="6EB9F12A" w14:textId="77777777" w:rsidR="00EA05B3" w:rsidRDefault="00E51F84">
      <w:pPr>
        <w:jc w:val="both"/>
      </w:pPr>
      <w:r>
        <w:t>En matière environnementale, le titulaire devra veiller à la préservation de la biodiversité et des écosystèmes locaux, en intégrant des aménagements favorisant la trame verte et bleue, ainsi que des dispositifs de génie végétal. Il devra également proposer des solutions adaptées pour limiter les nuisances liées aux travaux, telles que le bruit, les poussières, et les vibrations.</w:t>
      </w:r>
    </w:p>
    <w:p w14:paraId="6E65C4E7" w14:textId="77777777" w:rsidR="00EA05B3" w:rsidRDefault="00E51F84">
      <w:pPr>
        <w:jc w:val="both"/>
      </w:pPr>
      <w:r>
        <w:t>Enfin, le titulaire devra fournir des indicateurs de performance énergétique et environnementale pour chaque opération, permettant de mesurer les résultats obtenus et de garantir la conformité des ouvrages aux objectifs fixés.</w:t>
      </w:r>
    </w:p>
    <w:p w14:paraId="513FBA71" w14:textId="77777777" w:rsidR="00EA05B3" w:rsidRDefault="00E51F84">
      <w:pPr>
        <w:pStyle w:val="Titre3"/>
        <w:numPr>
          <w:ilvl w:val="2"/>
          <w:numId w:val="1"/>
        </w:numPr>
      </w:pPr>
      <w:bookmarkStart w:id="60" w:name="_Toc218453352"/>
      <w:r>
        <w:t>Niveaux de performance visés (a minima RTG, objectifs spécifiques selon opérations)</w:t>
      </w:r>
      <w:bookmarkEnd w:id="60"/>
    </w:p>
    <w:p w14:paraId="14E069E1" w14:textId="77777777" w:rsidR="00EA05B3" w:rsidRDefault="00E51F84">
      <w:pPr>
        <w:jc w:val="both"/>
      </w:pPr>
      <w:r>
        <w:t>Les niveaux de performance énergétique visés dans le cadre de l’accord-cadre sont définis en fonction des réglementations en vigueur et des objectifs spécifiques de chaque opération. Le titulaire devra garantir, a minima, le respect des exigences de la réglementation thermique en vigueur dans les territoires concernés (RTG), ainsi que des objectifs spécifiques définis par le maître d’ouvrage pour chaque projet.</w:t>
      </w:r>
    </w:p>
    <w:p w14:paraId="004A94A4" w14:textId="77777777" w:rsidR="00EA05B3" w:rsidRDefault="00E51F84">
      <w:pPr>
        <w:jc w:val="both"/>
      </w:pPr>
      <w:r>
        <w:t>Pour les opérations nécessitant une performance énergétique accrue, le titulaire devra proposer des solutions adaptées, telles que l’intégration de dispositifs de production d’énergie renouvelable (photovoltaïque, solaire thermique, etc.), l’optimisation de l’isolation thermique des bâtiments, et la mise en œuvre de systèmes de gestion intelligente de l’énergie. Il devra également veiller à la conformité des ouvrages aux normes environnementales applicables, notamment en matière de réduction des émissions de gaz à effet de serre et de gestion durable des ressources.</w:t>
      </w:r>
    </w:p>
    <w:p w14:paraId="4834F806" w14:textId="77777777" w:rsidR="00EA05B3" w:rsidRDefault="00E51F84">
      <w:pPr>
        <w:jc w:val="both"/>
      </w:pPr>
      <w:r>
        <w:lastRenderedPageBreak/>
        <w:t>Le titulaire devra fournir, pour chaque projet, une estimation détaillée des performances énergétiques attendues, accompagnée d’une analyse des coûts et des bénéfices associés. Il devra également proposer des indicateurs de suivi permettant de mesurer les résultats obtenus et de garantir la conformité des ouvrages aux objectifs fixés.</w:t>
      </w:r>
    </w:p>
    <w:p w14:paraId="331BCA9C" w14:textId="77777777" w:rsidR="00EA05B3" w:rsidRDefault="00E51F84">
      <w:pPr>
        <w:jc w:val="both"/>
      </w:pPr>
      <w:r>
        <w:t>Enfin, le titulaire devra assurer une coordination efficace avec les autres intervenants du projet, afin de garantir une intégration optimale des solutions énergétiques et environnementales dans les ouvrages réalisés.</w:t>
      </w:r>
    </w:p>
    <w:p w14:paraId="4C388F06" w14:textId="77777777" w:rsidR="00EA05B3" w:rsidRDefault="00E51F84">
      <w:pPr>
        <w:pStyle w:val="Titre3"/>
        <w:numPr>
          <w:ilvl w:val="2"/>
          <w:numId w:val="1"/>
        </w:numPr>
      </w:pPr>
      <w:bookmarkStart w:id="61" w:name="_Toc218453353"/>
      <w:r>
        <w:t>Intégration des EnR, notamment photovoltaïque (toitures, ombrières, au sol)</w:t>
      </w:r>
      <w:bookmarkEnd w:id="61"/>
    </w:p>
    <w:p w14:paraId="30D3B68B" w14:textId="77777777" w:rsidR="00EA05B3" w:rsidRDefault="00E51F84">
      <w:pPr>
        <w:jc w:val="both"/>
      </w:pPr>
      <w:r>
        <w:t>La présente clause vise à définir les exigences relatives à l’intégration des énergies renouvelables (EnR), en particulier les installations photovoltaïques, dans le cadre des missions de maîtrise d’œuvre. Le maître d’œuvre est tenu de concevoir et de proposer des solutions techniques permettant l’intégration optimale des EnR, en conformité avec les objectifs de performance énergétique et environnementale définis par le maître d’ouvrage.</w:t>
      </w:r>
    </w:p>
    <w:p w14:paraId="450EB269" w14:textId="77777777" w:rsidR="00EA05B3" w:rsidRDefault="00E51F84">
      <w:pPr>
        <w:jc w:val="both"/>
      </w:pPr>
      <w:r>
        <w:t>Les installations photovoltaïques doivent être envisagées sous différentes formes, notamment en toiture, en ombrières ou au sol, selon les caractéristiques des sites concernés et les besoins spécifiques des opérations. Le maître d’œuvre doit réaliser une étude de faisabilité technique et économique pour chaque projet, en tenant compte des contraintes réglementaires, des conditions climatiques locales, et des objectifs de production énergétique. Cette étude doit inclure une analyse des coûts d’investissement, des coûts d’exploitation, et des bénéfices environnementaux attendus.</w:t>
      </w:r>
    </w:p>
    <w:p w14:paraId="5FDF3DA9" w14:textId="77777777" w:rsidR="00EA05B3" w:rsidRDefault="00E51F84">
      <w:pPr>
        <w:jc w:val="both"/>
      </w:pPr>
      <w:r>
        <w:t>Le maître d’œuvre doit également veiller à l’intégration harmonieuse des installations photovoltaïques dans l’environnement bâti ou naturel, en respectant les exigences architecturales et paysagères. Les solutions proposées doivent garantir la durabilité des équipements, leur facilité de maintenance, et leur compatibilité avec les autres infrastructures existantes ou projetées.</w:t>
      </w:r>
    </w:p>
    <w:p w14:paraId="124D5C3B" w14:textId="77777777" w:rsidR="00EA05B3" w:rsidRDefault="00E51F84">
      <w:pPr>
        <w:jc w:val="both"/>
      </w:pPr>
      <w:r>
        <w:t>Enfin, le maître d’œuvre est responsable de la coordination avec les autres intervenants, notamment les opérateurs spécialisés en photovoltaïque, afin d’assurer la conformité des installations aux normes techniques et de sécurité en vigueur. Les livrables relatifs à cette mission doivent inclure des plans détaillés, des fiches techniques, et des simulations de production énergétique.</w:t>
      </w:r>
    </w:p>
    <w:p w14:paraId="3CD80320" w14:textId="77777777" w:rsidR="00EA05B3" w:rsidRDefault="00E51F84">
      <w:pPr>
        <w:pStyle w:val="Titre3"/>
        <w:numPr>
          <w:ilvl w:val="2"/>
          <w:numId w:val="1"/>
        </w:numPr>
      </w:pPr>
      <w:bookmarkStart w:id="62" w:name="_Toc218453354"/>
      <w:r>
        <w:t>Réduction de l’empreinte carbone (ACV simplifiées, choix de matériaux, gestion des déchets)</w:t>
      </w:r>
      <w:bookmarkEnd w:id="62"/>
    </w:p>
    <w:p w14:paraId="45FCA53C" w14:textId="77777777" w:rsidR="00EA05B3" w:rsidRDefault="00E51F84">
      <w:pPr>
        <w:jc w:val="both"/>
      </w:pPr>
      <w:r>
        <w:t xml:space="preserve">Cette clause établit les obligations du maître d’œuvre en matière de réduction de l’empreinte carbone des projets, conformément aux objectifs de développement durable fixés par le maître d’ouvrage. Le maître d’œuvre doit intégrer des démarches d’analyse du cycle de vie (ACV) </w:t>
      </w:r>
      <w:r>
        <w:lastRenderedPageBreak/>
        <w:t>simplifiées dans ses études, afin d’évaluer et de minimiser les impacts environnementaux des ouvrages tout au long de leur cycle de vie.</w:t>
      </w:r>
    </w:p>
    <w:p w14:paraId="085BDAFF" w14:textId="77777777" w:rsidR="00EA05B3" w:rsidRDefault="00E51F84">
      <w:pPr>
        <w:jc w:val="both"/>
      </w:pPr>
      <w:r>
        <w:t>Le choix des matériaux constitue un levier essentiel pour réduire l’empreinte carbone. Le maître d’œuvre doit privilégier des matériaux à faible impact environnemental, tels que ceux issus de filières locales, recyclés ou biosourcés, et conformes aux normes de qualité et de durabilité. Une attention particulière doit être portée à la réduction des émissions de gaz à effet de serre liées à la fabrication, au transport, et à la mise en œuvre des matériaux.</w:t>
      </w:r>
    </w:p>
    <w:p w14:paraId="46ED2734" w14:textId="77777777" w:rsidR="00EA05B3" w:rsidRDefault="00E51F84">
      <w:pPr>
        <w:jc w:val="both"/>
      </w:pPr>
      <w:r>
        <w:t>La gestion des déchets générés par les travaux est également une priorité. Le maître d’œuvre doit proposer des solutions pour la prévention, le tri, la valorisation, et l’élimination des déchets, en conformité avec les réglementations en vigueur. Il doit inclure dans ses livrables un plan de gestion des déchets détaillé, précisant les filières de traitement et les objectifs de valorisation.</w:t>
      </w:r>
    </w:p>
    <w:p w14:paraId="1305C312" w14:textId="77777777" w:rsidR="00EA05B3" w:rsidRDefault="00E51F84">
      <w:pPr>
        <w:jc w:val="both"/>
      </w:pPr>
      <w:r>
        <w:t>Enfin, le maître d’œuvre doit intégrer dans ses études des indicateurs de performance environnementale, permettant de mesurer les progrès réalisés en matière de réduction de l’empreinte carbone. Ces indicateurs doivent être inclus dans les rapports de suivi et les bilans environnementaux des projets.</w:t>
      </w:r>
    </w:p>
    <w:p w14:paraId="5F194076" w14:textId="77777777" w:rsidR="00EA05B3" w:rsidRDefault="00E51F84">
      <w:pPr>
        <w:pStyle w:val="Titre2"/>
        <w:numPr>
          <w:ilvl w:val="1"/>
          <w:numId w:val="1"/>
        </w:numPr>
      </w:pPr>
      <w:bookmarkStart w:id="63" w:name="_Toc218453355"/>
      <w:r>
        <w:t>Qualité architecturale et fonctionnelle (bâtiments de recherche, laboratoires, locaux techniques, etc.)</w:t>
      </w:r>
      <w:bookmarkEnd w:id="63"/>
    </w:p>
    <w:p w14:paraId="66CACE2D" w14:textId="77777777" w:rsidR="00EA05B3" w:rsidRDefault="00E51F84">
      <w:pPr>
        <w:jc w:val="both"/>
      </w:pPr>
      <w:r>
        <w:t>La qualité architecturale et fonctionnelle des ouvrages constitue un objectif central des missions de maîtrise d’œuvre. Le maître d’œuvre est tenu de concevoir des bâtiments répondant aux exigences esthétiques, techniques, et fonctionnelles définies par le maître d’ouvrage, tout en respectant les contraintes spécifiques des sites et des usages.</w:t>
      </w:r>
    </w:p>
    <w:p w14:paraId="0D546FFD" w14:textId="77777777" w:rsidR="00EA05B3" w:rsidRDefault="00E51F84">
      <w:pPr>
        <w:jc w:val="both"/>
      </w:pPr>
      <w:r>
        <w:t>Pour les bâtiments de recherche, laboratoires, et locaux techniques, le maître d’œuvre doit garantir une conception adaptée aux besoins des utilisateurs, en termes de fonctionnalité, de confort, et de sécurité. Les espaces doivent être optimisés pour les activités prévues, avec une attention particulière portée à l’ergonomie, à la modularité, et à la flexibilité des aménagements. Les installations techniques doivent être conçues pour répondre aux normes les plus exigeantes, notamment en matière de ventilation, de traitement de l’air, et de gestion des fluides.</w:t>
      </w:r>
    </w:p>
    <w:p w14:paraId="7B58F601" w14:textId="77777777" w:rsidR="00EA05B3" w:rsidRDefault="00E51F84">
      <w:pPr>
        <w:jc w:val="both"/>
      </w:pPr>
      <w:r>
        <w:t>La qualité architecturale des bâtiments doit refléter une intégration harmonieuse dans leur environnement, en tenant compte des caractéristiques paysagères, culturelles, et climatiques locales. Le maître d’œuvre doit proposer des solutions innovantes et durables, favorisant l’esthétique et la valorisation patrimoniale des ouvrages.</w:t>
      </w:r>
    </w:p>
    <w:p w14:paraId="1EE26DF1" w14:textId="77777777" w:rsidR="00EA05B3" w:rsidRDefault="00E51F84">
      <w:pPr>
        <w:jc w:val="both"/>
      </w:pPr>
      <w:r>
        <w:t>Enfin, le maître d’œuvre doit veiller à la conformité des bâtiments aux réglementations en vigueur, notamment en matière d’accessibilité, de sécurité incendie, et de performance énergétique. Les livrables doivent inclure des plans détaillés, des maquettes numériques, et des fiches techniques, permettant de valider la qualité architecturale et fonctionnelle des ouvrages.</w:t>
      </w:r>
    </w:p>
    <w:p w14:paraId="6FA0677A" w14:textId="77777777" w:rsidR="00EA05B3" w:rsidRDefault="00E51F84">
      <w:pPr>
        <w:pStyle w:val="Titre2"/>
        <w:numPr>
          <w:ilvl w:val="1"/>
          <w:numId w:val="1"/>
        </w:numPr>
      </w:pPr>
      <w:bookmarkStart w:id="64" w:name="_Toc218453356"/>
      <w:r>
        <w:lastRenderedPageBreak/>
        <w:t>Méthodologie et outils de conception (BIM éventuel, modélisations spécifiques, concertation ciblée)</w:t>
      </w:r>
      <w:bookmarkEnd w:id="64"/>
    </w:p>
    <w:p w14:paraId="77AEA49C" w14:textId="77777777" w:rsidR="00EA05B3" w:rsidRDefault="00E51F84">
      <w:pPr>
        <w:jc w:val="both"/>
      </w:pPr>
      <w:r>
        <w:t>Cette clause précise les exigences méthodologiques et les outils de conception à mobiliser par le maître d’œuvre dans le cadre de ses missions. Le recours au BIM (Building Information Modeling) est encouragé pour les projets nécessitant une modélisation numérique avancée. Le maître d’œuvre doit définir, en concertation avec le maître d’ouvrage, le niveau de détail attendu pour les maquettes numériques, ainsi que les modalités de structuration et d’échange des données.</w:t>
      </w:r>
    </w:p>
    <w:p w14:paraId="01EDE717" w14:textId="77777777" w:rsidR="00EA05B3" w:rsidRDefault="00E51F84">
      <w:pPr>
        <w:jc w:val="both"/>
      </w:pPr>
      <w:r>
        <w:t>Les modélisations spécifiques doivent être utilisées pour répondre aux contraintes techniques et réglementaires des projets. Cela inclut, par exemple, les simulations thermiques, acoustiques, et structurelles, ainsi que les études d’impact environnemental. Le maître d’œuvre doit intégrer ces modélisations dans ses études, afin de garantir la qualité et la fiabilité des solutions proposées.</w:t>
      </w:r>
    </w:p>
    <w:p w14:paraId="1EC71EEC" w14:textId="77777777" w:rsidR="00EA05B3" w:rsidRDefault="00E51F84">
      <w:pPr>
        <w:jc w:val="both"/>
      </w:pPr>
      <w:r>
        <w:t>La concertation avec les parties prenantes est un élément clé de la méthodologie. Le maître d’œuvre doit organiser des réunions ciblées avec les utilisateurs, les autorités compétentes, et les autres intervenants, afin de recueillir leurs besoins et leurs avis. Ces échanges doivent être documentés et intégrés dans les livrables, pour assurer une prise en compte optimale des attentes et des contraintes.</w:t>
      </w:r>
    </w:p>
    <w:p w14:paraId="57F9F4BD" w14:textId="77777777" w:rsidR="00EA05B3" w:rsidRDefault="00E51F84">
      <w:pPr>
        <w:jc w:val="both"/>
      </w:pPr>
      <w:r>
        <w:t>Enfin, le maître d’œuvre doit mettre en œuvre des outils de gestion de projet adaptés, permettant de suivre l’avancement des études et des travaux, de coordonner les intervenants, et de garantir le respect des délais et des budgets. Les livrables doivent inclure des rapports méthodologiques, des maquettes numériques, et des tableaux de suivi.</w:t>
      </w:r>
    </w:p>
    <w:p w14:paraId="2B2EDF90" w14:textId="77777777" w:rsidR="00EA05B3" w:rsidRDefault="00E51F84">
      <w:pPr>
        <w:pStyle w:val="Titre1"/>
        <w:numPr>
          <w:ilvl w:val="0"/>
          <w:numId w:val="1"/>
        </w:numPr>
      </w:pPr>
      <w:bookmarkStart w:id="65" w:name="_Toc218453357"/>
      <w:r>
        <w:t>Exigences RSE et développement durable</w:t>
      </w:r>
      <w:bookmarkEnd w:id="65"/>
    </w:p>
    <w:p w14:paraId="4043562D" w14:textId="77777777" w:rsidR="00EA05B3" w:rsidRDefault="00E51F84">
      <w:pPr>
        <w:jc w:val="both"/>
      </w:pPr>
      <w:r>
        <w:t>La présente clause établit les exigences en matière de responsabilité sociétale des entreprises (RSE) et de développement durable, qui doivent être intégrées dans toutes les phases des missions de maîtrise d’œuvre. Le maître d’œuvre est tenu de respecter la politique RSE de l’INRAE Antilles-Guyane, dont les principes sont annexés au marché.</w:t>
      </w:r>
    </w:p>
    <w:p w14:paraId="724DE565" w14:textId="77777777" w:rsidR="00EA05B3" w:rsidRDefault="00E51F84">
      <w:pPr>
        <w:jc w:val="both"/>
      </w:pPr>
      <w:r>
        <w:t>Les enjeux de résilience climatique doivent être pris en compte dans la conception des ouvrages. Le maître d’œuvre doit proposer des solutions adaptées aux risques climatiques locaux, tels que les cyclones, les pluies intenses, et les sécheresses. Ces solutions doivent inclure des dispositifs de protection, de gestion des eaux pluviales, et de renforcement des structures.</w:t>
      </w:r>
    </w:p>
    <w:p w14:paraId="316646DB" w14:textId="77777777" w:rsidR="00EA05B3" w:rsidRDefault="00E51F84">
      <w:pPr>
        <w:jc w:val="both"/>
      </w:pPr>
      <w:r>
        <w:t>La préservation et la valorisation de la biodiversité sont également prioritaires. Le maître d’œuvre doit intégrer des aménagements favorisant la biodiversité, tels que des trames vertes et bleues, des génies végétaux, et des espaces naturels protégés. Les études doivent inclure une analyse des impacts sur la faune et la flore, ainsi que des mesures de compensation écologique.</w:t>
      </w:r>
    </w:p>
    <w:p w14:paraId="3BB92071" w14:textId="77777777" w:rsidR="00EA05B3" w:rsidRDefault="00E51F84">
      <w:pPr>
        <w:jc w:val="both"/>
      </w:pPr>
      <w:r>
        <w:t xml:space="preserve">Le maître d’œuvre doit contribuer à l’autonomie alimentaire et à la transition agricole, en concevant des infrastructures adaptées aux expérimentations et aux productions agricoles. Cela </w:t>
      </w:r>
      <w:r>
        <w:lastRenderedPageBreak/>
        <w:t>inclut, par exemple, des aménagements pour l’élevage, la culture, et la gestion des ressources naturelles.</w:t>
      </w:r>
    </w:p>
    <w:p w14:paraId="481E6392" w14:textId="77777777" w:rsidR="00EA05B3" w:rsidRDefault="00E51F84">
      <w:pPr>
        <w:jc w:val="both"/>
      </w:pPr>
      <w:r>
        <w:t>Les pratiques de chantier responsable doivent être mises en œuvre, avec une attention particulière portée à la gestion des déchets, à la réduction des nuisances, et à la consommation d’eau et d’énergie. Le maître d’œuvre doit élaborer une charte chantier vert, précisant les engagements des intervenants en matière de développement durable.</w:t>
      </w:r>
    </w:p>
    <w:p w14:paraId="50DEADAE" w14:textId="77777777" w:rsidR="00EA05B3" w:rsidRDefault="00E51F84">
      <w:pPr>
        <w:jc w:val="both"/>
      </w:pPr>
      <w:r>
        <w:t>Enfin, le maître d’œuvre doit intégrer des indicateurs RSE dans ses livrables, permettant de mesurer les performances environnementales, sociales, et économiques des projets. Ces indicateurs doivent être inclus dans les rapports de suivi et les bilans finaux.</w:t>
      </w:r>
    </w:p>
    <w:p w14:paraId="09B9DDA8" w14:textId="77777777" w:rsidR="00EA05B3" w:rsidRDefault="00E51F84">
      <w:pPr>
        <w:pStyle w:val="Titre2"/>
        <w:numPr>
          <w:ilvl w:val="1"/>
          <w:numId w:val="1"/>
        </w:numPr>
      </w:pPr>
      <w:bookmarkStart w:id="66" w:name="_Toc218453358"/>
      <w:r>
        <w:t>Référence à la politique RSE de l’INRAE Antilles-Guyane (annexe)</w:t>
      </w:r>
      <w:bookmarkEnd w:id="66"/>
    </w:p>
    <w:p w14:paraId="3A7929A8" w14:textId="77777777" w:rsidR="00EA05B3" w:rsidRDefault="00E51F84">
      <w:pPr>
        <w:jc w:val="both"/>
      </w:pPr>
      <w:r>
        <w:t>La présente clause établit les principes fondamentaux de la Responsabilité Sociétale et Environnementale (RSE) qui doivent guider les prestations de maîtrise d’œuvre dans le cadre de l’accord-cadre. Les titulaires des lots 1 et 2 sont tenus de respecter et de promouvoir les objectifs définis dans la politique RSE de l’INRAE Antilles-Guyane, annexée au présent CCTP. Cette politique, intégrée dans les missions de recherche et les pratiques internes de l’établissement, met un accent particulier sur les enjeux tropicaux et insulaires.</w:t>
      </w:r>
    </w:p>
    <w:p w14:paraId="553FF1A4" w14:textId="77777777" w:rsidR="00EA05B3" w:rsidRDefault="00E51F84">
      <w:pPr>
        <w:jc w:val="both"/>
      </w:pPr>
      <w:r>
        <w:t>Les titulaires doivent prendre en compte les axes stratégiques de la politique RSE, notamment :</w:t>
      </w:r>
    </w:p>
    <w:p w14:paraId="1125F1BB" w14:textId="77777777" w:rsidR="00EA05B3" w:rsidRDefault="00E51F84">
      <w:pPr>
        <w:pStyle w:val="Paragraphedeliste"/>
        <w:numPr>
          <w:ilvl w:val="0"/>
          <w:numId w:val="42"/>
        </w:numPr>
        <w:jc w:val="both"/>
      </w:pPr>
      <w:r>
        <w:t>La résilience agroécologique et l’adaptation au changement climatique, en favorisant des solutions innovantes et durables dans les projets d’infrastructures et de bâtiments.</w:t>
      </w:r>
    </w:p>
    <w:p w14:paraId="77B73B8B" w14:textId="77777777" w:rsidR="00EA05B3" w:rsidRDefault="00E51F84">
      <w:pPr>
        <w:pStyle w:val="Paragraphedeliste"/>
        <w:numPr>
          <w:ilvl w:val="0"/>
          <w:numId w:val="42"/>
        </w:numPr>
        <w:jc w:val="both"/>
      </w:pPr>
      <w:r>
        <w:t>La préservation de la biodiversité et des ressources naturelles, en intégrant des pratiques respectueuses de l’environnement dans la conception et l’exécution des travaux.</w:t>
      </w:r>
    </w:p>
    <w:p w14:paraId="4B742E91" w14:textId="77777777" w:rsidR="00EA05B3" w:rsidRDefault="00E51F84">
      <w:pPr>
        <w:pStyle w:val="Paragraphedeliste"/>
        <w:numPr>
          <w:ilvl w:val="0"/>
          <w:numId w:val="42"/>
        </w:numPr>
        <w:jc w:val="both"/>
      </w:pPr>
      <w:r>
        <w:t>La promotion de l’autonomie alimentaire et de la transition agricole, en soutenant les initiatives locales et en valorisant les spécificités territoriales.</w:t>
      </w:r>
    </w:p>
    <w:p w14:paraId="432B603E" w14:textId="77777777" w:rsidR="00EA05B3" w:rsidRDefault="00E51F84">
      <w:pPr>
        <w:jc w:val="both"/>
      </w:pPr>
      <w:r>
        <w:t>Les titulaires doivent également s’assurer que leurs prestations respectent les engagements de l’INRAE en matière de réduction de l’empreinte carbone, de gestion des déchets, et de sensibilisation des parties prenantes aux enjeux environnementaux. Toute dérogation ou adaptation nécessaire à la mise en œuvre de cette politique doit être soumise à l’approbation préalable du maître d’ouvrage.</w:t>
      </w:r>
    </w:p>
    <w:p w14:paraId="7218161E" w14:textId="77777777" w:rsidR="00EA05B3" w:rsidRDefault="00E51F84">
      <w:pPr>
        <w:pStyle w:val="Titre2"/>
        <w:numPr>
          <w:ilvl w:val="1"/>
          <w:numId w:val="1"/>
        </w:numPr>
      </w:pPr>
      <w:bookmarkStart w:id="67" w:name="_Toc218453359"/>
      <w:r>
        <w:t>Intégration des enjeux RSE dans la conception</w:t>
      </w:r>
      <w:bookmarkEnd w:id="67"/>
    </w:p>
    <w:p w14:paraId="211576CF" w14:textId="77777777" w:rsidR="00EA05B3" w:rsidRDefault="00E51F84">
      <w:pPr>
        <w:jc w:val="both"/>
      </w:pPr>
      <w:r>
        <w:t>Les titulaires des lots 1 et 2 doivent intégrer les enjeux de Responsabilité Sociétale et Environnementale (RSE) dans toutes les phases de conception des projets, conformément aux objectifs définis par l’INRAE Antilles-Guyane. Cette intégration doit être systématique et documentée dans les livrables attendus, notamment les études préalables, les avant-projets sommaires et définitifs, ainsi que les études de projet.</w:t>
      </w:r>
    </w:p>
    <w:p w14:paraId="4F7BAB0E" w14:textId="77777777" w:rsidR="00EA05B3" w:rsidRDefault="00E51F84">
      <w:pPr>
        <w:jc w:val="both"/>
      </w:pPr>
      <w:r>
        <w:t>Les enjeux RSE à intégrer incluent :</w:t>
      </w:r>
    </w:p>
    <w:p w14:paraId="565E1958" w14:textId="77777777" w:rsidR="00EA05B3" w:rsidRDefault="00E51F84">
      <w:pPr>
        <w:pStyle w:val="Paragraphedeliste"/>
        <w:numPr>
          <w:ilvl w:val="0"/>
          <w:numId w:val="43"/>
        </w:numPr>
        <w:jc w:val="both"/>
      </w:pPr>
      <w:r>
        <w:lastRenderedPageBreak/>
        <w:t>La résilience climatique, en concevant des ouvrages capables de résister aux aléas climatiques spécifiques à la région, tels que les cyclones, les pluies intenses et les sécheresses.</w:t>
      </w:r>
    </w:p>
    <w:p w14:paraId="72FF15F7" w14:textId="77777777" w:rsidR="00EA05B3" w:rsidRDefault="00E51F84">
      <w:pPr>
        <w:pStyle w:val="Paragraphedeliste"/>
        <w:numPr>
          <w:ilvl w:val="0"/>
          <w:numId w:val="43"/>
        </w:numPr>
        <w:jc w:val="both"/>
      </w:pPr>
      <w:r>
        <w:t>La préservation et la valorisation de la biodiversité, en favorisant l’utilisation de techniques de génie végétal et en respectant les trames vertes et bleues.</w:t>
      </w:r>
    </w:p>
    <w:p w14:paraId="3EFA8C22" w14:textId="77777777" w:rsidR="00EA05B3" w:rsidRDefault="00E51F84">
      <w:pPr>
        <w:pStyle w:val="Paragraphedeliste"/>
        <w:numPr>
          <w:ilvl w:val="0"/>
          <w:numId w:val="43"/>
        </w:numPr>
        <w:jc w:val="both"/>
      </w:pPr>
      <w:r>
        <w:t>La contribution à l’autonomie alimentaire et à la transition agricole, en aménageant des espaces adaptés aux expérimentations agricoles et en soutenant les pratiques agroécologiques.</w:t>
      </w:r>
    </w:p>
    <w:p w14:paraId="2CDEC14E" w14:textId="77777777" w:rsidR="00EA05B3" w:rsidRDefault="00E51F84">
      <w:pPr>
        <w:jc w:val="both"/>
      </w:pPr>
      <w:r>
        <w:t>Les titulaires doivent également veiller à réduire l’empreinte carbone des projets en privilégiant des matériaux durables, en optimisant les consommations énergétiques, et en intégrant des énergies renouvelables, notamment le photovoltaïque. Les méthodes de conception doivent inclure des outils de modélisation et de concertation permettant de garantir la cohérence des projets avec les objectifs RSE. Les indicateurs de performance environnementale et sociétale doivent être définis et suivis tout au long de l’exécution des missions.</w:t>
      </w:r>
    </w:p>
    <w:p w14:paraId="78AA95B7" w14:textId="77777777" w:rsidR="00EA05B3" w:rsidRDefault="00E51F84">
      <w:pPr>
        <w:pStyle w:val="Titre3"/>
        <w:numPr>
          <w:ilvl w:val="2"/>
          <w:numId w:val="1"/>
        </w:numPr>
      </w:pPr>
      <w:bookmarkStart w:id="68" w:name="_Toc218453360"/>
      <w:r>
        <w:t>Résilience climatique (cyclones, pluies intenses, sécheresses)</w:t>
      </w:r>
      <w:bookmarkEnd w:id="68"/>
    </w:p>
    <w:p w14:paraId="433E7927" w14:textId="77777777" w:rsidR="00EA05B3" w:rsidRDefault="00E51F84">
      <w:pPr>
        <w:jc w:val="both"/>
      </w:pPr>
      <w:r>
        <w:t>Les titulaires des lots 1 et 2 doivent concevoir des ouvrages et des infrastructures répondant aux exigences de résilience climatique, en tenant compte des aléas spécifiques à la région Antilles-Guyane. Les projets doivent intégrer des solutions techniques et architecturales permettant de minimiser les impacts des cyclones, des pluies intenses et des périodes de sécheresse.</w:t>
      </w:r>
    </w:p>
    <w:p w14:paraId="4EBAA7C1" w14:textId="77777777" w:rsidR="00EA05B3" w:rsidRDefault="00E51F84">
      <w:pPr>
        <w:jc w:val="both"/>
      </w:pPr>
      <w:r>
        <w:t>Les prestations de maîtrise d’œuvre doivent inclure :</w:t>
      </w:r>
    </w:p>
    <w:p w14:paraId="69C2881A" w14:textId="77777777" w:rsidR="00EA05B3" w:rsidRDefault="00E51F84">
      <w:pPr>
        <w:pStyle w:val="Paragraphedeliste"/>
        <w:numPr>
          <w:ilvl w:val="0"/>
          <w:numId w:val="44"/>
        </w:numPr>
        <w:jc w:val="both"/>
      </w:pPr>
      <w:r>
        <w:t>Une analyse approfondie des risques climatiques, basée sur les données locales et les projections climatiques disponibles.</w:t>
      </w:r>
    </w:p>
    <w:p w14:paraId="66EC4A59" w14:textId="77777777" w:rsidR="00EA05B3" w:rsidRDefault="00E51F84">
      <w:pPr>
        <w:pStyle w:val="Paragraphedeliste"/>
        <w:numPr>
          <w:ilvl w:val="0"/>
          <w:numId w:val="44"/>
        </w:numPr>
        <w:jc w:val="both"/>
      </w:pPr>
      <w:r>
        <w:t>La conception d’ouvrages résistants aux vents violents, aux inondations et aux sécheresses prolongées, en respectant les normes parasismiques et paracycloniques applicables.</w:t>
      </w:r>
    </w:p>
    <w:p w14:paraId="11ED30AC" w14:textId="77777777" w:rsidR="00EA05B3" w:rsidRDefault="00E51F84">
      <w:pPr>
        <w:pStyle w:val="Paragraphedeliste"/>
        <w:numPr>
          <w:ilvl w:val="0"/>
          <w:numId w:val="44"/>
        </w:numPr>
        <w:jc w:val="both"/>
      </w:pPr>
      <w:r>
        <w:t>L’intégration de systèmes de gestion des eaux pluviales, tels que des bassins de rétention, des dispositifs d’infiltration, et des réseaux adaptés aux fortes précipitations.</w:t>
      </w:r>
    </w:p>
    <w:p w14:paraId="5370DF05" w14:textId="77777777" w:rsidR="00EA05B3" w:rsidRDefault="00E51F84">
      <w:pPr>
        <w:pStyle w:val="Paragraphedeliste"/>
        <w:numPr>
          <w:ilvl w:val="0"/>
          <w:numId w:val="44"/>
        </w:numPr>
        <w:jc w:val="both"/>
      </w:pPr>
      <w:r>
        <w:t>La mise en œuvre de solutions climato-intelligentes, notamment dans les aménagements agricoles et les bâtiments, pour garantir leur durabilité et leur efficacité énergétique.</w:t>
      </w:r>
    </w:p>
    <w:p w14:paraId="2C28A6EC" w14:textId="77777777" w:rsidR="00EA05B3" w:rsidRDefault="00E51F84">
      <w:pPr>
        <w:jc w:val="both"/>
      </w:pPr>
      <w:r>
        <w:t>Les titulaires doivent également proposer des variantes techniques permettant d’améliorer la résilience des ouvrages, tout en respectant les contraintes budgétaires et réglementaires. Les solutions proposées doivent être validées par le maître d’ouvrage et documentées dans les livrables.</w:t>
      </w:r>
    </w:p>
    <w:p w14:paraId="2E9878FD" w14:textId="77777777" w:rsidR="00EA05B3" w:rsidRDefault="00E51F84">
      <w:pPr>
        <w:pStyle w:val="Titre3"/>
        <w:numPr>
          <w:ilvl w:val="2"/>
          <w:numId w:val="1"/>
        </w:numPr>
      </w:pPr>
      <w:bookmarkStart w:id="69" w:name="_Toc218453361"/>
      <w:r>
        <w:t>Préservation et valorisation de la biodiversité (génie végétal, trames vertes et bleues)</w:t>
      </w:r>
      <w:bookmarkEnd w:id="69"/>
    </w:p>
    <w:p w14:paraId="2A663FCD" w14:textId="77777777" w:rsidR="00EA05B3" w:rsidRDefault="00E51F84">
      <w:pPr>
        <w:jc w:val="both"/>
      </w:pPr>
      <w:r>
        <w:lastRenderedPageBreak/>
        <w:t>Les titulaires des lots 1 et 2 doivent intégrer la préservation et la valorisation de la biodiversité dans la conception et l’exécution des projets. Les prestations doivent respecter les principes de génie végétal et contribuer à la mise en place ou au maintien des trames vertes et bleues, conformément aux objectifs environnementaux de l’INRAE Antilles-Guyane.</w:t>
      </w:r>
    </w:p>
    <w:p w14:paraId="2FAA76A9" w14:textId="77777777" w:rsidR="00EA05B3" w:rsidRDefault="00E51F84">
      <w:pPr>
        <w:jc w:val="both"/>
      </w:pPr>
      <w:r>
        <w:t>Les exigences incluent :</w:t>
      </w:r>
    </w:p>
    <w:p w14:paraId="39970D68" w14:textId="77777777" w:rsidR="00EA05B3" w:rsidRDefault="00E51F84">
      <w:pPr>
        <w:pStyle w:val="Paragraphedeliste"/>
        <w:numPr>
          <w:ilvl w:val="0"/>
          <w:numId w:val="45"/>
        </w:numPr>
        <w:jc w:val="both"/>
      </w:pPr>
      <w:r>
        <w:t>L’utilisation de techniques de génie végétal pour la stabilisation des sols, la gestion des berges de rivières, et la réduction des impacts des travaux sur les écosystèmes locaux.</w:t>
      </w:r>
    </w:p>
    <w:p w14:paraId="72EA2AB7" w14:textId="77777777" w:rsidR="00EA05B3" w:rsidRDefault="00E51F84">
      <w:pPr>
        <w:pStyle w:val="Paragraphedeliste"/>
        <w:numPr>
          <w:ilvl w:val="0"/>
          <w:numId w:val="45"/>
        </w:numPr>
        <w:jc w:val="both"/>
      </w:pPr>
      <w:r>
        <w:t>La sélection de végétaux locaux et adaptés, favorisant la biodiversité et réduisant les besoins en entretien.</w:t>
      </w:r>
    </w:p>
    <w:p w14:paraId="1C75A9D1" w14:textId="77777777" w:rsidR="00EA05B3" w:rsidRDefault="00E51F84">
      <w:pPr>
        <w:pStyle w:val="Paragraphedeliste"/>
        <w:numPr>
          <w:ilvl w:val="0"/>
          <w:numId w:val="45"/>
        </w:numPr>
        <w:jc w:val="both"/>
      </w:pPr>
      <w:r>
        <w:t>La conception d’aménagements respectueux des corridors écologiques, permettant la continuité des habitats naturels et la protection des espèces.</w:t>
      </w:r>
    </w:p>
    <w:p w14:paraId="690069CD" w14:textId="77777777" w:rsidR="00EA05B3" w:rsidRDefault="00E51F84">
      <w:pPr>
        <w:pStyle w:val="Paragraphedeliste"/>
        <w:numPr>
          <w:ilvl w:val="0"/>
          <w:numId w:val="45"/>
        </w:numPr>
        <w:jc w:val="both"/>
      </w:pPr>
      <w:r>
        <w:t>La limitation des nuisances environnementales, notamment par une gestion rigoureuse des déchets et des pollutions générées par les travaux.</w:t>
      </w:r>
    </w:p>
    <w:p w14:paraId="4FE7C420" w14:textId="77777777" w:rsidR="00EA05B3" w:rsidRDefault="00E51F84">
      <w:pPr>
        <w:jc w:val="both"/>
      </w:pPr>
      <w:r>
        <w:t>Les titulaires doivent également proposer des mesures compensatoires en cas d’impact inévitable sur la biodiversité, telles que la création de zones de refuge ou la restauration d’habitats dégradés. Les indicateurs de performance environnementale doivent être définis et suivis tout au long de l’exécution des missions, avec un reporting régulier au maître d’ouvrage.</w:t>
      </w:r>
    </w:p>
    <w:p w14:paraId="095BD3A0" w14:textId="77777777" w:rsidR="00EA05B3" w:rsidRDefault="00E51F84">
      <w:pPr>
        <w:pStyle w:val="Titre3"/>
        <w:numPr>
          <w:ilvl w:val="2"/>
          <w:numId w:val="1"/>
        </w:numPr>
      </w:pPr>
      <w:bookmarkStart w:id="70" w:name="_Toc218453362"/>
      <w:r>
        <w:t>Contribution à l’autonomie alimentaire et à la transition agricole (aménagements pour expérimentations)</w:t>
      </w:r>
      <w:bookmarkEnd w:id="70"/>
    </w:p>
    <w:p w14:paraId="22D245FE" w14:textId="77777777" w:rsidR="00EA05B3" w:rsidRDefault="00E51F84">
      <w:pPr>
        <w:jc w:val="both"/>
      </w:pPr>
      <w:r>
        <w:t>Les titulaires des lots 1 et 2 doivent contribuer à l’autonomie alimentaire et à la transition agricole dans le cadre des projets de maîtrise d’œuvre. Les prestations doivent inclure la conception et la réalisation d’aménagements adaptés aux expérimentations agricoles et aux pratiques agroécologiques, en cohérence avec les objectifs de l’INRAE Antilles-Guyane.</w:t>
      </w:r>
    </w:p>
    <w:p w14:paraId="77D3E2D5" w14:textId="77777777" w:rsidR="00EA05B3" w:rsidRDefault="00E51F84">
      <w:pPr>
        <w:jc w:val="both"/>
      </w:pPr>
      <w:r>
        <w:t>Les exigences incluent :</w:t>
      </w:r>
    </w:p>
    <w:p w14:paraId="16B2031D" w14:textId="77777777" w:rsidR="00EA05B3" w:rsidRDefault="00E51F84">
      <w:pPr>
        <w:pStyle w:val="Paragraphedeliste"/>
        <w:numPr>
          <w:ilvl w:val="0"/>
          <w:numId w:val="46"/>
        </w:numPr>
        <w:jc w:val="both"/>
      </w:pPr>
      <w:r>
        <w:t>La conception de micro-fermes expérimentales et d’autres infrastructures agricoles permettant de tester des systèmes de production innovants et durables.</w:t>
      </w:r>
    </w:p>
    <w:p w14:paraId="462E1B38" w14:textId="77777777" w:rsidR="00EA05B3" w:rsidRDefault="00E51F84">
      <w:pPr>
        <w:pStyle w:val="Paragraphedeliste"/>
        <w:numPr>
          <w:ilvl w:val="0"/>
          <w:numId w:val="46"/>
        </w:numPr>
        <w:jc w:val="both"/>
      </w:pPr>
      <w:r>
        <w:t>L’aménagement de terrains et de bâtiments pour des activités de recherche et de formation en agroécologie, en favorisant l’utilisation de techniques respectueuses de l’environnement.</w:t>
      </w:r>
    </w:p>
    <w:p w14:paraId="71D70935" w14:textId="77777777" w:rsidR="00EA05B3" w:rsidRDefault="00E51F84">
      <w:pPr>
        <w:pStyle w:val="Paragraphedeliste"/>
        <w:numPr>
          <w:ilvl w:val="0"/>
          <w:numId w:val="46"/>
        </w:numPr>
        <w:jc w:val="both"/>
      </w:pPr>
      <w:r>
        <w:t>L’intégration de dispositifs de gestion des ressources naturelles, tels que des systèmes d’irrigation économes en eau, des installations de compostage, et des solutions de production d’énergie renouvelable.</w:t>
      </w:r>
    </w:p>
    <w:p w14:paraId="61893C99" w14:textId="77777777" w:rsidR="00EA05B3" w:rsidRDefault="00E51F84">
      <w:pPr>
        <w:pStyle w:val="Paragraphedeliste"/>
        <w:numPr>
          <w:ilvl w:val="0"/>
          <w:numId w:val="46"/>
        </w:numPr>
        <w:jc w:val="both"/>
      </w:pPr>
      <w:r>
        <w:t>La valorisation des produits locaux et des pratiques agricoles traditionnelles, en soutenant les filières durables et en favorisant l’autonomie alimentaire du territoire.</w:t>
      </w:r>
    </w:p>
    <w:p w14:paraId="68E6ADA5" w14:textId="77777777" w:rsidR="00EA05B3" w:rsidRDefault="00E51F84">
      <w:pPr>
        <w:jc w:val="both"/>
      </w:pPr>
      <w:r>
        <w:t xml:space="preserve">Les titulaires doivent également collaborer avec les équipes de recherche de l’INRAE pour adapter les aménagements aux besoins spécifiques des expérimentations. Les solutions proposées </w:t>
      </w:r>
      <w:r>
        <w:lastRenderedPageBreak/>
        <w:t>doivent être validées par le maître d’ouvrage et documentées dans les livrables, avec une attention particulière portée aux indicateurs de performance agricole et environnementale.</w:t>
      </w:r>
    </w:p>
    <w:p w14:paraId="74A07AA4" w14:textId="77777777" w:rsidR="00EA05B3" w:rsidRDefault="00E51F84">
      <w:pPr>
        <w:pStyle w:val="Titre2"/>
        <w:numPr>
          <w:ilvl w:val="1"/>
          <w:numId w:val="1"/>
        </w:numPr>
      </w:pPr>
      <w:bookmarkStart w:id="71" w:name="_Toc218453363"/>
      <w:r>
        <w:t>Pratiques de chantier responsable (gestion des déchets, nuisances, consommations d’eau et d’énergie, charte chantier vert)</w:t>
      </w:r>
      <w:bookmarkEnd w:id="71"/>
    </w:p>
    <w:p w14:paraId="4B8DCE67" w14:textId="77777777" w:rsidR="00EA05B3" w:rsidRDefault="00E51F84">
      <w:pPr>
        <w:jc w:val="both"/>
      </w:pPr>
      <w:r>
        <w:t>La mise en œuvre des pratiques de chantier responsable constitue une exigence fondamentale dans le cadre de l’exécution des prestations de maîtrise d’œuvre. Le titulaire est tenu de respecter les principes de durabilité et de minimisation des impacts environnementaux et sociaux, conformément aux dispositions du code de la commande publique et aux engagements de l’INRAE en matière de responsabilité sociétale des entreprises (RSE).</w:t>
      </w:r>
    </w:p>
    <w:p w14:paraId="1A3423C1" w14:textId="77777777" w:rsidR="00EA05B3" w:rsidRDefault="00E51F84">
      <w:pPr>
        <w:jc w:val="both"/>
      </w:pPr>
      <w:r>
        <w:t>Le titulaire doit établir et mettre en œuvre un plan de gestion des déchets de chantier, incluant les mesures nécessaires pour réduire, trier, valoriser et éliminer les déchets conformément à la réglementation en vigueur. Ce plan doit prévoir des dispositifs de collecte sélective sur site, des partenariats avec des filières de recyclage agréées, et des actions de sensibilisation des équipes intervenantes. Les déchets dangereux doivent faire l’objet d’un traitement spécifique, en conformité avec les normes applicables.</w:t>
      </w:r>
    </w:p>
    <w:p w14:paraId="5D4C70E3" w14:textId="77777777" w:rsidR="00EA05B3" w:rsidRDefault="00E51F84">
      <w:pPr>
        <w:jc w:val="both"/>
      </w:pPr>
      <w:r>
        <w:t>Le titulaire doit également mettre en place des mesures visant à limiter les nuisances générées par les travaux, notamment en matière de bruit, de poussières, de vibrations et de perturbations des accès. Ces mesures doivent être adaptées aux spécificités des sites concernés, en tenant compte de la présence d’usagers, d’agents et d’animaux d’élevage. Un suivi régulier des nuisances doit être réalisé et documenté, avec des actions correctives immédiates en cas de dépassement des seuils acceptables.</w:t>
      </w:r>
    </w:p>
    <w:p w14:paraId="5893A322" w14:textId="77777777" w:rsidR="00EA05B3" w:rsidRDefault="00E51F84">
      <w:pPr>
        <w:jc w:val="both"/>
      </w:pPr>
      <w:r>
        <w:t>La consommation d’eau et d’énergie sur les chantiers doit être optimisée. Le titulaire doit privilégier des équipements et des pratiques permettant de réduire les consommations, notamment par l’utilisation de matériels économes en énergie, la récupération des eaux de pluie pour les besoins du chantier, et la mise en œuvre de solutions innovantes pour limiter l’empreinte énergétique.</w:t>
      </w:r>
    </w:p>
    <w:p w14:paraId="32E6340E" w14:textId="77777777" w:rsidR="00EA05B3" w:rsidRDefault="00E51F84">
      <w:pPr>
        <w:jc w:val="both"/>
      </w:pPr>
      <w:r>
        <w:t>Enfin, le titulaire doit respecter les principes de la charte chantier vert, qui sera annexée au marché. Cette charte précise les engagements en matière de respect de l’environnement, de sécurité, de santé et de conditions de travail sur les chantiers. Le titulaire doit veiller à la formation et à la sensibilisation de ses équipes sur les bonnes pratiques environnementales et sociales, et à la mise en œuvre de ces principes tout au long de l’exécution des travaux.</w:t>
      </w:r>
    </w:p>
    <w:p w14:paraId="4467DBB8" w14:textId="77777777" w:rsidR="00EA05B3" w:rsidRDefault="00E51F84">
      <w:pPr>
        <w:pStyle w:val="Titre2"/>
        <w:numPr>
          <w:ilvl w:val="1"/>
          <w:numId w:val="1"/>
        </w:numPr>
      </w:pPr>
      <w:bookmarkStart w:id="72" w:name="_Toc218453364"/>
      <w:r>
        <w:t>Indicateurs et reporting RSE par opération (à intégrer dans les livrables)</w:t>
      </w:r>
      <w:bookmarkEnd w:id="72"/>
    </w:p>
    <w:p w14:paraId="5F650B7E" w14:textId="77777777" w:rsidR="00EA05B3" w:rsidRDefault="00E51F84">
      <w:pPr>
        <w:jc w:val="both"/>
      </w:pPr>
      <w:r>
        <w:t>Le titulaire est tenu de fournir, pour chaque opération, un reporting détaillé des indicateurs de responsabilité sociétale des entreprises (RSE), conformément aux engagements de l’INRAE en matière de développement durable et de transition écologique.</w:t>
      </w:r>
    </w:p>
    <w:p w14:paraId="4276BEF5" w14:textId="77777777" w:rsidR="00EA05B3" w:rsidRDefault="00E51F84">
      <w:pPr>
        <w:jc w:val="both"/>
      </w:pPr>
      <w:r>
        <w:t>Les indicateurs RSE doivent inclure, sans s’y limiter :</w:t>
      </w:r>
    </w:p>
    <w:p w14:paraId="6088A334" w14:textId="77777777" w:rsidR="00EA05B3" w:rsidRDefault="00E51F84">
      <w:pPr>
        <w:pStyle w:val="Paragraphedeliste"/>
        <w:numPr>
          <w:ilvl w:val="0"/>
          <w:numId w:val="47"/>
        </w:numPr>
        <w:jc w:val="both"/>
      </w:pPr>
      <w:r>
        <w:lastRenderedPageBreak/>
        <w:t>Les quantités de déchets générés, triés, valorisés et éliminés, avec une distinction entre les déchets dangereux et non dangereux.</w:t>
      </w:r>
    </w:p>
    <w:p w14:paraId="74E9F8CD" w14:textId="77777777" w:rsidR="00EA05B3" w:rsidRDefault="00E51F84">
      <w:pPr>
        <w:pStyle w:val="Paragraphedeliste"/>
        <w:numPr>
          <w:ilvl w:val="0"/>
          <w:numId w:val="47"/>
        </w:numPr>
        <w:jc w:val="both"/>
      </w:pPr>
      <w:r>
        <w:t>Les consommations d’eau et d’énergie sur le chantier, avec une analyse des mesures mises en œuvre pour leur réduction.</w:t>
      </w:r>
    </w:p>
    <w:p w14:paraId="4EFAB46D" w14:textId="77777777" w:rsidR="00EA05B3" w:rsidRDefault="00E51F84">
      <w:pPr>
        <w:pStyle w:val="Paragraphedeliste"/>
        <w:numPr>
          <w:ilvl w:val="0"/>
          <w:numId w:val="47"/>
        </w:numPr>
        <w:jc w:val="both"/>
      </w:pPr>
      <w:r>
        <w:t>Les émissions de gaz à effet de serre liées aux travaux, calculées sur la base d’une analyse du cycle de vie simplifiée.</w:t>
      </w:r>
    </w:p>
    <w:p w14:paraId="02E89F6E" w14:textId="77777777" w:rsidR="00EA05B3" w:rsidRDefault="00E51F84">
      <w:pPr>
        <w:pStyle w:val="Paragraphedeliste"/>
        <w:numPr>
          <w:ilvl w:val="0"/>
          <w:numId w:val="47"/>
        </w:numPr>
        <w:jc w:val="both"/>
      </w:pPr>
      <w:r>
        <w:t>Les actions de préservation et de valorisation de la biodiversité, notamment la mise en œuvre de trames vertes et bleues, de génie végétal, et de solutions favorisant l’autonomie alimentaire et la transition agricole.</w:t>
      </w:r>
    </w:p>
    <w:p w14:paraId="3138ECAB" w14:textId="77777777" w:rsidR="00EA05B3" w:rsidRDefault="00E51F84">
      <w:pPr>
        <w:pStyle w:val="Paragraphedeliste"/>
        <w:numPr>
          <w:ilvl w:val="0"/>
          <w:numId w:val="47"/>
        </w:numPr>
        <w:jc w:val="both"/>
      </w:pPr>
      <w:r>
        <w:t>Les mesures de réduction des nuisances (bruit, poussières, vibrations) et leur efficacité.</w:t>
      </w:r>
    </w:p>
    <w:p w14:paraId="6FDC2E51" w14:textId="77777777" w:rsidR="00EA05B3" w:rsidRDefault="00E51F84">
      <w:pPr>
        <w:jc w:val="both"/>
      </w:pPr>
      <w:r>
        <w:t>Le titulaire doit intégrer ces indicateurs dans les livrables de chaque phase de la mission, en respectant les formats et niveaux de détail définis dans les documents particuliers du marché. Les données doivent être présentées de manière claire et synthétique, avec des tableaux comparatifs et des graphiques permettant une analyse rapide des performances.</w:t>
      </w:r>
    </w:p>
    <w:p w14:paraId="6CE9D43B" w14:textId="77777777" w:rsidR="00EA05B3" w:rsidRDefault="00E51F84">
      <w:pPr>
        <w:jc w:val="both"/>
      </w:pPr>
      <w:r>
        <w:t>Le titulaire est également tenu de proposer des actions correctives en cas de non-atteinte des objectifs RSE définis dans le marché. Ces actions doivent être documentées et validées par le maître d’ouvrage avant leur mise en œuvre. Un bilan final des performances RSE doit être fourni à l’issue de chaque opération, accompagné d’une synthèse des enseignements et des recommandations pour les opérations futures.</w:t>
      </w:r>
    </w:p>
    <w:p w14:paraId="617FD08B" w14:textId="77777777" w:rsidR="00EA05B3" w:rsidRDefault="00E51F84">
      <w:pPr>
        <w:pStyle w:val="Titre1"/>
        <w:numPr>
          <w:ilvl w:val="0"/>
          <w:numId w:val="1"/>
        </w:numPr>
      </w:pPr>
      <w:bookmarkStart w:id="73" w:name="_Toc218453365"/>
      <w:r>
        <w:t>Contraintes d’exploitation et de fonctionnement</w:t>
      </w:r>
      <w:bookmarkEnd w:id="73"/>
    </w:p>
    <w:p w14:paraId="7F706119" w14:textId="77777777" w:rsidR="00EA05B3" w:rsidRDefault="00E51F84">
      <w:pPr>
        <w:jc w:val="both"/>
      </w:pPr>
      <w:r>
        <w:t>Les contraintes d’exploitation et de fonctionnement constituent un élément central dans la planification et l’exécution des prestations de maîtrise d’œuvre. Le titulaire doit prendre en compte les spécificités des sites concernés, notamment la continuité des activités de recherche, de production et d’élevage, ainsi que les exigences de sécurité et de biosécurité.</w:t>
      </w:r>
    </w:p>
    <w:p w14:paraId="1549FEE9" w14:textId="77777777" w:rsidR="00EA05B3" w:rsidRDefault="00E51F84">
      <w:pPr>
        <w:jc w:val="both"/>
      </w:pPr>
      <w:r>
        <w:t>Les travaux doivent être organisés de manière à minimiser les perturbations pour les usagers, les agents et les animaux présents sur les sites. Le titulaire doit établir un plan de phasage et d’intervention détaillé, incluant des bascules provisoires et des mesures de sécurisation adaptées. Ce plan doit être validé par le maître d’ouvrage avant le démarrage des travaux.</w:t>
      </w:r>
    </w:p>
    <w:p w14:paraId="52C4E9D0" w14:textId="77777777" w:rsidR="00EA05B3" w:rsidRDefault="00E51F84">
      <w:pPr>
        <w:jc w:val="both"/>
      </w:pPr>
      <w:r>
        <w:t>Le titulaire doit également prévoir des dispositifs spécifiques pour la gestion des interruptions de service, notamment en ce qui concerne les réseaux, les laboratoires et les zones sensibles. Ces dispositifs doivent garantir la continuité des activités critiques et la sécurité des installations.</w:t>
      </w:r>
    </w:p>
    <w:p w14:paraId="674AC11A" w14:textId="77777777" w:rsidR="00EA05B3" w:rsidRDefault="00E51F84">
      <w:pPr>
        <w:jc w:val="both"/>
      </w:pPr>
      <w:r>
        <w:t>Enfin, le titulaire est tenu de respecter les contraintes réglementaires et techniques applicables aux sites concernés, notamment en matière d’accessibilité, de sécurité incendie, de protection de l’environnement, et de gestion des risques sanitaires. Toute dérogation ou adaptation nécessaire doit être soumise à l’approbation préalable du maître d’ouvrage.</w:t>
      </w:r>
    </w:p>
    <w:p w14:paraId="39DEFBE8" w14:textId="77777777" w:rsidR="00EA05B3" w:rsidRDefault="00E51F84">
      <w:pPr>
        <w:pStyle w:val="Titre2"/>
        <w:numPr>
          <w:ilvl w:val="1"/>
          <w:numId w:val="1"/>
        </w:numPr>
      </w:pPr>
      <w:bookmarkStart w:id="74" w:name="_Toc218453366"/>
      <w:r>
        <w:t>Travaux en site occupé</w:t>
      </w:r>
      <w:bookmarkEnd w:id="74"/>
    </w:p>
    <w:p w14:paraId="3A72B79E" w14:textId="77777777" w:rsidR="00EA05B3" w:rsidRDefault="00E51F84">
      <w:pPr>
        <w:jc w:val="both"/>
      </w:pPr>
      <w:r>
        <w:lastRenderedPageBreak/>
        <w:t>Les travaux en site occupé nécessitent une organisation rigoureuse et une coordination étroite avec le maître d’ouvrage et les autres intervenants. Le titulaire est tenu de respecter les principes de sécurité, de continuité des activités et de minimisation des nuisances, conformément aux dispositions du code de la commande publique et aux engagements de l’INRAE.</w:t>
      </w:r>
    </w:p>
    <w:p w14:paraId="5DFAF50C" w14:textId="77777777" w:rsidR="00EA05B3" w:rsidRDefault="00E51F84">
      <w:pPr>
        <w:jc w:val="both"/>
      </w:pPr>
      <w:r>
        <w:t>Le titulaire doit établir un plan de gestion des travaux en site occupé, incluant :</w:t>
      </w:r>
    </w:p>
    <w:p w14:paraId="7F97C697" w14:textId="77777777" w:rsidR="00EA05B3" w:rsidRDefault="00E51F84">
      <w:pPr>
        <w:pStyle w:val="Paragraphedeliste"/>
        <w:numPr>
          <w:ilvl w:val="0"/>
          <w:numId w:val="48"/>
        </w:numPr>
        <w:jc w:val="both"/>
      </w:pPr>
      <w:r>
        <w:t>Les mesures de sécurité pour les usagers, les agents et les animaux présents sur le site.</w:t>
      </w:r>
    </w:p>
    <w:p w14:paraId="7CAA8B02" w14:textId="77777777" w:rsidR="00EA05B3" w:rsidRDefault="00E51F84">
      <w:pPr>
        <w:pStyle w:val="Paragraphedeliste"/>
        <w:numPr>
          <w:ilvl w:val="0"/>
          <w:numId w:val="48"/>
        </w:numPr>
        <w:jc w:val="both"/>
      </w:pPr>
      <w:r>
        <w:t>Les dispositifs de gestion des nuisances, notamment en matière de bruit, de poussières, de vibrations et d’accès.</w:t>
      </w:r>
    </w:p>
    <w:p w14:paraId="35A3CB2E" w14:textId="77777777" w:rsidR="00EA05B3" w:rsidRDefault="00E51F84">
      <w:pPr>
        <w:pStyle w:val="Paragraphedeliste"/>
        <w:numPr>
          <w:ilvl w:val="0"/>
          <w:numId w:val="48"/>
        </w:numPr>
        <w:jc w:val="both"/>
      </w:pPr>
      <w:r>
        <w:t>Les modalités de coordination avec les autres intervenants, notamment les opérateurs de réseaux, les laboratoires et les équipes de recherche.</w:t>
      </w:r>
    </w:p>
    <w:p w14:paraId="67B67C80" w14:textId="77777777" w:rsidR="00EA05B3" w:rsidRDefault="00E51F84">
      <w:pPr>
        <w:jc w:val="both"/>
      </w:pPr>
      <w:r>
        <w:t>Ce plan doit être validé par le maître d’ouvrage avant le démarrage des travaux. Le titulaire est tenu de respecter les délais et les modalités d’exécution définis dans le marché, en tenant compte des contraintes spécifiques des sites concernés.</w:t>
      </w:r>
    </w:p>
    <w:p w14:paraId="5ED31DB4" w14:textId="77777777" w:rsidR="00EA05B3" w:rsidRDefault="00E51F84">
      <w:pPr>
        <w:jc w:val="both"/>
      </w:pPr>
      <w:r>
        <w:t>En cas de perturbation des activités du site, le titulaire doit proposer des actions correctives immédiates, en concertation avec le maître d’ouvrage. Ces actions doivent être documentées et intégrées dans le reporting des travaux.</w:t>
      </w:r>
    </w:p>
    <w:p w14:paraId="64276F1C" w14:textId="77777777" w:rsidR="00EA05B3" w:rsidRDefault="00E51F84">
      <w:pPr>
        <w:pStyle w:val="Titre3"/>
        <w:numPr>
          <w:ilvl w:val="2"/>
          <w:numId w:val="1"/>
        </w:numPr>
      </w:pPr>
      <w:bookmarkStart w:id="75" w:name="_Toc218453367"/>
      <w:r>
        <w:t>Présence d’usagers, agents, animaux d’élevage</w:t>
      </w:r>
      <w:bookmarkEnd w:id="75"/>
    </w:p>
    <w:p w14:paraId="57DE7484" w14:textId="77777777" w:rsidR="00EA05B3" w:rsidRDefault="00E51F84">
      <w:pPr>
        <w:jc w:val="both"/>
      </w:pPr>
      <w:r>
        <w:t>La présence d’usagers, d’agents et d’animaux d’élevage sur les sites concernés impose des exigences spécifiques en matière de sécurité, de biosécurité et de continuité des activités. Le titulaire est tenu de prendre en compte ces contraintes dans la planification et l’exécution des travaux.</w:t>
      </w:r>
    </w:p>
    <w:p w14:paraId="0C28C2A6" w14:textId="77777777" w:rsidR="00EA05B3" w:rsidRDefault="00E51F84">
      <w:pPr>
        <w:jc w:val="both"/>
      </w:pPr>
      <w:r>
        <w:t>Le titulaire doit établir des mesures de sécurité adaptées, incluant :</w:t>
      </w:r>
    </w:p>
    <w:p w14:paraId="12C013DA" w14:textId="77777777" w:rsidR="00EA05B3" w:rsidRDefault="00E51F84">
      <w:pPr>
        <w:pStyle w:val="Paragraphedeliste"/>
        <w:numPr>
          <w:ilvl w:val="0"/>
          <w:numId w:val="49"/>
        </w:numPr>
        <w:jc w:val="both"/>
      </w:pPr>
      <w:r>
        <w:t>La protection des usagers et des agents contre les risques liés aux travaux, notamment les chutes, les collisions et les nuisances.</w:t>
      </w:r>
    </w:p>
    <w:p w14:paraId="6DC658DA" w14:textId="77777777" w:rsidR="00EA05B3" w:rsidRDefault="00E51F84">
      <w:pPr>
        <w:pStyle w:val="Paragraphedeliste"/>
        <w:numPr>
          <w:ilvl w:val="0"/>
          <w:numId w:val="49"/>
        </w:numPr>
        <w:jc w:val="both"/>
      </w:pPr>
      <w:r>
        <w:t>La mise en place de dispositifs de biosécurité pour prévenir les risques sanitaires liés aux animaux d’élevage.</w:t>
      </w:r>
    </w:p>
    <w:p w14:paraId="6D4B880C" w14:textId="77777777" w:rsidR="00EA05B3" w:rsidRDefault="00E51F84">
      <w:pPr>
        <w:pStyle w:val="Paragraphedeliste"/>
        <w:numPr>
          <w:ilvl w:val="0"/>
          <w:numId w:val="49"/>
        </w:numPr>
        <w:jc w:val="both"/>
      </w:pPr>
      <w:r>
        <w:t>La sécurisation des accès et des zones de travail pour garantir la continuité des activités de recherche et de production.</w:t>
      </w:r>
    </w:p>
    <w:p w14:paraId="05AF2116" w14:textId="77777777" w:rsidR="00EA05B3" w:rsidRDefault="00E51F84">
      <w:pPr>
        <w:jc w:val="both"/>
      </w:pPr>
      <w:r>
        <w:t>Le titulaire doit également prévoir des dispositifs spécifiques pour la gestion des interactions entre les travaux et les activités du site, notamment en matière de bruit, de poussières et de vibrations. Ces dispositifs doivent être adaptés aux spécificités des sites concernés et validés par le maître d’ouvrage.</w:t>
      </w:r>
    </w:p>
    <w:p w14:paraId="2A94EBB0" w14:textId="77777777" w:rsidR="00EA05B3" w:rsidRDefault="00E51F84">
      <w:pPr>
        <w:jc w:val="both"/>
      </w:pPr>
      <w:r>
        <w:t xml:space="preserve">Enfin, le titulaire est tenu de respecter les contraintes réglementaires applicables, notamment en matière de protection des animaux d’élevage et de gestion des risques sanitaires. Toute </w:t>
      </w:r>
      <w:r>
        <w:lastRenderedPageBreak/>
        <w:t>dérogation ou adaptation nécessaire doit être soumise à l’approbation préalable du maître d’ouvrage.</w:t>
      </w:r>
    </w:p>
    <w:p w14:paraId="2E22763C" w14:textId="77777777" w:rsidR="00EA05B3" w:rsidRDefault="00E51F84">
      <w:pPr>
        <w:pStyle w:val="Titre3"/>
        <w:numPr>
          <w:ilvl w:val="2"/>
          <w:numId w:val="1"/>
        </w:numPr>
      </w:pPr>
      <w:bookmarkStart w:id="76" w:name="_Toc218453368"/>
      <w:r>
        <w:t>Continuité des activités de recherche et de production</w:t>
      </w:r>
      <w:bookmarkEnd w:id="76"/>
    </w:p>
    <w:p w14:paraId="7B1EB795" w14:textId="77777777" w:rsidR="00EA05B3" w:rsidRDefault="00E51F84">
      <w:pPr>
        <w:jc w:val="both"/>
      </w:pPr>
      <w:r>
        <w:t>La continuité des activités de recherche et de production constitue une exigence fondamentale dans le cadre de l’exécution des prestations de maîtrise d’œuvre. Le titulaire du marché devra veiller à ce que les travaux réalisés n’interfèrent pas avec les activités scientifiques, techniques et agricoles menées sur les sites concernés. À cet effet, il devra mettre en œuvre des mesures spécifiques pour garantir la continuité des opérations, notamment :</w:t>
      </w:r>
    </w:p>
    <w:p w14:paraId="6475BC86" w14:textId="77777777" w:rsidR="00EA05B3" w:rsidRDefault="00E51F84">
      <w:pPr>
        <w:pStyle w:val="Paragraphedeliste"/>
        <w:numPr>
          <w:ilvl w:val="0"/>
          <w:numId w:val="50"/>
        </w:numPr>
        <w:jc w:val="both"/>
      </w:pPr>
      <w:r>
        <w:t>La planification des travaux en concertation avec le maître d’ouvrage et les responsables des activités de recherche et de production, afin d’identifier les périodes critiques et les zones sensibles.</w:t>
      </w:r>
    </w:p>
    <w:p w14:paraId="13CE4204" w14:textId="77777777" w:rsidR="00EA05B3" w:rsidRDefault="00E51F84">
      <w:pPr>
        <w:pStyle w:val="Paragraphedeliste"/>
        <w:numPr>
          <w:ilvl w:val="0"/>
          <w:numId w:val="50"/>
        </w:numPr>
        <w:jc w:val="both"/>
      </w:pPr>
      <w:r>
        <w:t>L’organisation des interventions en dehors des horaires d’activité intense ou des périodes de production critique, sauf en cas de nécessité impérieuse dûment justifiée.</w:t>
      </w:r>
    </w:p>
    <w:p w14:paraId="6AC7450E" w14:textId="77777777" w:rsidR="00EA05B3" w:rsidRDefault="00E51F84">
      <w:pPr>
        <w:pStyle w:val="Paragraphedeliste"/>
        <w:numPr>
          <w:ilvl w:val="0"/>
          <w:numId w:val="50"/>
        </w:numPr>
        <w:jc w:val="both"/>
      </w:pPr>
      <w:r>
        <w:t>La mise en place de dispositifs temporaires permettant de maintenir l’accès aux équipements, laboratoires, zones d’élevage et autres infrastructures nécessaires à la recherche et à la production.</w:t>
      </w:r>
    </w:p>
    <w:p w14:paraId="79B10D5D" w14:textId="77777777" w:rsidR="00EA05B3" w:rsidRDefault="00E51F84">
      <w:pPr>
        <w:pStyle w:val="Paragraphedeliste"/>
        <w:numPr>
          <w:ilvl w:val="0"/>
          <w:numId w:val="50"/>
        </w:numPr>
        <w:jc w:val="both"/>
      </w:pPr>
      <w:r>
        <w:t>La coordination étroite avec les équipes du maître d’ouvrage pour anticiper et résoudre les éventuels conflits d’usage ou perturbations.</w:t>
      </w:r>
    </w:p>
    <w:p w14:paraId="185A9C8D" w14:textId="77777777" w:rsidR="00EA05B3" w:rsidRDefault="00E51F84">
      <w:pPr>
        <w:pStyle w:val="Paragraphedeliste"/>
        <w:numPr>
          <w:ilvl w:val="0"/>
          <w:numId w:val="50"/>
        </w:numPr>
        <w:jc w:val="both"/>
      </w:pPr>
      <w:r>
        <w:t>La communication régulière avec les parties prenantes pour informer des avancées des travaux et des éventuelles modifications du planning.</w:t>
      </w:r>
    </w:p>
    <w:p w14:paraId="6734991F" w14:textId="77777777" w:rsidR="00EA05B3" w:rsidRDefault="00E51F84">
      <w:pPr>
        <w:jc w:val="both"/>
      </w:pPr>
      <w:r>
        <w:t>Le titulaire devra également prévoir des solutions de repli ou des aménagements temporaires pour les activités impactées, en veillant à minimiser les interruptions et à garantir la sécurité des personnes, des animaux et des équipements. Toute perturbation non prévue devra être signalée immédiatement au maître d’ouvrage, accompagnée d’une proposition de mesures correctives.</w:t>
      </w:r>
    </w:p>
    <w:p w14:paraId="67E33A89" w14:textId="77777777" w:rsidR="00EA05B3" w:rsidRDefault="00E51F84">
      <w:pPr>
        <w:pStyle w:val="Titre3"/>
        <w:numPr>
          <w:ilvl w:val="2"/>
          <w:numId w:val="1"/>
        </w:numPr>
      </w:pPr>
      <w:bookmarkStart w:id="77" w:name="_Toc218453369"/>
      <w:r>
        <w:t>Gestion des nuisances (bruit, poussières, vibrations, accès)</w:t>
      </w:r>
      <w:bookmarkEnd w:id="77"/>
    </w:p>
    <w:p w14:paraId="134998C7" w14:textId="77777777" w:rsidR="00EA05B3" w:rsidRDefault="00E51F84">
      <w:pPr>
        <w:jc w:val="both"/>
      </w:pPr>
      <w:r>
        <w:t>La gestion des nuisances générées par les travaux est une obligation contractuelle essentielle pour le titulaire du marché. Celui-ci devra mettre en œuvre toutes les mesures nécessaires pour limiter les impacts des travaux sur les usagers, les agents, les animaux d’élevage et les équipements présents sur les sites concernés. Les nuisances à prendre en compte incluent notamment le bruit, les poussières, les vibrations et les perturbations des accès.</w:t>
      </w:r>
    </w:p>
    <w:p w14:paraId="0976B934" w14:textId="77777777" w:rsidR="00EA05B3" w:rsidRDefault="00E51F84">
      <w:pPr>
        <w:jc w:val="both"/>
      </w:pPr>
      <w:r>
        <w:t>Pour le bruit, le titulaire devra respecter les seuils réglementaires en vigueur et utiliser des équipements adaptés pour réduire les émissions sonores. Les travaux bruyants devront être programmés en dehors des périodes sensibles identifiées par le maître d’ouvrage.</w:t>
      </w:r>
    </w:p>
    <w:p w14:paraId="2AABA821" w14:textId="77777777" w:rsidR="00EA05B3" w:rsidRDefault="00E51F84">
      <w:pPr>
        <w:jc w:val="both"/>
      </w:pPr>
      <w:r>
        <w:t>Concernant les poussières, le titulaire devra mettre en place des dispositifs de confinement, des systèmes d’aspiration ou d’humidification, et assurer un nettoyage régulier des zones de travail et des voies d’accès.</w:t>
      </w:r>
    </w:p>
    <w:p w14:paraId="165DC239" w14:textId="77777777" w:rsidR="00EA05B3" w:rsidRDefault="00E51F84">
      <w:pPr>
        <w:jc w:val="both"/>
      </w:pPr>
      <w:r>
        <w:lastRenderedPageBreak/>
        <w:t>Les vibrations devront être contrôlées par des moyens techniques appropriés, notamment pour les travaux de démolition ou de compactage, afin de prévenir tout dommage aux infrastructures existantes ou aux équipements sensibles.</w:t>
      </w:r>
    </w:p>
    <w:p w14:paraId="25F0BC15" w14:textId="77777777" w:rsidR="00EA05B3" w:rsidRDefault="00E51F84">
      <w:pPr>
        <w:jc w:val="both"/>
      </w:pPr>
      <w:r>
        <w:t>L’accès aux sites devra être maintenu en permanence pour les usagers, les agents et les véhicules d’urgence. Le titulaire devra organiser les travaux de manière à garantir la fluidité des circulations et la sécurité des déplacements, en mettant en place une signalisation claire et des itinéraires alternatifs si nécessaire.</w:t>
      </w:r>
    </w:p>
    <w:p w14:paraId="1F6C2E06" w14:textId="77777777" w:rsidR="00EA05B3" w:rsidRDefault="00E51F84">
      <w:pPr>
        <w:jc w:val="both"/>
      </w:pPr>
      <w:r>
        <w:t>Le titulaire devra également établir un plan de gestion des nuisances, validé par le maître d’ouvrage, et assurer un suivi régulier pour vérifier l’efficacité des mesures mises en œuvre. Toute plainte ou incident devra être immédiatement signalé et traité en concertation avec le maître d’ouvrage.</w:t>
      </w:r>
    </w:p>
    <w:p w14:paraId="142E5F18" w14:textId="77777777" w:rsidR="00EA05B3" w:rsidRDefault="00E51F84">
      <w:pPr>
        <w:pStyle w:val="Titre2"/>
        <w:numPr>
          <w:ilvl w:val="1"/>
          <w:numId w:val="1"/>
        </w:numPr>
      </w:pPr>
      <w:bookmarkStart w:id="78" w:name="_Toc218453370"/>
      <w:r>
        <w:t>Contraintes d’interruption de service (réseaux, laboratoires, zones sensibles)</w:t>
      </w:r>
      <w:bookmarkEnd w:id="78"/>
    </w:p>
    <w:p w14:paraId="5202D710" w14:textId="77777777" w:rsidR="00EA05B3" w:rsidRDefault="00E51F84">
      <w:pPr>
        <w:jc w:val="both"/>
      </w:pPr>
      <w:r>
        <w:t>Les contraintes d’interruption de service liées aux réseaux, laboratoires et zones sensibles doivent être rigoureusement anticipées et gérées par le titulaire du marché. Ces interruptions, lorsqu’elles sont nécessaires, devront être limitées au strict minimum et organisées de manière à ne pas compromettre la sécurité, la continuité des activités et la préservation des équipements.</w:t>
      </w:r>
    </w:p>
    <w:p w14:paraId="52015542" w14:textId="77777777" w:rsidR="00EA05B3" w:rsidRDefault="00E51F84">
      <w:pPr>
        <w:jc w:val="both"/>
      </w:pPr>
      <w:r>
        <w:t>Le titulaire devra, en concertation avec le maître d’ouvrage, établir un plan détaillé d’interruption de service, précisant :</w:t>
      </w:r>
    </w:p>
    <w:p w14:paraId="183093A7" w14:textId="77777777" w:rsidR="00EA05B3" w:rsidRDefault="00E51F84">
      <w:pPr>
        <w:pStyle w:val="Paragraphedeliste"/>
        <w:numPr>
          <w:ilvl w:val="0"/>
          <w:numId w:val="51"/>
        </w:numPr>
        <w:jc w:val="both"/>
      </w:pPr>
      <w:r>
        <w:t>Les périodes et durées prévues pour les interruptions, en tenant compte des impératifs des activités de recherche, de production et des besoins des usagers.</w:t>
      </w:r>
    </w:p>
    <w:p w14:paraId="1A9D3CDF" w14:textId="77777777" w:rsidR="00EA05B3" w:rsidRDefault="00E51F84">
      <w:pPr>
        <w:pStyle w:val="Paragraphedeliste"/>
        <w:numPr>
          <w:ilvl w:val="0"/>
          <w:numId w:val="51"/>
        </w:numPr>
        <w:jc w:val="both"/>
      </w:pPr>
      <w:r>
        <w:t>Les mesures de substitution ou de contournement à mettre en place pour garantir la continuité des services essentiels, notamment en matière de réseaux électriques, d’eau, d’assainissement et de télécommunications.</w:t>
      </w:r>
    </w:p>
    <w:p w14:paraId="1D34EA44" w14:textId="77777777" w:rsidR="00EA05B3" w:rsidRDefault="00E51F84">
      <w:pPr>
        <w:pStyle w:val="Paragraphedeliste"/>
        <w:numPr>
          <w:ilvl w:val="0"/>
          <w:numId w:val="51"/>
        </w:numPr>
        <w:jc w:val="both"/>
      </w:pPr>
      <w:r>
        <w:t>Les modalités de communication avec les parties prenantes, incluant des notifications préalables, des réunions d’information et des supports explicatifs.</w:t>
      </w:r>
    </w:p>
    <w:p w14:paraId="120BEF79" w14:textId="77777777" w:rsidR="00EA05B3" w:rsidRDefault="00E51F84">
      <w:pPr>
        <w:pStyle w:val="Paragraphedeliste"/>
        <w:numPr>
          <w:ilvl w:val="0"/>
          <w:numId w:val="51"/>
        </w:numPr>
        <w:jc w:val="both"/>
      </w:pPr>
      <w:r>
        <w:t>Les procédures d’urgence en cas de défaillance ou de perturbation imprévue, avec des contacts dédiés pour une intervention rapide.</w:t>
      </w:r>
    </w:p>
    <w:p w14:paraId="6EEEB458" w14:textId="77777777" w:rsidR="00EA05B3" w:rsidRDefault="00E51F84">
      <w:pPr>
        <w:jc w:val="both"/>
      </w:pPr>
      <w:r>
        <w:t>Les laboratoires et zones sensibles, notamment les installations classées pour la protection de l’environnement (ICPE), devront faire l’objet d’une attention particulière. Le titulaire devra respecter les protocoles spécifiques de sécurité et de biosécurité applicables à ces zones, en concertation avec les responsables des sites.</w:t>
      </w:r>
    </w:p>
    <w:p w14:paraId="5689876F" w14:textId="77777777" w:rsidR="00EA05B3" w:rsidRDefault="00E51F84">
      <w:pPr>
        <w:jc w:val="both"/>
      </w:pPr>
      <w:r>
        <w:t>Toute interruption non prévue devra être signalée immédiatement au maître d’ouvrage, accompagné d’une analyse des impacts et d’une proposition de mesures correctives. Le titulaire sera tenu de rétablir les services dans les meilleurs délais et de minimiser les conséquences pour les activités en cours.</w:t>
      </w:r>
    </w:p>
    <w:p w14:paraId="751D83B7" w14:textId="77777777" w:rsidR="00EA05B3" w:rsidRDefault="00E51F84">
      <w:pPr>
        <w:pStyle w:val="Titre2"/>
        <w:numPr>
          <w:ilvl w:val="1"/>
          <w:numId w:val="1"/>
        </w:numPr>
      </w:pPr>
      <w:bookmarkStart w:id="79" w:name="_Toc218453371"/>
      <w:r>
        <w:lastRenderedPageBreak/>
        <w:t>Plans de phasage et d’intervention (phasage travaux, bascules provisoires, sécurisation)</w:t>
      </w:r>
      <w:bookmarkEnd w:id="79"/>
    </w:p>
    <w:p w14:paraId="0852EDE2" w14:textId="77777777" w:rsidR="00EA05B3" w:rsidRDefault="00E51F84">
      <w:pPr>
        <w:jc w:val="both"/>
      </w:pPr>
      <w:r>
        <w:t>Le titulaire du marché devra élaborer des plans de phasage et d’intervention détaillés pour l’exécution des travaux, en tenant compte des contraintes spécifiques des sites et des objectifs de continuité des activités. Ces plans devront être validés par le maître d’ouvrage avant le démarrage des travaux.</w:t>
      </w:r>
    </w:p>
    <w:p w14:paraId="707CA7E1" w14:textId="77777777" w:rsidR="00EA05B3" w:rsidRDefault="00E51F84">
      <w:pPr>
        <w:jc w:val="both"/>
      </w:pPr>
      <w:r>
        <w:t>Les plans de phasage devront inclure :</w:t>
      </w:r>
    </w:p>
    <w:p w14:paraId="79414617" w14:textId="77777777" w:rsidR="00EA05B3" w:rsidRDefault="00E51F84">
      <w:pPr>
        <w:pStyle w:val="Paragraphedeliste"/>
        <w:numPr>
          <w:ilvl w:val="0"/>
          <w:numId w:val="52"/>
        </w:numPr>
        <w:jc w:val="both"/>
      </w:pPr>
      <w:r>
        <w:t>Une description des différentes étapes des travaux, avec un calendrier prévisionnel précisant les délais et les jalons clés.</w:t>
      </w:r>
    </w:p>
    <w:p w14:paraId="582ADB29" w14:textId="77777777" w:rsidR="00EA05B3" w:rsidRDefault="00E51F84">
      <w:pPr>
        <w:pStyle w:val="Paragraphedeliste"/>
        <w:numPr>
          <w:ilvl w:val="0"/>
          <w:numId w:val="52"/>
        </w:numPr>
        <w:jc w:val="both"/>
      </w:pPr>
      <w:r>
        <w:t>Les modalités de mise en œuvre des bascules provisoires, notamment pour les réseaux, les accès et les installations techniques, afin de garantir la continuité des services.</w:t>
      </w:r>
    </w:p>
    <w:p w14:paraId="7F26A901" w14:textId="77777777" w:rsidR="00EA05B3" w:rsidRDefault="00E51F84">
      <w:pPr>
        <w:pStyle w:val="Paragraphedeliste"/>
        <w:numPr>
          <w:ilvl w:val="0"/>
          <w:numId w:val="52"/>
        </w:numPr>
        <w:jc w:val="both"/>
      </w:pPr>
      <w:r>
        <w:t>Les mesures de sécurisation des zones de travaux, incluant la mise en place de clôtures, de signalisation et de dispositifs de protection pour les usagers, les agents et les animaux d’élevage.</w:t>
      </w:r>
    </w:p>
    <w:p w14:paraId="092E87E6" w14:textId="77777777" w:rsidR="00EA05B3" w:rsidRDefault="00E51F84">
      <w:pPr>
        <w:pStyle w:val="Paragraphedeliste"/>
        <w:numPr>
          <w:ilvl w:val="0"/>
          <w:numId w:val="52"/>
        </w:numPr>
        <w:jc w:val="both"/>
      </w:pPr>
      <w:r>
        <w:t>Les procédures de coordination avec les autres intervenants, notamment les entreprises de travaux, les prestataires de services et les responsables des sites.</w:t>
      </w:r>
    </w:p>
    <w:p w14:paraId="592031D5" w14:textId="77777777" w:rsidR="00EA05B3" w:rsidRDefault="00E51F84">
      <w:pPr>
        <w:jc w:val="both"/>
      </w:pPr>
      <w:r>
        <w:t>Le titulaire devra également prévoir des solutions adaptées pour les périodes critiques identifiées par le maître d’ouvrage, telles que les périodes de production agricole ou les campagnes de recherche. Les plans de phasage devront être régulièrement mis à jour en fonction de l’avancement des travaux et des éventuelles modifications du planning.</w:t>
      </w:r>
    </w:p>
    <w:p w14:paraId="4324A9D2" w14:textId="77777777" w:rsidR="00EA05B3" w:rsidRDefault="00E51F84">
      <w:pPr>
        <w:jc w:val="both"/>
      </w:pPr>
      <w:r>
        <w:t>Le titulaire sera tenu de communiquer les plans de phasage aux parties prenantes et de les intégrer dans les réunions de coordination. Toute modification des plans devra être validée par le maître d’ouvrage et accompagnée d’une analyse des impacts.</w:t>
      </w:r>
    </w:p>
    <w:p w14:paraId="7093B746" w14:textId="77777777" w:rsidR="00EA05B3" w:rsidRDefault="00E51F84">
      <w:pPr>
        <w:pStyle w:val="Titre1"/>
        <w:numPr>
          <w:ilvl w:val="0"/>
          <w:numId w:val="1"/>
        </w:numPr>
      </w:pPr>
      <w:bookmarkStart w:id="80" w:name="_Toc218453372"/>
      <w:r>
        <w:t>Modalités d’exécution et de suivi des missions</w:t>
      </w:r>
      <w:bookmarkEnd w:id="80"/>
    </w:p>
    <w:p w14:paraId="6DEAFE66" w14:textId="77777777" w:rsidR="00EA05B3" w:rsidRDefault="00E51F84">
      <w:pPr>
        <w:jc w:val="both"/>
      </w:pPr>
      <w:r>
        <w:t>Les modalités d’exécution et de suivi des missions de maîtrise d’œuvre devront garantir une organisation efficace, une coordination optimale et une traçabilité rigoureuse des prestations. Le titulaire du marché sera responsable de la mise en œuvre des missions conformément aux stipulations du CCAG-MOE et aux documents particuliers du marché.</w:t>
      </w:r>
    </w:p>
    <w:p w14:paraId="6B2E8690" w14:textId="77777777" w:rsidR="00EA05B3" w:rsidRDefault="00E51F84">
      <w:pPr>
        <w:jc w:val="both"/>
      </w:pPr>
      <w:r>
        <w:t>L’organisation de l’équipe de maîtrise d’œuvre devra inclure, au minimum, un directeur de projet, un chef de projet, des ingénieurs spécialisés, des techniciens et un responsable de l’ordonnancement, du pilotage et de la coordination (OPC). Le titulaire devra désigner un interlocuteur unique par lot, qui sera le point de contact principal avec le maître d’ouvrage.</w:t>
      </w:r>
    </w:p>
    <w:p w14:paraId="72ED37B9" w14:textId="77777777" w:rsidR="00EA05B3" w:rsidRDefault="00E51F84">
      <w:pPr>
        <w:jc w:val="both"/>
      </w:pPr>
      <w:r>
        <w:t>Le suivi des missions impliquera la tenue de réunions régulières, notamment :</w:t>
      </w:r>
    </w:p>
    <w:p w14:paraId="117FA653" w14:textId="77777777" w:rsidR="00EA05B3" w:rsidRDefault="00E51F84">
      <w:pPr>
        <w:pStyle w:val="Paragraphedeliste"/>
        <w:numPr>
          <w:ilvl w:val="0"/>
          <w:numId w:val="53"/>
        </w:numPr>
        <w:jc w:val="both"/>
      </w:pPr>
      <w:r>
        <w:t>Réunions de lancement et de cadrage pour définir les objectifs, les contraintes et les modalités d’exécution.</w:t>
      </w:r>
    </w:p>
    <w:p w14:paraId="691C8A34" w14:textId="77777777" w:rsidR="00EA05B3" w:rsidRDefault="00E51F84">
      <w:pPr>
        <w:pStyle w:val="Paragraphedeliste"/>
        <w:numPr>
          <w:ilvl w:val="0"/>
          <w:numId w:val="53"/>
        </w:numPr>
        <w:jc w:val="both"/>
      </w:pPr>
      <w:r>
        <w:lastRenderedPageBreak/>
        <w:t>Réunions d’études pour les phases ESQ, APS, APD et PRO, afin de valider les livrables et les orientations techniques.</w:t>
      </w:r>
    </w:p>
    <w:p w14:paraId="06EED4BF" w14:textId="77777777" w:rsidR="00EA05B3" w:rsidRDefault="00E51F84">
      <w:pPr>
        <w:pStyle w:val="Paragraphedeliste"/>
        <w:numPr>
          <w:ilvl w:val="0"/>
          <w:numId w:val="53"/>
        </w:numPr>
        <w:jc w:val="both"/>
      </w:pPr>
      <w:r>
        <w:t>Réunions de chantier et de coordination pour les phases DET et OPC, avec des comptes rendus détaillés et des tableaux d’avancement.</w:t>
      </w:r>
    </w:p>
    <w:p w14:paraId="13644D6D" w14:textId="77777777" w:rsidR="00EA05B3" w:rsidRDefault="00E51F84">
      <w:pPr>
        <w:pStyle w:val="Paragraphedeliste"/>
        <w:numPr>
          <w:ilvl w:val="0"/>
          <w:numId w:val="53"/>
        </w:numPr>
        <w:jc w:val="both"/>
      </w:pPr>
      <w:r>
        <w:t>Réunions de réception et de garantie de parfait achèvement (GPA) pour finaliser les opérations et lever les réserves.</w:t>
      </w:r>
    </w:p>
    <w:p w14:paraId="09FAFE41" w14:textId="77777777" w:rsidR="00EA05B3" w:rsidRDefault="00E51F84">
      <w:pPr>
        <w:jc w:val="both"/>
      </w:pPr>
      <w:r>
        <w:t>Le titulaire devra respecter les délais d’exécution des prestations par phase, tels que définis dans les documents particuliers du marché, et assurer une coordination étroite avec les autres intervenants, notamment l’assistance à maîtrise d’ouvrage (AMO), le coordonnateur SPS, les bureaux de contrôle technique et les prestataires spécialisés.</w:t>
      </w:r>
    </w:p>
    <w:p w14:paraId="7CF8CB2B" w14:textId="77777777" w:rsidR="00EA05B3" w:rsidRDefault="00E51F84">
      <w:pPr>
        <w:jc w:val="both"/>
      </w:pPr>
      <w:r>
        <w:t>La gestion des ordres de service et des bons de commande devra être conforme aux règles du CCAG-MOE, avec une traçabilité complète des échanges et des validations. Le titulaire sera également tenu de respecter les exigences en matière de confidentialité, de protection des données et de sécurité, conformément aux dispositions du RGPD et aux stipulations contractuelles.</w:t>
      </w:r>
    </w:p>
    <w:p w14:paraId="6F971C5E" w14:textId="77777777" w:rsidR="00EA05B3" w:rsidRDefault="00E51F84">
      <w:pPr>
        <w:jc w:val="both"/>
      </w:pPr>
      <w:r>
        <w:t>Enfin, le titulaire devra mettre en place des outils numériques adaptés, tels que des plateformes d’échange de documents et des logiciels de gestion de projet, pour faciliter le suivi des missions et la communication avec le maître d’ouvrage et les parties prenantes.</w:t>
      </w:r>
    </w:p>
    <w:p w14:paraId="132823C8" w14:textId="77777777" w:rsidR="00EA05B3" w:rsidRDefault="00E51F84">
      <w:pPr>
        <w:pStyle w:val="Titre2"/>
        <w:numPr>
          <w:ilvl w:val="1"/>
          <w:numId w:val="1"/>
        </w:numPr>
      </w:pPr>
      <w:bookmarkStart w:id="81" w:name="_Toc218453373"/>
      <w:r>
        <w:t>Organisation de l’équipe de maîtrise d’œuvre</w:t>
      </w:r>
      <w:bookmarkEnd w:id="81"/>
    </w:p>
    <w:p w14:paraId="05F17D36" w14:textId="77777777" w:rsidR="00EA05B3" w:rsidRDefault="00E51F84">
      <w:pPr>
        <w:jc w:val="both"/>
      </w:pPr>
      <w:r>
        <w:t>La présente clause définit les exigences relatives à l’organisation de l’équipe de maîtrise d’œuvre, en vue de garantir une exécution optimale des prestations prévues dans le cadre de l’accord-cadre. L’équipe de maîtrise d’œuvre doit être structurée de manière à répondre aux besoins spécifiques des opérations, en tenant compte des contraintes techniques, réglementaires et environnementales propres à chaque lot.</w:t>
      </w:r>
    </w:p>
    <w:p w14:paraId="1C5D3405" w14:textId="77777777" w:rsidR="00EA05B3" w:rsidRDefault="00E51F84">
      <w:pPr>
        <w:jc w:val="both"/>
      </w:pPr>
      <w:r>
        <w:t>Le titulaire est tenu de constituer une équipe pluridisciplinaire, composée de professionnels qualifiés et expérimentés, capables de couvrir l’ensemble des missions de maîtrise d’œuvre prévues par le marché. Cette équipe doit inclure des compétences en architecture, ingénierie, ordonnancement, pilotage et coordination (OPC), ainsi que toute autre spécialité nécessaire à la réalisation des prestations.</w:t>
      </w:r>
    </w:p>
    <w:p w14:paraId="3EA16E85" w14:textId="77777777" w:rsidR="00EA05B3" w:rsidRDefault="00E51F84">
      <w:pPr>
        <w:jc w:val="both"/>
      </w:pPr>
      <w:r>
        <w:t>Le titulaire doit veiller à ce que l’organisation de son équipe permette une coordination efficace entre les différents intervenants, notamment le maître d’ouvrage, les sous-traitants, les prestataires externes et les autres parties prenantes. Une attention particulière doit être portée à la répartition des responsabilités et à la définition des rôles de chaque membre de l’équipe.</w:t>
      </w:r>
    </w:p>
    <w:p w14:paraId="5219C1D3" w14:textId="77777777" w:rsidR="00EA05B3" w:rsidRDefault="00E51F84">
      <w:pPr>
        <w:jc w:val="both"/>
      </w:pPr>
      <w:r>
        <w:t xml:space="preserve">L’organisation de l’équipe doit également intégrer des mécanismes de suivi et de contrôle qualité, afin de garantir la conformité des prestations aux exigences du marché. Le titulaire doit mettre </w:t>
      </w:r>
      <w:r>
        <w:lastRenderedPageBreak/>
        <w:t>en place des outils de gestion adaptés, tels que des logiciels de planification, des tableaux de bord et des procédures de reporting, pour assurer une traçabilité complète des actions menées.</w:t>
      </w:r>
    </w:p>
    <w:p w14:paraId="412DAFDE" w14:textId="77777777" w:rsidR="00EA05B3" w:rsidRDefault="00E51F84">
      <w:pPr>
        <w:jc w:val="both"/>
      </w:pPr>
      <w:r>
        <w:t>Enfin, le titulaire doit s’assurer de la disponibilité de son équipe tout au long de l’exécution des prestations, en prévoyant des moyens humains et matériels suffisants pour faire face aux imprévus et aux éventuelles modifications des conditions d’exécution.</w:t>
      </w:r>
    </w:p>
    <w:p w14:paraId="10C0A6ED" w14:textId="77777777" w:rsidR="00EA05B3" w:rsidRDefault="00E51F84">
      <w:pPr>
        <w:pStyle w:val="Titre3"/>
        <w:numPr>
          <w:ilvl w:val="2"/>
          <w:numId w:val="1"/>
        </w:numPr>
      </w:pPr>
      <w:bookmarkStart w:id="82" w:name="_Toc218453374"/>
      <w:r>
        <w:t>Composition minimale (directeur de projet, chef de projet, ingénieurs, techniciens, OPC)</w:t>
      </w:r>
      <w:bookmarkEnd w:id="82"/>
    </w:p>
    <w:p w14:paraId="49D08C51" w14:textId="77777777" w:rsidR="00EA05B3" w:rsidRDefault="00E51F84">
      <w:pPr>
        <w:jc w:val="both"/>
      </w:pPr>
      <w:r>
        <w:t>La composition minimale de l’équipe de maîtrise d’œuvre est définie afin de garantir une couverture complète des missions prévues par l’accord-cadre. Le titulaire doit constituer une équipe comprenant, au minimum, les profils suivants :</w:t>
      </w:r>
    </w:p>
    <w:p w14:paraId="60A3DE6F" w14:textId="77777777" w:rsidR="00EA05B3" w:rsidRDefault="00E51F84">
      <w:pPr>
        <w:pStyle w:val="Paragraphedeliste"/>
        <w:numPr>
          <w:ilvl w:val="0"/>
          <w:numId w:val="54"/>
        </w:numPr>
        <w:jc w:val="both"/>
      </w:pPr>
      <w:r>
        <w:t>Un directeur de projet, chargé de superviser l’ensemble des prestations, de coordonner les différents intervenants et de représenter le titulaire auprès du maître d’ouvrage. Le directeur de projet doit disposer d’une expérience significative dans la gestion de projets similaires et être en mesure de prendre des décisions stratégiques.</w:t>
      </w:r>
    </w:p>
    <w:p w14:paraId="09992E75" w14:textId="77777777" w:rsidR="00EA05B3" w:rsidRDefault="00E51F84">
      <w:pPr>
        <w:pStyle w:val="Paragraphedeliste"/>
        <w:numPr>
          <w:ilvl w:val="0"/>
          <w:numId w:val="54"/>
        </w:numPr>
        <w:jc w:val="both"/>
      </w:pPr>
      <w:r>
        <w:t>Un chef de projet, responsable de la gestion opérationnelle des missions. Le chef de projet doit assurer le suivi des études, la planification des travaux et la coordination des équipes. Il doit également veiller au respect des délais, des budgets et des objectifs de qualité.</w:t>
      </w:r>
    </w:p>
    <w:p w14:paraId="5497E1B8" w14:textId="77777777" w:rsidR="00EA05B3" w:rsidRDefault="00E51F84">
      <w:pPr>
        <w:pStyle w:val="Paragraphedeliste"/>
        <w:numPr>
          <w:ilvl w:val="0"/>
          <w:numId w:val="54"/>
        </w:numPr>
        <w:jc w:val="both"/>
      </w:pPr>
      <w:r>
        <w:t>Des ingénieurs spécialisés, couvrant les domaines techniques requis par les opérations (génie civil, réseaux, environnement, etc.). Ces ingénieurs doivent être en mesure de réaliser les études techniques, de proposer des solutions adaptées et de garantir la conformité réglementaire des prestations.</w:t>
      </w:r>
    </w:p>
    <w:p w14:paraId="61BB37EB" w14:textId="77777777" w:rsidR="00EA05B3" w:rsidRDefault="00E51F84">
      <w:pPr>
        <w:pStyle w:val="Paragraphedeliste"/>
        <w:numPr>
          <w:ilvl w:val="0"/>
          <w:numId w:val="54"/>
        </w:numPr>
        <w:jc w:val="both"/>
      </w:pPr>
      <w:r>
        <w:t>Des techniciens qualifiés, chargés de l’exécution des tâches spécifiques, telles que les relevés sur site, la préparation des documents techniques et le suivi des travaux. Les techniciens doivent être équipés des outils nécessaires à la réalisation de leurs missions.</w:t>
      </w:r>
    </w:p>
    <w:p w14:paraId="665D17AC" w14:textId="77777777" w:rsidR="00EA05B3" w:rsidRDefault="00E51F84">
      <w:pPr>
        <w:pStyle w:val="Paragraphedeliste"/>
        <w:numPr>
          <w:ilvl w:val="0"/>
          <w:numId w:val="54"/>
        </w:numPr>
        <w:jc w:val="both"/>
      </w:pPr>
      <w:r>
        <w:t>Un responsable OPC (Ordonnancement, Pilotage et Coordination), dont la mission est d’assurer la coordination des travaux, la gestion des interfaces entre les différents intervenants et le respect des plannings. Le responsable OPC doit disposer d’une expertise en gestion de chantier et en organisation de travaux complexes.</w:t>
      </w:r>
    </w:p>
    <w:p w14:paraId="1C621181" w14:textId="77777777" w:rsidR="00EA05B3" w:rsidRDefault="00E51F84">
      <w:pPr>
        <w:jc w:val="both"/>
      </w:pPr>
      <w:r>
        <w:t>Le titulaire doit s’assurer que chaque membre de l’équipe dispose des qualifications et des certifications nécessaires pour exercer ses fonctions. Les CV et références des membres de l’équipe doivent être transmis au maître d’ouvrage pour validation avant le démarrage des prestations.</w:t>
      </w:r>
    </w:p>
    <w:p w14:paraId="79464A8A" w14:textId="77777777" w:rsidR="00EA05B3" w:rsidRDefault="00E51F84">
      <w:pPr>
        <w:pStyle w:val="Titre3"/>
        <w:numPr>
          <w:ilvl w:val="2"/>
          <w:numId w:val="1"/>
        </w:numPr>
      </w:pPr>
      <w:bookmarkStart w:id="83" w:name="_Toc218453375"/>
      <w:r>
        <w:t>Désignation d’un interlocuteur unique par lot</w:t>
      </w:r>
      <w:bookmarkEnd w:id="83"/>
    </w:p>
    <w:p w14:paraId="18A697AE" w14:textId="77777777" w:rsidR="00EA05B3" w:rsidRDefault="00E51F84">
      <w:pPr>
        <w:jc w:val="both"/>
      </w:pPr>
      <w:r>
        <w:t>Pour chaque lot de l’accord-cadre, le titulaire est tenu de désigner un interlocuteur unique, qui sera le point de contact privilégié du maître d’ouvrage. Cet interlocuteur unique doit être clairement identifié dans l’offre du titulaire et confirmé lors de la notification du marché.</w:t>
      </w:r>
    </w:p>
    <w:p w14:paraId="4A15B851" w14:textId="77777777" w:rsidR="00EA05B3" w:rsidRDefault="00E51F84">
      <w:pPr>
        <w:jc w:val="both"/>
      </w:pPr>
      <w:r>
        <w:lastRenderedPageBreak/>
        <w:t>L’interlocuteur unique est responsable de la coordination générale des prestations pour le lot concerné. Il doit assurer une communication fluide entre le maître d’ouvrage et l’équipe de maîtrise d’œuvre, en veillant à transmettre les informations nécessaires et à répondre aux demandes dans les délais impartis.</w:t>
      </w:r>
    </w:p>
    <w:p w14:paraId="3E4CC78E" w14:textId="77777777" w:rsidR="00EA05B3" w:rsidRDefault="00E51F84">
      <w:pPr>
        <w:jc w:val="both"/>
      </w:pPr>
      <w:r>
        <w:t>Les missions de l’interlocuteur unique incluent notamment :</w:t>
      </w:r>
    </w:p>
    <w:p w14:paraId="22905B0B" w14:textId="77777777" w:rsidR="00EA05B3" w:rsidRDefault="00E51F84">
      <w:pPr>
        <w:pStyle w:val="Paragraphedeliste"/>
        <w:numPr>
          <w:ilvl w:val="0"/>
          <w:numId w:val="55"/>
        </w:numPr>
        <w:jc w:val="both"/>
      </w:pPr>
      <w:r>
        <w:t>La gestion des échanges avec le maître d’ouvrage, y compris la réception des ordres de service et des bons de commande.</w:t>
      </w:r>
    </w:p>
    <w:p w14:paraId="17018147" w14:textId="77777777" w:rsidR="00EA05B3" w:rsidRDefault="00E51F84">
      <w:pPr>
        <w:pStyle w:val="Paragraphedeliste"/>
        <w:numPr>
          <w:ilvl w:val="0"/>
          <w:numId w:val="55"/>
        </w:numPr>
        <w:jc w:val="both"/>
      </w:pPr>
      <w:r>
        <w:t>La supervision des études et des travaux, en s’assurant de leur conformité aux exigences du marché.</w:t>
      </w:r>
    </w:p>
    <w:p w14:paraId="2FC930D3" w14:textId="77777777" w:rsidR="00EA05B3" w:rsidRDefault="00E51F84">
      <w:pPr>
        <w:pStyle w:val="Paragraphedeliste"/>
        <w:numPr>
          <w:ilvl w:val="0"/>
          <w:numId w:val="55"/>
        </w:numPr>
        <w:jc w:val="both"/>
      </w:pPr>
      <w:r>
        <w:t>La préparation et la conduite des réunions, ainsi que la rédaction des comptes rendus.</w:t>
      </w:r>
    </w:p>
    <w:p w14:paraId="5462D2B0" w14:textId="77777777" w:rsidR="00EA05B3" w:rsidRDefault="00E51F84">
      <w:pPr>
        <w:pStyle w:val="Paragraphedeliste"/>
        <w:numPr>
          <w:ilvl w:val="0"/>
          <w:numId w:val="55"/>
        </w:numPr>
        <w:jc w:val="both"/>
      </w:pPr>
      <w:r>
        <w:t>La gestion des éventuels litiges ou désaccords, en proposant des solutions adaptées et en facilitant leur résolution.</w:t>
      </w:r>
    </w:p>
    <w:p w14:paraId="6E398114" w14:textId="77777777" w:rsidR="00EA05B3" w:rsidRDefault="00E51F84">
      <w:pPr>
        <w:jc w:val="both"/>
      </w:pPr>
      <w:r>
        <w:t>L’interlocuteur unique doit disposer d’une connaissance approfondie des spécificités du lot concerné, ainsi que des compétences nécessaires pour coordonner les différentes missions. Il doit être joignable à tout moment pendant la durée du marché et être en mesure de se déplacer sur les sites concernés, si nécessaire.</w:t>
      </w:r>
    </w:p>
    <w:p w14:paraId="2F19BF9F" w14:textId="77777777" w:rsidR="00EA05B3" w:rsidRDefault="00E51F84">
      <w:pPr>
        <w:jc w:val="both"/>
      </w:pPr>
      <w:r>
        <w:t>En cas de changement d’interlocuteur unique en cours d’exécution, le titulaire doit en informer le maître d’ouvrage sans délai et proposer un remplaçant disposant de qualifications équivalentes. Le maître d’ouvrage se réserve le droit de récuser le remplaçant proposé, conformément aux stipulations du CCAG-MOE.</w:t>
      </w:r>
    </w:p>
    <w:p w14:paraId="09D90B36" w14:textId="77777777" w:rsidR="00EA05B3" w:rsidRDefault="00E51F84">
      <w:pPr>
        <w:pStyle w:val="Titre2"/>
        <w:numPr>
          <w:ilvl w:val="1"/>
          <w:numId w:val="1"/>
        </w:numPr>
      </w:pPr>
      <w:bookmarkStart w:id="84" w:name="_Toc218453376"/>
      <w:r>
        <w:t>Réunions et présence sur site</w:t>
      </w:r>
      <w:bookmarkEnd w:id="84"/>
    </w:p>
    <w:p w14:paraId="668FBEED" w14:textId="77777777" w:rsidR="00EA05B3" w:rsidRDefault="00E51F84">
      <w:pPr>
        <w:jc w:val="both"/>
      </w:pPr>
      <w:r>
        <w:t>La présente clause précise les modalités relatives aux réunions et à la présence sur site, dans le cadre de l’exécution des prestations de maîtrise d’œuvre. Le titulaire est tenu d’organiser et de participer à des réunions régulières, afin de garantir une coordination efficace et un suivi rigoureux des opérations.</w:t>
      </w:r>
    </w:p>
    <w:p w14:paraId="339C7FA9" w14:textId="77777777" w:rsidR="00EA05B3" w:rsidRDefault="00E51F84">
      <w:pPr>
        <w:jc w:val="both"/>
      </w:pPr>
      <w:r>
        <w:t>Les réunions doivent être planifiées en concertation avec le maître d’ouvrage, en tenant compte des étapes clés du projet et des besoins spécifiques de chaque lot. Les types de réunions incluent notamment :</w:t>
      </w:r>
    </w:p>
    <w:p w14:paraId="15DA5003" w14:textId="77777777" w:rsidR="00EA05B3" w:rsidRDefault="00E51F84">
      <w:pPr>
        <w:pStyle w:val="Paragraphedeliste"/>
        <w:numPr>
          <w:ilvl w:val="0"/>
          <w:numId w:val="56"/>
        </w:numPr>
        <w:jc w:val="both"/>
      </w:pPr>
      <w:r>
        <w:t>Les réunions de lancement et de cadrage, destinées à définir les objectifs, les contraintes et les modalités d’exécution des prestations.</w:t>
      </w:r>
    </w:p>
    <w:p w14:paraId="733C3FDB" w14:textId="77777777" w:rsidR="00EA05B3" w:rsidRDefault="00E51F84">
      <w:pPr>
        <w:pStyle w:val="Paragraphedeliste"/>
        <w:numPr>
          <w:ilvl w:val="0"/>
          <w:numId w:val="56"/>
        </w:numPr>
        <w:jc w:val="both"/>
      </w:pPr>
      <w:r>
        <w:t>Les réunions d’études, organisées à chaque phase de conception (ESQ, APS, APD, PRO), pour valider les livrables et ajuster les orientations techniques.</w:t>
      </w:r>
    </w:p>
    <w:p w14:paraId="696A9A4F" w14:textId="77777777" w:rsidR="00EA05B3" w:rsidRDefault="00E51F84">
      <w:pPr>
        <w:pStyle w:val="Paragraphedeliste"/>
        <w:numPr>
          <w:ilvl w:val="0"/>
          <w:numId w:val="56"/>
        </w:numPr>
        <w:jc w:val="both"/>
      </w:pPr>
      <w:r>
        <w:t>Les réunions de chantier et de coordination, tenues régulièrement pendant la phase de travaux, pour suivre l’avancement, résoudre les problèmes et gérer les modifications.</w:t>
      </w:r>
    </w:p>
    <w:p w14:paraId="39AEBC50" w14:textId="77777777" w:rsidR="00EA05B3" w:rsidRDefault="00E51F84">
      <w:pPr>
        <w:pStyle w:val="Paragraphedeliste"/>
        <w:numPr>
          <w:ilvl w:val="0"/>
          <w:numId w:val="56"/>
        </w:numPr>
        <w:jc w:val="both"/>
      </w:pPr>
      <w:r>
        <w:t>Les réunions de réception et de garantie de parfait achèvement (GPA), visant à finaliser les opérations et à traiter les éventuelles réserves.</w:t>
      </w:r>
    </w:p>
    <w:p w14:paraId="7F7B2D50" w14:textId="31CAC6C2" w:rsidR="00EA05B3" w:rsidRDefault="00E51F84">
      <w:pPr>
        <w:jc w:val="both"/>
      </w:pPr>
      <w:r>
        <w:lastRenderedPageBreak/>
        <w:t xml:space="preserve">Le titulaire doit veiller à la présence des membres de son équipe concernés par les sujets abordés lors de chaque réunion. Les comptes rendus des réunions doivent être rédigés et transmis au maître d’ouvrage dans un délai de </w:t>
      </w:r>
      <w:r w:rsidR="00E75AE6" w:rsidRPr="006A6C57">
        <w:rPr>
          <w:b/>
        </w:rPr>
        <w:t>9</w:t>
      </w:r>
      <w:r>
        <w:t xml:space="preserve"> jours après leur tenue.</w:t>
      </w:r>
    </w:p>
    <w:p w14:paraId="3386579D" w14:textId="77777777" w:rsidR="00EA05B3" w:rsidRDefault="00E51F84">
      <w:pPr>
        <w:jc w:val="both"/>
      </w:pPr>
      <w:r>
        <w:t>En complément des réunions, le titulaire doit assurer une présence régulière sur les sites concernés, notamment pour les relevés, les inspections et le suivi des travaux. Cette présence doit être adaptée aux besoins des opérations et aux contraintes spécifiques des sites (accessibilité, sécurité, etc.).</w:t>
      </w:r>
    </w:p>
    <w:p w14:paraId="43DBFE1F" w14:textId="77777777" w:rsidR="00EA05B3" w:rsidRDefault="00E51F84">
      <w:pPr>
        <w:jc w:val="both"/>
      </w:pPr>
      <w:r>
        <w:t>Le titulaire est tenu de respecter les règles de sécurité et les protocoles en vigueur sur les sites, ainsi que les exigences de confidentialité et de protection des données.</w:t>
      </w:r>
    </w:p>
    <w:p w14:paraId="69B0CE2A" w14:textId="77777777" w:rsidR="00EA05B3" w:rsidRDefault="00E51F84">
      <w:pPr>
        <w:pStyle w:val="Titre3"/>
        <w:numPr>
          <w:ilvl w:val="2"/>
          <w:numId w:val="1"/>
        </w:numPr>
      </w:pPr>
      <w:bookmarkStart w:id="85" w:name="_Toc218453377"/>
      <w:r>
        <w:t>Réunions de lancement et de cadrage</w:t>
      </w:r>
      <w:bookmarkEnd w:id="85"/>
    </w:p>
    <w:p w14:paraId="3EE21878" w14:textId="77777777" w:rsidR="00EA05B3" w:rsidRDefault="00E51F84">
      <w:pPr>
        <w:jc w:val="both"/>
      </w:pPr>
      <w:r>
        <w:t>Les réunions de lancement et de cadrage constituent une étape essentielle dans l’exécution des prestations de maîtrise d’œuvre. Elles permettent de définir les bases du projet, d’aligner les attentes des parties prenantes et de planifier les premières actions.</w:t>
      </w:r>
    </w:p>
    <w:p w14:paraId="02D18D10" w14:textId="58D366ED" w:rsidR="00EA05B3" w:rsidRDefault="00E51F84">
      <w:pPr>
        <w:jc w:val="both"/>
      </w:pPr>
      <w:r>
        <w:t xml:space="preserve">Ces réunions doivent être organisées par le titulaire dans un délai de </w:t>
      </w:r>
      <w:r w:rsidR="006A6C57" w:rsidRPr="006A6C57">
        <w:rPr>
          <w:b/>
        </w:rPr>
        <w:t>5</w:t>
      </w:r>
      <w:r>
        <w:t xml:space="preserve"> jours après la notification du marché ou la réception d’un ordre de service. Le maître d’ouvrage, l’interlocuteur unique désigné par lot, ainsi que les membres clés de l’équipe de maîtrise d’œuvre doivent impérativement y participer.</w:t>
      </w:r>
    </w:p>
    <w:p w14:paraId="3C1D4DA5" w14:textId="77777777" w:rsidR="00EA05B3" w:rsidRDefault="00E51F84">
      <w:pPr>
        <w:jc w:val="both"/>
      </w:pPr>
      <w:r>
        <w:t>Les objectifs des réunions de lancement et de cadrage incluent :</w:t>
      </w:r>
    </w:p>
    <w:p w14:paraId="4B387A93" w14:textId="77777777" w:rsidR="00EA05B3" w:rsidRDefault="00E51F84">
      <w:pPr>
        <w:pStyle w:val="Paragraphedeliste"/>
        <w:numPr>
          <w:ilvl w:val="0"/>
          <w:numId w:val="57"/>
        </w:numPr>
        <w:jc w:val="both"/>
      </w:pPr>
      <w:r>
        <w:t>La présentation des objectifs, des enjeux et des contraintes du projet.</w:t>
      </w:r>
    </w:p>
    <w:p w14:paraId="50C33CC2" w14:textId="77777777" w:rsidR="00EA05B3" w:rsidRDefault="00E51F84">
      <w:pPr>
        <w:pStyle w:val="Paragraphedeliste"/>
        <w:numPr>
          <w:ilvl w:val="0"/>
          <w:numId w:val="57"/>
        </w:numPr>
        <w:jc w:val="both"/>
      </w:pPr>
      <w:r>
        <w:t>La validation des modalités d’exécution des prestations, notamment les délais, les livrables et les outils de suivi.</w:t>
      </w:r>
    </w:p>
    <w:p w14:paraId="6CFEB2C5" w14:textId="77777777" w:rsidR="00EA05B3" w:rsidRDefault="00E51F84">
      <w:pPr>
        <w:pStyle w:val="Paragraphedeliste"/>
        <w:numPr>
          <w:ilvl w:val="0"/>
          <w:numId w:val="57"/>
        </w:numPr>
        <w:jc w:val="both"/>
      </w:pPr>
      <w:r>
        <w:t>La clarification des rôles et responsabilités de chaque intervenant.</w:t>
      </w:r>
    </w:p>
    <w:p w14:paraId="021D16AC" w14:textId="77777777" w:rsidR="00EA05B3" w:rsidRDefault="00E51F84">
      <w:pPr>
        <w:pStyle w:val="Paragraphedeliste"/>
        <w:numPr>
          <w:ilvl w:val="0"/>
          <w:numId w:val="57"/>
        </w:numPr>
        <w:jc w:val="both"/>
      </w:pPr>
      <w:r>
        <w:t>La définition des règles de communication et des procédures de reporting.</w:t>
      </w:r>
    </w:p>
    <w:p w14:paraId="30FB7590" w14:textId="77777777" w:rsidR="00EA05B3" w:rsidRDefault="00E51F84">
      <w:pPr>
        <w:pStyle w:val="Paragraphedeliste"/>
        <w:numPr>
          <w:ilvl w:val="0"/>
          <w:numId w:val="57"/>
        </w:numPr>
        <w:jc w:val="both"/>
      </w:pPr>
      <w:r>
        <w:t>La planification des premières étapes, telles que les relevés sur site et les études préalables.</w:t>
      </w:r>
    </w:p>
    <w:p w14:paraId="39D9EE2E" w14:textId="61290229" w:rsidR="00EA05B3" w:rsidRDefault="00E51F84">
      <w:pPr>
        <w:jc w:val="both"/>
      </w:pPr>
      <w:r>
        <w:t>Le titulaire est tenu de préparer un ordre du jour détaillé et de transmettre les documents nécessaires à la réunion au moins</w:t>
      </w:r>
      <w:r w:rsidR="006A6C57">
        <w:t xml:space="preserve"> </w:t>
      </w:r>
      <w:r w:rsidR="006A6C57" w:rsidRPr="006A6C57">
        <w:rPr>
          <w:b/>
        </w:rPr>
        <w:t>3</w:t>
      </w:r>
      <w:r>
        <w:t xml:space="preserve"> jours avant sa tenue. Un compte rendu de la réunion doit être rédigé et transmis au maître d’ouvrage dans un délai de </w:t>
      </w:r>
      <w:r w:rsidR="006A6C57" w:rsidRPr="006A6C57">
        <w:rPr>
          <w:b/>
        </w:rPr>
        <w:t>5</w:t>
      </w:r>
      <w:r>
        <w:t xml:space="preserve"> jours après la réunion.</w:t>
      </w:r>
    </w:p>
    <w:p w14:paraId="78933585" w14:textId="77777777" w:rsidR="00EA05B3" w:rsidRDefault="00E51F84">
      <w:pPr>
        <w:jc w:val="both"/>
      </w:pPr>
      <w:r>
        <w:t>En cas de besoin, des réunions de cadrage supplémentaires peuvent être organisées, notamment en cas de modification des conditions d’exécution ou d’apparition de nouvelles contraintes. Le titulaire doit alors adapter son organisation en conséquence, afin de garantir la continuité et la qualité des prestations.</w:t>
      </w:r>
    </w:p>
    <w:p w14:paraId="42793537" w14:textId="77777777" w:rsidR="00EA05B3" w:rsidRDefault="00E51F84">
      <w:pPr>
        <w:pStyle w:val="Titre3"/>
        <w:numPr>
          <w:ilvl w:val="2"/>
          <w:numId w:val="1"/>
        </w:numPr>
      </w:pPr>
      <w:bookmarkStart w:id="86" w:name="_Toc218453378"/>
      <w:r>
        <w:t>Réunions d’études (ESQ–APD–PRO)</w:t>
      </w:r>
      <w:bookmarkEnd w:id="86"/>
    </w:p>
    <w:p w14:paraId="3EFB493C" w14:textId="77777777" w:rsidR="00EA05B3" w:rsidRDefault="00E51F84">
      <w:pPr>
        <w:jc w:val="both"/>
      </w:pPr>
      <w:r>
        <w:lastRenderedPageBreak/>
        <w:t>Les réunions d’études sont organisées par le maître d’œuvre à chaque étape clé des missions de conception, à savoir l’esquisse (ESQ), l’avant-projet sommaire (APS) et l’avant-projet définitif (APD), ainsi que lors des études de projet (PRO). Ces réunions ont pour objectif de garantir la cohérence des études avec les attentes du maître d’ouvrage, les contraintes techniques, réglementaires et budgétaires, ainsi que les objectifs de performance énergétique et environnementale.</w:t>
      </w:r>
    </w:p>
    <w:p w14:paraId="49355CDC" w14:textId="7D5AD4D8" w:rsidR="00EA05B3" w:rsidRDefault="00E51F84" w:rsidP="00351ED9">
      <w:pPr>
        <w:ind w:left="720"/>
        <w:jc w:val="both"/>
      </w:pPr>
      <w:r>
        <w:t xml:space="preserve">Le maître d’œuvre est tenu de convoquer les réunions dans un délai raisonnable avant la date prévue, en précisant l’ordre du jour, les documents préparatoires nécessaires et les participants attendus. Les convocations doivent être transmises par voie électronique ou tout autre moyen convenu, à l’adresse </w:t>
      </w:r>
      <w:bookmarkStart w:id="87" w:name="_Hlk217033154"/>
      <w:r w:rsidR="00AB7596">
        <w:fldChar w:fldCharType="begin"/>
      </w:r>
      <w:r w:rsidR="00AB7596">
        <w:instrText>HYPERLINK "mailto:sarah.citounadin@inrae.fr"</w:instrText>
      </w:r>
      <w:r w:rsidR="00AB7596">
        <w:fldChar w:fldCharType="separate"/>
      </w:r>
      <w:r w:rsidR="00AB7596" w:rsidRPr="00D57EFC">
        <w:rPr>
          <w:rStyle w:val="Lienhypertexte"/>
        </w:rPr>
        <w:t>sarah.citounadin@inrae.fr</w:t>
      </w:r>
      <w:r w:rsidR="00AB7596">
        <w:fldChar w:fldCharType="end"/>
      </w:r>
      <w:r w:rsidR="00AB7596">
        <w:t xml:space="preserve"> </w:t>
      </w:r>
      <w:r w:rsidR="00351ED9">
        <w:t xml:space="preserve">et </w:t>
      </w:r>
      <w:hyperlink r:id="rId9" w:history="1">
        <w:r w:rsidR="00351ED9" w:rsidRPr="00D57EFC">
          <w:rPr>
            <w:rStyle w:val="Lienhypertexte"/>
          </w:rPr>
          <w:t>wilfrid.laroche@inrae.fr</w:t>
        </w:r>
      </w:hyperlink>
      <w:r w:rsidR="00351ED9">
        <w:t xml:space="preserve"> </w:t>
      </w:r>
      <w:bookmarkEnd w:id="87"/>
    </w:p>
    <w:p w14:paraId="1F384A80" w14:textId="77777777" w:rsidR="00EA05B3" w:rsidRDefault="00E51F84">
      <w:pPr>
        <w:jc w:val="both"/>
      </w:pPr>
      <w:r>
        <w:t>Chaque réunion doit permettre de présenter les avancées des études, de recueillir les observations du maître d’ouvrage et des parties prenantes, et de valider les orientations techniques et architecturales. Les réunions doivent également intégrer une analyse des variantes proposées, des estimations financières et des éventuelles adaptations nécessaires pour répondre aux contraintes spécifiques des sites concernés.</w:t>
      </w:r>
    </w:p>
    <w:p w14:paraId="4D8EDD87" w14:textId="5494863F" w:rsidR="00EA05B3" w:rsidRDefault="00E51F84">
      <w:pPr>
        <w:jc w:val="both"/>
      </w:pPr>
      <w:r>
        <w:t xml:space="preserve">Le maître d’œuvre est responsable de la rédaction des comptes rendus de réunion, qui doivent être transmis au maître d’ouvrage dans un délai de </w:t>
      </w:r>
      <w:r w:rsidR="006A6C57" w:rsidRPr="006A6C57">
        <w:rPr>
          <w:b/>
        </w:rPr>
        <w:t>5</w:t>
      </w:r>
      <w:r>
        <w:t xml:space="preserve"> jours après la tenue de la réunion. Ces comptes rendus doivent inclure les décisions prises, les actions à mener, les échéances fixées et les éventuelles réserves émises par les participants. Ils doivent être archivés dans la plateforme d’échange de documents prévue au marché.</w:t>
      </w:r>
    </w:p>
    <w:p w14:paraId="7CD55363" w14:textId="77777777" w:rsidR="00EA05B3" w:rsidRDefault="00E51F84">
      <w:pPr>
        <w:pStyle w:val="Titre3"/>
        <w:numPr>
          <w:ilvl w:val="2"/>
          <w:numId w:val="1"/>
        </w:numPr>
      </w:pPr>
      <w:bookmarkStart w:id="88" w:name="_Toc218453379"/>
      <w:r>
        <w:t>Réunions de chantier et de coordination (DET/OPC)</w:t>
      </w:r>
      <w:bookmarkEnd w:id="88"/>
    </w:p>
    <w:p w14:paraId="1EED0AE2" w14:textId="77777777" w:rsidR="00EA05B3" w:rsidRDefault="00E51F84">
      <w:pPr>
        <w:jc w:val="both"/>
      </w:pPr>
      <w:r>
        <w:t>Les réunions de chantier et de coordination sont organisées par le maître d’œuvre dans le cadre de la direction de l’exécution des travaux (DET) et de l’ordonnancement, pilotage et coordination (OPC). Ces réunions visent à assurer le suivi opérationnel des travaux, la coordination des différents intervenants, et le respect des délais, des coûts et de la qualité des prestations.</w:t>
      </w:r>
    </w:p>
    <w:p w14:paraId="06C734C8" w14:textId="149B2C3E" w:rsidR="00EA05B3" w:rsidRDefault="00E51F84">
      <w:pPr>
        <w:jc w:val="both"/>
      </w:pPr>
      <w:r>
        <w:t xml:space="preserve">Le maître d’œuvre doit planifier les réunions de chantier à une fréquence adaptée à la nature et à la complexité des travaux, en concertation avec le maître d’ouvrage. Les convocations doivent être transmises aux participants, notamment les entreprises titulaires des marchés de travaux, les représentants du maître d’ouvrage, et les autres intervenants concernés, à l’adresse </w:t>
      </w:r>
      <w:hyperlink r:id="rId10" w:history="1">
        <w:r w:rsidR="00351ED9" w:rsidRPr="00201A57">
          <w:rPr>
            <w:rStyle w:val="Lienhypertexte"/>
          </w:rPr>
          <w:t>sarah.citounadin@inrae.fr</w:t>
        </w:r>
      </w:hyperlink>
      <w:r w:rsidR="00351ED9" w:rsidRPr="00201A57">
        <w:t xml:space="preserve"> et </w:t>
      </w:r>
      <w:hyperlink r:id="rId11" w:history="1">
        <w:r w:rsidR="00351ED9" w:rsidRPr="00201A57">
          <w:rPr>
            <w:rStyle w:val="Lienhypertexte"/>
          </w:rPr>
          <w:t>wilfrid.laroche@inrae.fr</w:t>
        </w:r>
      </w:hyperlink>
      <w:r w:rsidR="00351ED9" w:rsidRPr="00201A57">
        <w:t xml:space="preserve"> </w:t>
      </w:r>
      <w:r w:rsidR="00201A57" w:rsidRPr="00201A57">
        <w:t>.</w:t>
      </w:r>
      <w:r w:rsidR="00201A57">
        <w:t xml:space="preserve"> </w:t>
      </w:r>
      <w:r>
        <w:t>Les convocations doivent inclure l’ordre du jour, les documents techniques nécessaires et les points spécifiques à traiter.</w:t>
      </w:r>
    </w:p>
    <w:p w14:paraId="2340845F" w14:textId="77777777" w:rsidR="00EA05B3" w:rsidRDefault="00E51F84">
      <w:pPr>
        <w:jc w:val="both"/>
      </w:pPr>
      <w:r>
        <w:t>Lors des réunions, le maître d’œuvre doit présenter l’état d’avancement des travaux, les éventuelles difficultés rencontrées, les solutions envisagées, et les ajustements nécessaires. Les réunions doivent également permettre de valider les modifications techniques, de coordonner les interventions des différents corps d’état, et de garantir la sécurité sur le chantier.</w:t>
      </w:r>
    </w:p>
    <w:p w14:paraId="7D22EE53" w14:textId="4CCE31F7" w:rsidR="00EA05B3" w:rsidRDefault="00E51F84">
      <w:pPr>
        <w:jc w:val="both"/>
      </w:pPr>
      <w:r>
        <w:lastRenderedPageBreak/>
        <w:t xml:space="preserve">Le maître d’œuvre est chargé de rédiger les comptes rendus de réunion, qui doivent être transmis au maître d’ouvrage et aux participants dans un délai de </w:t>
      </w:r>
      <w:r w:rsidR="006A6C57" w:rsidRPr="006A6C57">
        <w:rPr>
          <w:b/>
        </w:rPr>
        <w:t>5</w:t>
      </w:r>
      <w:r>
        <w:t xml:space="preserve"> jours. Ces comptes rendus doivent inclure les décisions prises, les actions à mener, les échéances fixées, et les éventuelles réserves émises. Ils doivent être archivés dans la plateforme d’échange de documents prévue au marché.</w:t>
      </w:r>
    </w:p>
    <w:p w14:paraId="401DE0BC" w14:textId="77777777" w:rsidR="00EA05B3" w:rsidRDefault="00E51F84">
      <w:pPr>
        <w:pStyle w:val="Titre3"/>
        <w:numPr>
          <w:ilvl w:val="2"/>
          <w:numId w:val="1"/>
        </w:numPr>
      </w:pPr>
      <w:bookmarkStart w:id="89" w:name="_Toc218453380"/>
      <w:r>
        <w:t>Réunions de réception et GPA</w:t>
      </w:r>
      <w:bookmarkEnd w:id="89"/>
    </w:p>
    <w:p w14:paraId="55436C6E" w14:textId="77777777" w:rsidR="00EA05B3" w:rsidRDefault="00E51F84">
      <w:pPr>
        <w:jc w:val="both"/>
      </w:pPr>
      <w:r>
        <w:t>Les réunions de réception et de garantie de parfait achèvement (GPA) sont organisées par le maître d’œuvre pour garantir la conformité des ouvrages réalisés et le suivi des éventuelles réserves émises lors de la réception.</w:t>
      </w:r>
    </w:p>
    <w:p w14:paraId="16A39387" w14:textId="410E9A6E" w:rsidR="00EA05B3" w:rsidRDefault="00E51F84">
      <w:pPr>
        <w:jc w:val="both"/>
      </w:pPr>
      <w:r>
        <w:t xml:space="preserve">La réunion de réception est convoquée par le maître d’œuvre à l’issue des travaux, en concertation avec le maître d’ouvrage. Les convocations doivent être transmises aux participants, notamment les entreprises titulaires des marchés de travaux, les représentants du maître d’ouvrage, et les autres intervenants concernés, à l’adresse </w:t>
      </w:r>
      <w:hyperlink r:id="rId12" w:history="1">
        <w:r w:rsidR="00752756" w:rsidRPr="00D57EFC">
          <w:rPr>
            <w:rStyle w:val="Lienhypertexte"/>
          </w:rPr>
          <w:t>sarah.citounadin@inrae.fr</w:t>
        </w:r>
      </w:hyperlink>
      <w:r w:rsidR="00752756">
        <w:t xml:space="preserve"> et </w:t>
      </w:r>
      <w:hyperlink r:id="rId13" w:history="1">
        <w:r w:rsidR="00752756" w:rsidRPr="00D57EFC">
          <w:rPr>
            <w:rStyle w:val="Lienhypertexte"/>
          </w:rPr>
          <w:t>wilfrid.laroche@inrae.fr</w:t>
        </w:r>
      </w:hyperlink>
      <w:r w:rsidR="00752756">
        <w:t xml:space="preserve">. </w:t>
      </w:r>
      <w:r>
        <w:t>Les convocations doivent inclure l’ordre du jour, les documents nécessaires à la réception, et les points spécifiques à vérifier.</w:t>
      </w:r>
    </w:p>
    <w:p w14:paraId="1C5F542C" w14:textId="77777777" w:rsidR="00EA05B3" w:rsidRDefault="00E51F84">
      <w:pPr>
        <w:jc w:val="both"/>
      </w:pPr>
      <w:r>
        <w:t>Lors de la réunion de réception, le maître d’œuvre doit présenter les ouvrages réalisés, vérifier leur conformité avec les stipulations du marché, et établir le procès-verbal de réception. Ce procès-verbal doit mentionner les éventuelles réserves émises, les délais de levée de ces réserves, et les modalités de suivi.</w:t>
      </w:r>
    </w:p>
    <w:p w14:paraId="102CE352" w14:textId="78518C81" w:rsidR="00EA05B3" w:rsidRDefault="00E51F84">
      <w:pPr>
        <w:jc w:val="both"/>
      </w:pPr>
      <w:r>
        <w:t xml:space="preserve">Les réunions de GPA sont organisées par le maître d’œuvre pendant la période de garantie de parfait achèvement, pour vérifier la levée des réserves et le bon fonctionnement des ouvrages. Le maître d’œuvre est responsable de la rédaction des comptes rendus de ces réunions, qui doivent être transmis au maître d’ouvrage dans un délai de </w:t>
      </w:r>
      <w:r w:rsidR="006A6C57" w:rsidRPr="006A6C57">
        <w:rPr>
          <w:b/>
        </w:rPr>
        <w:t>5</w:t>
      </w:r>
      <w:r>
        <w:t xml:space="preserve"> jours. Ces comptes rendus doivent inclure les actions menées, les résultats obtenus, et les éventuelles interventions supplémentaires nécessaires. Ils doivent être archivés dans la plateforme d’échange de documents prévue au marché.</w:t>
      </w:r>
    </w:p>
    <w:p w14:paraId="25197145" w14:textId="77777777" w:rsidR="00EA05B3" w:rsidRDefault="00E51F84">
      <w:pPr>
        <w:pStyle w:val="Titre2"/>
        <w:numPr>
          <w:ilvl w:val="1"/>
          <w:numId w:val="1"/>
        </w:numPr>
      </w:pPr>
      <w:bookmarkStart w:id="90" w:name="_Toc218453381"/>
      <w:r>
        <w:t>Délais d’exécution des prestations par phase – principes généraux</w:t>
      </w:r>
      <w:bookmarkEnd w:id="90"/>
    </w:p>
    <w:p w14:paraId="5C1B2B8C" w14:textId="77777777" w:rsidR="00EA05B3" w:rsidRDefault="00E51F84">
      <w:pPr>
        <w:jc w:val="both"/>
      </w:pPr>
      <w:r>
        <w:t>Les délais d’exécution des prestations par phase sont définis dans les documents particuliers du marché, en fonction de la nature et de la complexité des opérations. Le maître d’œuvre est tenu de respecter ces délais, qui constituent une obligation contractuelle essentielle.</w:t>
      </w:r>
    </w:p>
    <w:p w14:paraId="19627EA4" w14:textId="77777777" w:rsidR="00EA05B3" w:rsidRDefault="00E51F84">
      <w:pPr>
        <w:jc w:val="both"/>
      </w:pPr>
      <w:r>
        <w:t>Le délai d’exécution de chaque phase commence à courir à partir de la date précisée dans l’ordre de service de démarrage des prestations, sauf stipulation contraire dans les documents particuliers du marché. Le maître d’œuvre doit planifier ses interventions de manière à garantir la livraison des livrables attendus dans les délais impartis, tout en respectant les exigences de qualité et de conformité réglementaire.</w:t>
      </w:r>
    </w:p>
    <w:p w14:paraId="72A118D1" w14:textId="5E19713C" w:rsidR="00EA05B3" w:rsidRDefault="00E51F84">
      <w:pPr>
        <w:jc w:val="both"/>
      </w:pPr>
      <w:r>
        <w:t xml:space="preserve">En cas de circonstances imprévisibles ou de contraintes spécifiques liées aux sites d’intervention, le maître d’œuvre peut demander une prolongation des délais d’exécution. Cette demande doit </w:t>
      </w:r>
      <w:r>
        <w:lastRenderedPageBreak/>
        <w:t xml:space="preserve">être motivée et accompagnée des justificatifs nécessaires, et doit être adressée au maître d’ouvrage dans un délai de </w:t>
      </w:r>
      <w:r w:rsidR="006A6C57" w:rsidRPr="006A6C57">
        <w:rPr>
          <w:b/>
        </w:rPr>
        <w:t>1</w:t>
      </w:r>
      <w:r>
        <w:t xml:space="preserve"> jour à compter de l’apparition des circonstances en question. Le maître d’ouvrage dispose d’un délai de </w:t>
      </w:r>
      <w:r w:rsidR="006A6C57" w:rsidRPr="006A6C57">
        <w:rPr>
          <w:b/>
        </w:rPr>
        <w:t>1</w:t>
      </w:r>
      <w:r>
        <w:t xml:space="preserve"> jour pour notifier sa décision.</w:t>
      </w:r>
    </w:p>
    <w:p w14:paraId="2941EF75" w14:textId="77777777" w:rsidR="00EA05B3" w:rsidRDefault="00E51F84">
      <w:pPr>
        <w:jc w:val="both"/>
      </w:pPr>
      <w:r>
        <w:t>Le maître d’œuvre est tenu de signaler tout retard prévisible dans l’exécution des prestations, et de proposer des mesures correctives pour limiter les impacts sur le calendrier global de l’opération. Les délais d’exécution prolongés ou modifiés doivent faire l’objet d’un avenant au marché, sauf stipulation contraire dans les documents particuliers.</w:t>
      </w:r>
    </w:p>
    <w:p w14:paraId="618C13C6" w14:textId="77777777" w:rsidR="00EA05B3" w:rsidRDefault="00E51F84">
      <w:pPr>
        <w:pStyle w:val="Titre2"/>
        <w:numPr>
          <w:ilvl w:val="1"/>
          <w:numId w:val="1"/>
        </w:numPr>
      </w:pPr>
      <w:bookmarkStart w:id="91" w:name="_Toc218453382"/>
      <w:r>
        <w:t>Coordination avec les autres intervenants (AMO, CT, SPS, opérateur PV, géomètre, laboratoires, etc.)</w:t>
      </w:r>
      <w:bookmarkEnd w:id="91"/>
    </w:p>
    <w:p w14:paraId="55DF7C94" w14:textId="77777777" w:rsidR="00EA05B3" w:rsidRDefault="00E51F84">
      <w:pPr>
        <w:jc w:val="both"/>
      </w:pPr>
      <w:r>
        <w:t>La coordination avec les autres intervenants est une mission essentielle du maître d’œuvre, visant à garantir la cohérence des actions menées par les différents acteurs impliqués dans l’opération. Le maître d’œuvre est responsable de l’organisation, de la communication et du suivi des interactions avec les assistants à maîtrise d’ouvrage (AMO), les contrôleurs techniques (CT), les coordonnateurs en matière de sécurité et de protection de la santé (SPS), les opérateurs photovoltaïques, les géomètres, les laboratoires d’analyse, et tout autre intervenant désigné par le maître d’ouvrage.</w:t>
      </w:r>
    </w:p>
    <w:p w14:paraId="79BB17F3" w14:textId="77777777" w:rsidR="00EA05B3" w:rsidRDefault="00E51F84">
      <w:pPr>
        <w:jc w:val="both"/>
      </w:pPr>
      <w:r>
        <w:t>Le maître d’œuvre doit établir un plan de coordination détaillé, précisant les rôles et responsabilités de chaque intervenant, les modalités de communication, et les échéances clés. Ce plan doit être validé par le maître d’ouvrage et mis à jour régulièrement en fonction de l’évolution de l’opération.</w:t>
      </w:r>
    </w:p>
    <w:p w14:paraId="1992AB7B" w14:textId="713B78B0" w:rsidR="00EA05B3" w:rsidRDefault="00E51F84">
      <w:pPr>
        <w:jc w:val="both"/>
      </w:pPr>
      <w:r>
        <w:t xml:space="preserve">Les réunions de coordination doivent être organisées par le maître d’œuvre à une fréquence adaptée à la nature et à la complexité des travaux. Les convocations doivent être transmises aux participants à l’adresse </w:t>
      </w:r>
      <w:hyperlink r:id="rId14" w:history="1">
        <w:r w:rsidR="00752756" w:rsidRPr="00D57EFC">
          <w:rPr>
            <w:rStyle w:val="Lienhypertexte"/>
          </w:rPr>
          <w:t>sarah.citounadin@inrae.fr</w:t>
        </w:r>
      </w:hyperlink>
      <w:r w:rsidR="00752756">
        <w:t xml:space="preserve"> et </w:t>
      </w:r>
      <w:hyperlink r:id="rId15" w:history="1">
        <w:r w:rsidR="00752756" w:rsidRPr="00D57EFC">
          <w:rPr>
            <w:rStyle w:val="Lienhypertexte"/>
          </w:rPr>
          <w:t>wilfrid.laroche@inrae.fr</w:t>
        </w:r>
      </w:hyperlink>
      <w:r w:rsidR="00752756">
        <w:t xml:space="preserve"> , </w:t>
      </w:r>
      <w:r>
        <w:t>en précisant l’ordre du jour, les documents nécessaires, et les points spécifiques à traiter.</w:t>
      </w:r>
    </w:p>
    <w:p w14:paraId="2AC95E3C" w14:textId="77777777" w:rsidR="00EA05B3" w:rsidRDefault="00E51F84">
      <w:pPr>
        <w:jc w:val="both"/>
      </w:pPr>
      <w:r>
        <w:t>Le maître d’œuvre est chargé de veiller à la bonne circulation des informations entre les intervenants, à la résolution des éventuels conflits ou divergences, et à la mise en œuvre des décisions prises en réunion. Il doit également s’assurer que les interventions des différents acteurs respectent les contraintes techniques, réglementaires et environnementales du projet.</w:t>
      </w:r>
    </w:p>
    <w:p w14:paraId="0A30E164" w14:textId="2C8FAE6B" w:rsidR="00EA05B3" w:rsidRDefault="00E51F84">
      <w:pPr>
        <w:jc w:val="both"/>
      </w:pPr>
      <w:r>
        <w:t xml:space="preserve">Les comptes rendus de réunion de coordination doivent être transmis au maître d’ouvrage et aux participants dans un délai de </w:t>
      </w:r>
      <w:r w:rsidR="006A6C57" w:rsidRPr="006A6C57">
        <w:rPr>
          <w:b/>
        </w:rPr>
        <w:t>5</w:t>
      </w:r>
      <w:r>
        <w:t xml:space="preserve"> jours. Ces comptes rendus doivent inclure les décisions prises, les actions à mener, les échéances fixées, et les éventuelles réserves émises. Ils doivent être archivés dans la plateforme d’échange de documents prévue au marché.</w:t>
      </w:r>
    </w:p>
    <w:p w14:paraId="104378A5" w14:textId="77777777" w:rsidR="00EA05B3" w:rsidRDefault="00E51F84">
      <w:pPr>
        <w:pStyle w:val="Titre2"/>
        <w:numPr>
          <w:ilvl w:val="1"/>
          <w:numId w:val="1"/>
        </w:numPr>
      </w:pPr>
      <w:bookmarkStart w:id="92" w:name="_Toc218453383"/>
      <w:r>
        <w:t>Gestion des ordres de service et des bons de commande (rappel des règles CCAG-MOE)</w:t>
      </w:r>
      <w:bookmarkEnd w:id="92"/>
    </w:p>
    <w:p w14:paraId="07781814" w14:textId="77777777" w:rsidR="00EA05B3" w:rsidRDefault="00E51F84">
      <w:pPr>
        <w:jc w:val="both"/>
      </w:pPr>
      <w:r>
        <w:lastRenderedPageBreak/>
        <w:t>La gestion des ordres de service et des bons de commande dans le cadre de l’accord-cadre de maîtrise d’œuvre est régie par les dispositions du CCAG-MOE 2021. Les ordres de service constituent des instructions écrites émanant du maître d’ouvrage, datées, numérotées et notifiées au maître d’œuvre, précisant les modalités d’exécution des prestations prévues au marché. Ces ordres de service peuvent inclure des prestations supplémentaires ou modificatives, sous réserve qu’elles respectent les limites définies par le marché et qu’elles ne modifient pas substantiellement l’objet du contrat.</w:t>
      </w:r>
    </w:p>
    <w:p w14:paraId="25406B58" w14:textId="77777777" w:rsidR="00EA05B3" w:rsidRDefault="00E51F84">
      <w:pPr>
        <w:jc w:val="both"/>
      </w:pPr>
      <w:r>
        <w:t>Le maître d’œuvre est tenu de se conformer aux ordres de service qui lui sont notifiés, sauf en cas de suspension prévue par l’article 3.8.2 du CCAG-MOE, notamment si l’ordre de service présente un risque en termes de sécurité, de santé ou de conformité réglementaire. Dans ce cas, le délai d’exécution est suspendu jusqu’à la réponse du maître d’ouvrage. En l’absence de réponse dans un délai de quinze jours, le maître d’œuvre n’est pas tenu d’exécuter l’ordre de service.</w:t>
      </w:r>
    </w:p>
    <w:p w14:paraId="3362CBA9" w14:textId="77777777" w:rsidR="00EA05B3" w:rsidRDefault="00E51F84">
      <w:pPr>
        <w:jc w:val="both"/>
      </w:pPr>
      <w:r>
        <w:t>Les bons de commande, quant à eux, sont des documents contractuels émis par le maître d’ouvrage pour préciser les prestations à réaliser dans le cadre de l’accord-cadre. Ils doivent être notifiés au maître d’œuvre dans les délais impartis et inclure les informations nécessaires à leur exécution. Le maître d’œuvre dispose d’un délai de quinze jours pour formuler des observations sur les prescriptions du bon de commande, sous peine de forclusion. En cas de groupement d’opérateurs économiques, les bons de commande sont adressés au mandataire, qui est seul habilité à formuler des observations.</w:t>
      </w:r>
    </w:p>
    <w:p w14:paraId="702BF12D" w14:textId="77777777" w:rsidR="00EA05B3" w:rsidRDefault="00E51F84">
      <w:pPr>
        <w:jc w:val="both"/>
      </w:pPr>
      <w:r>
        <w:t>Le maître d’œuvre est tenu de respecter les délais d’exécution mentionnés dans les ordres de service et les bons de commande, sauf en cas de force majeure ou de circonstances imprévues dûment justifiées. Toute modification des délais ou des prestations doit faire l’objet d’un avenant ou d’une décision écrite du maître d’ouvrage. Les modalités de gestion des ordres de service et des bons de commande, ainsi que les éventuelles pénalités en cas de non-respect, sont précisées dans les documents particuliers du marché.</w:t>
      </w:r>
    </w:p>
    <w:p w14:paraId="60D042EE" w14:textId="77777777" w:rsidR="00EA05B3" w:rsidRDefault="00E51F84">
      <w:pPr>
        <w:pStyle w:val="Titre1"/>
        <w:numPr>
          <w:ilvl w:val="0"/>
          <w:numId w:val="1"/>
        </w:numPr>
      </w:pPr>
      <w:bookmarkStart w:id="93" w:name="_Toc218453384"/>
      <w:r>
        <w:t>Outils numériques, données et BIM</w:t>
      </w:r>
      <w:bookmarkEnd w:id="93"/>
    </w:p>
    <w:p w14:paraId="30A4A0C5" w14:textId="77777777" w:rsidR="00EA05B3" w:rsidRDefault="00E51F84">
      <w:pPr>
        <w:jc w:val="both"/>
      </w:pPr>
      <w:r>
        <w:t>Les outils numériques, les données et le recours au BIM (Building Information Modeling) dans le cadre de l’accord-cadre de maîtrise d’œuvre sont essentiels pour garantir une gestion efficace, collaborative et sécurisée des projets. Le maître d’œuvre est tenu de respecter les exigences définies dans les documents particuliers du marché concernant l’utilisation des outils numériques, la structuration des données et l’intégration du BIM.</w:t>
      </w:r>
    </w:p>
    <w:p w14:paraId="36B86628" w14:textId="77777777" w:rsidR="00EA05B3" w:rsidRDefault="00E51F84">
      <w:pPr>
        <w:jc w:val="both"/>
      </w:pPr>
      <w:r>
        <w:t>Les outils numériques doivent permettre une gestion fluide des échanges entre les parties prenantes, notamment par le biais de plateformes sécurisées de partage de documents. Ces outils doivent être conformes aux normes en vigueur en matière de confidentialité, de protection des données personnelles (RGPD) et de sécurité informatique. Le maître d’œuvre doit s’assurer que les données techniques et scientifiques sont protégées contre tout accès non autorisé, et que leur intégrité est préservée tout au long du projet.</w:t>
      </w:r>
    </w:p>
    <w:p w14:paraId="5B33D609" w14:textId="77777777" w:rsidR="00EA05B3" w:rsidRDefault="00E51F84">
      <w:pPr>
        <w:jc w:val="both"/>
      </w:pPr>
      <w:r>
        <w:lastRenderedPageBreak/>
        <w:t>Le recours au BIM, lorsqu’il est prévu, doit être encadré par une convention BIM spécifique à l’opération. Cette convention précise les niveaux de développement attendus, les méthodes de collaboration, les formats de fichiers, les outils logiciels utilisés, ainsi que les responsabilités de chaque intervenant. Le BIM doit permettre une modélisation précise des ouvrages, une gestion optimisée des données, et une anticipation des contraintes techniques et réglementaires.</w:t>
      </w:r>
    </w:p>
    <w:p w14:paraId="6EA6F860" w14:textId="77777777" w:rsidR="00EA05B3" w:rsidRDefault="00E51F84">
      <w:pPr>
        <w:jc w:val="both"/>
      </w:pPr>
      <w:r>
        <w:t>Les données échangées dans le cadre du projet doivent être structurées selon des formats standards définis dans les documents particuliers du marché. Ces formats incluent notamment les plans, les maquettes numériques, les tableaux de calcul, les analyses de cycle de vie (ACV) simplifiées, et les indicateurs de performance. Le maître d’œuvre est responsable de la qualité, de la cohérence et de la conformité des données transmises.</w:t>
      </w:r>
    </w:p>
    <w:p w14:paraId="1693644D" w14:textId="77777777" w:rsidR="00EA05B3" w:rsidRDefault="00E51F84">
      <w:pPr>
        <w:jc w:val="both"/>
      </w:pPr>
      <w:r>
        <w:t>Enfin, le maître d’œuvre doit veiller à ce que les outils numériques et le BIM soient utilisés de manière à favoriser la concertation entre les parties, la traçabilité des décisions, et la transparence des processus. Toute difficulté liée à l’utilisation des outils numériques ou du BIM doit être signalée au maître d’ouvrage dans les meilleurs délais, afin de trouver une solution adaptée.</w:t>
      </w:r>
    </w:p>
    <w:p w14:paraId="2F7BA754" w14:textId="77777777" w:rsidR="00EA05B3" w:rsidRDefault="00E51F84">
      <w:pPr>
        <w:pStyle w:val="Titre2"/>
        <w:numPr>
          <w:ilvl w:val="1"/>
          <w:numId w:val="1"/>
        </w:numPr>
      </w:pPr>
      <w:bookmarkStart w:id="94" w:name="_Toc218453385"/>
      <w:r>
        <w:t>Recours au BIM : cas d’application, niveaux attendus, convention BIM de l’opération le cas échéant</w:t>
      </w:r>
      <w:bookmarkEnd w:id="94"/>
    </w:p>
    <w:p w14:paraId="35CF14B0" w14:textId="77777777" w:rsidR="00EA05B3" w:rsidRDefault="00E51F84">
      <w:pPr>
        <w:jc w:val="both"/>
      </w:pPr>
      <w:r>
        <w:t>Le recours au BIM (Building Information Modeling) dans le cadre de l’accord-cadre de maîtrise d’œuvre est prévu pour les opérations nécessitant une modélisation numérique avancée, une gestion collaborative des données, et une optimisation des processus de conception et de réalisation. Les cas d’application du BIM sont définis dans les documents particuliers du marché et incluent notamment les projets complexes de construction neuve, de réhabilitation, ou de réaménagement de bâtiments et d’infrastructures.</w:t>
      </w:r>
    </w:p>
    <w:p w14:paraId="64596F3D" w14:textId="77777777" w:rsidR="00EA05B3" w:rsidRDefault="00E51F84">
      <w:pPr>
        <w:jc w:val="both"/>
      </w:pPr>
      <w:r>
        <w:t>Les niveaux de développement attendus pour les maquettes numériques sont précisés dans la convention BIM de l’opération, le cas échéant. Cette convention, élaborée par le maître d’ouvrage en concertation avec le maître d’œuvre, définit les objectifs du BIM, les méthodes de travail collaboratif, les responsabilités des intervenants, et les outils logiciels à utiliser. Elle précise également les formats de fichiers, les niveaux de détail requis, et les modalités de mise à jour des maquettes tout au long du projet.</w:t>
      </w:r>
    </w:p>
    <w:p w14:paraId="560D660E" w14:textId="77777777" w:rsidR="00EA05B3" w:rsidRDefault="00E51F84">
      <w:pPr>
        <w:jc w:val="both"/>
      </w:pPr>
      <w:r>
        <w:t>Le BIM doit permettre une modélisation précise des ouvrages, intégrant les dimensions géométriques, techniques, fonctionnelles et environnementales. Il doit également faciliter la coordination entre les différents acteurs, la gestion des interfaces, et la prise en compte des contraintes réglementaires et techniques. Les maquettes numériques doivent être utilisées comme des outils de simulation, d’analyse, et de communication, permettant d’anticiper les risques, d’optimiser les coûts, et de garantir la qualité des ouvrages.</w:t>
      </w:r>
    </w:p>
    <w:p w14:paraId="5B10FA54" w14:textId="77777777" w:rsidR="00EA05B3" w:rsidRDefault="00E51F84">
      <w:pPr>
        <w:jc w:val="both"/>
      </w:pPr>
      <w:r>
        <w:t xml:space="preserve">La convention BIM de l’opération doit inclure des clauses spécifiques sur la confidentialité des données, la sécurité informatique, et la protection des droits de propriété intellectuelle. Elle doit </w:t>
      </w:r>
      <w:r>
        <w:lastRenderedPageBreak/>
        <w:t>également prévoir des indicateurs de performance pour évaluer l’efficacité du BIM, ainsi que des modalités de résolution des différends en cas de litige lié à son utilisation.</w:t>
      </w:r>
    </w:p>
    <w:p w14:paraId="35606127" w14:textId="77777777" w:rsidR="00EA05B3" w:rsidRDefault="00E51F84">
      <w:pPr>
        <w:jc w:val="both"/>
      </w:pPr>
      <w:r>
        <w:t>Le maître d’œuvre est tenu de respecter les exigences de la convention BIM et de veiller à ce que les maquettes numériques soient conformes aux attentes du maître d’ouvrage. Toute difficulté liée à l’utilisation du BIM doit être signalée dans les meilleurs délais, afin de trouver une solution adaptée.</w:t>
      </w:r>
    </w:p>
    <w:p w14:paraId="4D7BD994" w14:textId="77777777" w:rsidR="00EA05B3" w:rsidRDefault="00E51F84">
      <w:pPr>
        <w:pStyle w:val="Titre2"/>
        <w:numPr>
          <w:ilvl w:val="1"/>
          <w:numId w:val="1"/>
        </w:numPr>
      </w:pPr>
      <w:bookmarkStart w:id="95" w:name="_Toc218453386"/>
      <w:r>
        <w:t>Formats d’échange et exigences de structuration des données (plans, maquettes, tableaux, ACV, indicateurs)</w:t>
      </w:r>
      <w:bookmarkEnd w:id="95"/>
    </w:p>
    <w:p w14:paraId="2356D663" w14:textId="77777777" w:rsidR="00EA05B3" w:rsidRDefault="00E51F84">
      <w:pPr>
        <w:jc w:val="both"/>
      </w:pPr>
      <w:r>
        <w:t>Les formats d’échange et les exigences de structuration des données dans le cadre de l’accord-cadre de maîtrise d’œuvre sont définis dans les documents particuliers du marché. Le maître d’œuvre est tenu de respecter ces formats et de garantir la qualité, la cohérence et la conformité des données transmises au maître d’ouvrage.</w:t>
      </w:r>
    </w:p>
    <w:p w14:paraId="556B62B7" w14:textId="77777777" w:rsidR="00EA05B3" w:rsidRDefault="00E51F84">
      <w:pPr>
        <w:jc w:val="both"/>
      </w:pPr>
      <w:r>
        <w:t>Les données échangées incluent notamment les plans, les maquettes numériques, les tableaux de calcul, les analyses de cycle de vie (ACV) simplifiées, et les indicateurs de performance. Les formats de fichiers doivent être compatibles avec les outils logiciels utilisés par le maître d’ouvrage et les autres intervenants. Ils doivent permettre une lecture aisée, une manipulation fluide, et une intégration optimale dans les processus de conception et de réalisation.</w:t>
      </w:r>
    </w:p>
    <w:p w14:paraId="13B6DCA7" w14:textId="77777777" w:rsidR="00EA05B3" w:rsidRDefault="00E51F84">
      <w:pPr>
        <w:jc w:val="both"/>
      </w:pPr>
      <w:r>
        <w:t>Les plans doivent être fournis dans des formats standards, tels que DWG ou PDF, et respecter les conventions graphiques définies dans les documents particuliers du marché. Les maquettes numériques doivent être structurées selon les niveaux de développement attendus, précisés dans la convention BIM de l’opération, le cas échéant. Les tableaux de calcul doivent inclure des formules claires, des références précises, et des justifications détaillées.</w:t>
      </w:r>
    </w:p>
    <w:p w14:paraId="693BA1CC" w14:textId="77777777" w:rsidR="00EA05B3" w:rsidRDefault="00E51F84">
      <w:pPr>
        <w:jc w:val="both"/>
      </w:pPr>
      <w:r>
        <w:t>Les analyses de cycle de vie (ACV) simplifiées doivent permettre d’évaluer l’impact environnemental des ouvrages, en prenant en compte les matériaux utilisés, les consommations énergétiques, et les émissions de gaz à effet de serre. Les indicateurs de performance doivent inclure des données sur la qualité architecturale, la fonctionnalité des bâtiments, la performance énergétique, et la réduction de l’empreinte carbone.</w:t>
      </w:r>
    </w:p>
    <w:p w14:paraId="2FBAF29E" w14:textId="77777777" w:rsidR="00EA05B3" w:rsidRDefault="00E51F84">
      <w:pPr>
        <w:jc w:val="both"/>
      </w:pPr>
      <w:r>
        <w:t>Le maître d’œuvre est responsable de la structuration des données et de leur transmission dans les délais impartis. Il doit veiller à ce que les données soient complètes, exactes, et conformes aux attentes du maître d’ouvrage. Toute difficulté liée aux formats d’échange ou à la structuration des données doit être signalée dans les meilleurs délais, afin de trouver une solution adaptée.</w:t>
      </w:r>
    </w:p>
    <w:p w14:paraId="31FA5344" w14:textId="77777777" w:rsidR="00EA05B3" w:rsidRDefault="00E51F84">
      <w:pPr>
        <w:pStyle w:val="Titre2"/>
        <w:numPr>
          <w:ilvl w:val="1"/>
          <w:numId w:val="1"/>
        </w:numPr>
      </w:pPr>
      <w:bookmarkStart w:id="96" w:name="_Toc218453387"/>
      <w:r>
        <w:t>Plateformes d’échange de documents et modalités de dépôt/validation</w:t>
      </w:r>
      <w:bookmarkEnd w:id="96"/>
    </w:p>
    <w:p w14:paraId="6B59368F" w14:textId="77777777" w:rsidR="00EA05B3" w:rsidRDefault="00E51F84">
      <w:pPr>
        <w:jc w:val="both"/>
      </w:pPr>
      <w:r>
        <w:t>Les plateformes d’échange de documents et les modalités de dépôt et de validation dans le cadre de l’accord-cadre de maîtrise d’œuvre sont définies dans les documents particuliers du marché. Le maître d’œuvre est tenu d’utiliser les plateformes désignées par le maître d’ouvrage pour la transmission, le partage et la validation des documents relatifs au projet.</w:t>
      </w:r>
    </w:p>
    <w:p w14:paraId="588F0A80" w14:textId="77777777" w:rsidR="00EA05B3" w:rsidRDefault="00E51F84">
      <w:pPr>
        <w:jc w:val="both"/>
      </w:pPr>
      <w:r>
        <w:lastRenderedPageBreak/>
        <w:t>Les plateformes d’échange doivent être sécurisées, accessibles, et conformes aux normes en vigueur en matière de confidentialité, de protection des données personnelles (RGPD), et de sécurité informatique. Elles doivent permettre une gestion fluide des échanges entre les parties prenantes, une traçabilité des décisions, et une transparence des processus. Le maître d’œuvre doit s’assurer que les documents déposés sur la plateforme sont complets, exacts, et conformes aux attentes du maître d’ouvrage.</w:t>
      </w:r>
    </w:p>
    <w:p w14:paraId="0292C8C4" w14:textId="77777777" w:rsidR="00EA05B3" w:rsidRDefault="00E51F84">
      <w:pPr>
        <w:jc w:val="both"/>
      </w:pPr>
      <w:r>
        <w:t>Les modalités de dépôt et de validation des documents incluent des délais précis pour la transmission des livrables, des formats standards pour les fichiers, et des procédures de contrôle qualité. Le maître d’ouvrage dispose d’un délai défini dans les documents particuliers du marché pour valider ou formuler des observations sur les documents déposés. En cas de non-conformité, le maître d’œuvre est tenu de procéder aux corrections nécessaires dans les délais impartis.</w:t>
      </w:r>
    </w:p>
    <w:p w14:paraId="542CA8C5" w14:textId="77777777" w:rsidR="00EA05B3" w:rsidRDefault="00E51F84">
      <w:pPr>
        <w:jc w:val="both"/>
      </w:pPr>
      <w:r>
        <w:t>Les plateformes d’échange doivent également permettre le suivi des modifications apportées aux documents, la gestion des versions, et la notification des parties prenantes en cas de mise à jour. Le maître d’œuvre est responsable de la qualité des documents déposés et de leur conformité aux exigences du marché. Toute difficulté liée à l’utilisation des plateformes d’échange ou aux modalités de dépôt et de validation doit être signalée dans les meilleurs délais, afin de trouver une solution adaptée.</w:t>
      </w:r>
    </w:p>
    <w:p w14:paraId="505375CB" w14:textId="77777777" w:rsidR="00EA05B3" w:rsidRDefault="00E51F84">
      <w:pPr>
        <w:jc w:val="both"/>
      </w:pPr>
      <w:r>
        <w:t>Enfin, le maître d’œuvre doit veiller à ce que les sous-traitants et les autres intervenants respectent les règles d’utilisation des plateformes d’échange et les modalités de dépôt et de validation des documents. Il reste responsable de la qualité et de la conformité des documents transmis par ses sous-traitants.</w:t>
      </w:r>
    </w:p>
    <w:p w14:paraId="2CDAD0A1" w14:textId="77777777" w:rsidR="00EA05B3" w:rsidRDefault="00E51F84">
      <w:pPr>
        <w:pStyle w:val="Titre2"/>
        <w:numPr>
          <w:ilvl w:val="1"/>
          <w:numId w:val="1"/>
        </w:numPr>
      </w:pPr>
      <w:bookmarkStart w:id="97" w:name="_Toc218453388"/>
      <w:r>
        <w:t>Confidentialité, RGPD et sécurité des données techniques et scientifiques</w:t>
      </w:r>
      <w:bookmarkEnd w:id="97"/>
    </w:p>
    <w:p w14:paraId="618268D5" w14:textId="77777777" w:rsidR="00EA05B3" w:rsidRDefault="00E51F84">
      <w:pPr>
        <w:jc w:val="both"/>
      </w:pPr>
      <w:r>
        <w:t>La présente clause vise à encadrer les obligations du titulaire en matière de confidentialité, de protection des données à caractère personnel et de sécurité des données techniques et scientifiques dans le cadre de l’exécution des prestations de maîtrise d’œuvre.</w:t>
      </w:r>
    </w:p>
    <w:p w14:paraId="62FCA3FF" w14:textId="77777777" w:rsidR="00EA05B3" w:rsidRDefault="00E51F84">
      <w:pPr>
        <w:jc w:val="both"/>
      </w:pPr>
      <w:r>
        <w:t>Le titulaire s’engage à respecter les dispositions du Règlement Général sur la Protection des Données (RGPD) ainsi que les lois françaises applicables en matière de protection des données personnelles. À ce titre, il doit garantir la confidentialité, l’intégrité et la disponibilité des données transmises par le maître d’ouvrage ou générées dans le cadre de l’exécution du marché. Toute transmission de données à des tiers, y compris hors de l’Union européenne, est strictement interdite sauf autorisation préalable et écrite du maître d’ouvrage.</w:t>
      </w:r>
    </w:p>
    <w:p w14:paraId="112C47B4" w14:textId="77777777" w:rsidR="00EA05B3" w:rsidRDefault="00E51F84">
      <w:pPr>
        <w:jc w:val="both"/>
      </w:pPr>
      <w:r>
        <w:t>Le titulaire doit mettre en œuvre des mesures techniques et organisationnelles adaptées pour protéger les données contre tout accès non autorisé, toute altération, perte ou destruction. Ces mesures incluent notamment l’utilisation de systèmes sécurisés pour le stockage et l’échange des données, la limitation des accès aux seules personnes habilitées, et la traçabilité des opérations effectuées sur les données.</w:t>
      </w:r>
    </w:p>
    <w:p w14:paraId="6AC7849A" w14:textId="77777777" w:rsidR="00EA05B3" w:rsidRDefault="00E51F84">
      <w:pPr>
        <w:jc w:val="both"/>
      </w:pPr>
      <w:r>
        <w:lastRenderedPageBreak/>
        <w:t>En cas de violation de données à caractère personnel ou de données techniques et scientifiques, le titulaire doit en informer immédiatement le maître d’ouvrage et lui fournir un rapport détaillé sur les circonstances de l’incident, les données concernées, les mesures correctives mises en œuvre et les actions préventives envisagées.</w:t>
      </w:r>
    </w:p>
    <w:p w14:paraId="0336FB57" w14:textId="77777777" w:rsidR="00EA05B3" w:rsidRDefault="00E51F84">
      <w:pPr>
        <w:jc w:val="both"/>
      </w:pPr>
      <w:r>
        <w:t>Le titulaire est également tenu de respecter les obligations de confidentialité concernant les informations techniques et scientifiques transmises par le maître d’ouvrage. Ces informations ne peuvent être utilisées que pour les besoins du marché et ne doivent en aucun cas être divulguées à des tiers sans autorisation préalable. Les obligations de confidentialité s’appliquent pendant toute la durée du marché et au-delà, sauf stipulation contraire.</w:t>
      </w:r>
    </w:p>
    <w:p w14:paraId="6F54E197" w14:textId="77777777" w:rsidR="00EA05B3" w:rsidRDefault="00E51F84">
      <w:pPr>
        <w:jc w:val="both"/>
      </w:pPr>
      <w:r>
        <w:t>Enfin, le titulaire doit informer ses sous-traitants des obligations de confidentialité et de sécurité qui lui incombent et s’assurer de leur respect. Le non-respect de ces obligations peut entraîner des pénalités financières et, en cas de manquement grave, la résiliation du marché pour faute.</w:t>
      </w:r>
    </w:p>
    <w:p w14:paraId="265F4569" w14:textId="77777777" w:rsidR="00EA05B3" w:rsidRDefault="00E51F84">
      <w:pPr>
        <w:pStyle w:val="Titre1"/>
        <w:numPr>
          <w:ilvl w:val="0"/>
          <w:numId w:val="1"/>
        </w:numPr>
      </w:pPr>
      <w:bookmarkStart w:id="98" w:name="_Toc218453389"/>
      <w:r>
        <w:t>Bordereau de prix – DQE de la maîtrise d’œuvre</w:t>
      </w:r>
      <w:bookmarkEnd w:id="98"/>
    </w:p>
    <w:p w14:paraId="2FF698C0" w14:textId="77777777" w:rsidR="00EA05B3" w:rsidRDefault="00E51F84">
      <w:pPr>
        <w:jc w:val="both"/>
      </w:pPr>
      <w:r>
        <w:t>Le bordereau de prix unitaire (BPU) et le détail quantitatif estimatif (DQE) constituent des éléments essentiels pour la structuration de la rémunération des prestations de maîtrise d’œuvre. Ils permettent de définir les modalités de calcul des prix des prestations en fonction des types d’opérations et des tranches de montant de travaux.</w:t>
      </w:r>
    </w:p>
    <w:p w14:paraId="224EBBCB" w14:textId="77777777" w:rsidR="00EA05B3" w:rsidRDefault="00E51F84">
      <w:pPr>
        <w:jc w:val="both"/>
      </w:pPr>
      <w:r>
        <w:t>Le BPU regroupe les prix unitaires applicables aux différentes missions de maîtrise d’œuvre, qu’il s’agisse de missions de base, de missions partielles ou de missions spécifiques. Ces prix unitaires sont exprimés hors taxes et incluent toutes les charges nécessaires à l’exécution des prestations, y compris les frais généraux, les assurances, les marges pour risques et les bénéfices.</w:t>
      </w:r>
    </w:p>
    <w:p w14:paraId="41871D82" w14:textId="77777777" w:rsidR="00EA05B3" w:rsidRDefault="00E51F84">
      <w:pPr>
        <w:jc w:val="both"/>
      </w:pPr>
      <w:r>
        <w:t>Le DQE, quant à lui, est établi sur la base des volumes prévisionnels d’opérations et des tranches de montant de travaux identifiées dans le cadre de l’accord-cadre. Il permet d’évaluer le coût total des prestations de maîtrise d’œuvre sur la durée du marché, en tenant compte des spécificités des lots et des typologies d’opérations.</w:t>
      </w:r>
    </w:p>
    <w:p w14:paraId="7783D7FE" w14:textId="77777777" w:rsidR="00EA05B3" w:rsidRDefault="00E51F84">
      <w:pPr>
        <w:jc w:val="both"/>
      </w:pPr>
      <w:r>
        <w:t>Les prix figurant dans le BPU et le DQE doivent être conformes aux dispositions du CCAG-MOE 2021 et aux règles de la commande publique. Ils sont révisables ou actualisables selon les modalités prévues dans les documents particuliers du marché. Toute modification des prix doit faire l’objet d’un avenant au marché.</w:t>
      </w:r>
    </w:p>
    <w:p w14:paraId="18022E53" w14:textId="77777777" w:rsidR="00EA05B3" w:rsidRDefault="00E51F84">
      <w:pPr>
        <w:jc w:val="both"/>
      </w:pPr>
      <w:r>
        <w:t>Le titulaire est tenu de fournir des justificatifs détaillés pour chaque prestation facturée, afin de permettre au maître d’ouvrage de vérifier la conformité des prix appliqués avec le BPU et le DQE. En cas de désaccord sur les prix, les parties s’engagent à résoudre le différend dans les conditions prévues à l’article 35 du CCAG-MOE.</w:t>
      </w:r>
    </w:p>
    <w:p w14:paraId="26B7F428" w14:textId="77777777" w:rsidR="00EA05B3" w:rsidRDefault="00E51F84">
      <w:pPr>
        <w:pStyle w:val="Titre2"/>
        <w:numPr>
          <w:ilvl w:val="1"/>
          <w:numId w:val="1"/>
        </w:numPr>
      </w:pPr>
      <w:bookmarkStart w:id="99" w:name="_Toc218453390"/>
      <w:r>
        <w:t>Types d’opérations de référence pour la construction du BPU/DQE (par lot)</w:t>
      </w:r>
      <w:bookmarkEnd w:id="99"/>
    </w:p>
    <w:p w14:paraId="7A1E5960" w14:textId="77777777" w:rsidR="00EA05B3" w:rsidRDefault="00E51F84">
      <w:pPr>
        <w:jc w:val="both"/>
      </w:pPr>
      <w:r>
        <w:lastRenderedPageBreak/>
        <w:t>Les types d’opérations de référence pour la construction du bordereau de prix unitaire (BPU) et du détail quantitatif estimatif (DQE) sont définis en fonction des spécificités des deux lots de l’accord-cadre.</w:t>
      </w:r>
    </w:p>
    <w:p w14:paraId="7957B693" w14:textId="77777777" w:rsidR="00EA05B3" w:rsidRDefault="00E51F84">
      <w:pPr>
        <w:jc w:val="both"/>
      </w:pPr>
      <w:r>
        <w:t>Pour le Lot 1 (Infrastructures), les opérations de référence incluent notamment :</w:t>
      </w:r>
    </w:p>
    <w:p w14:paraId="35042B9A" w14:textId="77777777" w:rsidR="00EA05B3" w:rsidRDefault="00E51F84">
      <w:pPr>
        <w:pStyle w:val="Paragraphedeliste"/>
        <w:numPr>
          <w:ilvl w:val="0"/>
          <w:numId w:val="58"/>
        </w:numPr>
        <w:jc w:val="both"/>
      </w:pPr>
      <w:r>
        <w:t>Les travaux de réseaux et stations d’assainissement des eaux usées.</w:t>
      </w:r>
    </w:p>
    <w:p w14:paraId="7C0972B5" w14:textId="77777777" w:rsidR="00EA05B3" w:rsidRDefault="00E51F84">
      <w:pPr>
        <w:pStyle w:val="Paragraphedeliste"/>
        <w:numPr>
          <w:ilvl w:val="0"/>
          <w:numId w:val="58"/>
        </w:numPr>
        <w:jc w:val="both"/>
      </w:pPr>
      <w:r>
        <w:t>Les travaux de désamiantage et de démolition.</w:t>
      </w:r>
    </w:p>
    <w:p w14:paraId="118279B3" w14:textId="77777777" w:rsidR="00EA05B3" w:rsidRDefault="00E51F84">
      <w:pPr>
        <w:pStyle w:val="Paragraphedeliste"/>
        <w:numPr>
          <w:ilvl w:val="0"/>
          <w:numId w:val="58"/>
        </w:numPr>
        <w:jc w:val="both"/>
      </w:pPr>
      <w:r>
        <w:t>Les travaux d’installations photovoltaïques en toitures ou au sol.</w:t>
      </w:r>
    </w:p>
    <w:p w14:paraId="558389E3" w14:textId="77777777" w:rsidR="00EA05B3" w:rsidRDefault="00E51F84">
      <w:pPr>
        <w:pStyle w:val="Paragraphedeliste"/>
        <w:numPr>
          <w:ilvl w:val="0"/>
          <w:numId w:val="58"/>
        </w:numPr>
        <w:jc w:val="both"/>
      </w:pPr>
      <w:r>
        <w:t>Les travaux de voiries et réseaux divers.</w:t>
      </w:r>
    </w:p>
    <w:p w14:paraId="324DBCB5" w14:textId="77777777" w:rsidR="00EA05B3" w:rsidRDefault="00E51F84">
      <w:pPr>
        <w:jc w:val="both"/>
      </w:pPr>
      <w:r>
        <w:t>Pour le Lot 2 (Bâtiments), les opérations de référence incluent :</w:t>
      </w:r>
    </w:p>
    <w:p w14:paraId="6B4D2D2A" w14:textId="77777777" w:rsidR="00EA05B3" w:rsidRDefault="00E51F84">
      <w:pPr>
        <w:pStyle w:val="Paragraphedeliste"/>
        <w:numPr>
          <w:ilvl w:val="0"/>
          <w:numId w:val="59"/>
        </w:numPr>
        <w:jc w:val="both"/>
      </w:pPr>
      <w:r>
        <w:t>Les travaux tous corps d’état de rénovation, de réhabilitation, de reconstruction et de construction de bâtiments, à l’exclusion des constructions neuves soumises à une procédure de concours conformément à l’article R.2172-2 du code de la commande publique.</w:t>
      </w:r>
    </w:p>
    <w:p w14:paraId="0ACA940E" w14:textId="77777777" w:rsidR="00EA05B3" w:rsidRDefault="00E51F84">
      <w:pPr>
        <w:pStyle w:val="Paragraphedeliste"/>
        <w:numPr>
          <w:ilvl w:val="0"/>
          <w:numId w:val="59"/>
        </w:numPr>
        <w:jc w:val="both"/>
      </w:pPr>
      <w:r>
        <w:t>Les travaux d’installations photovoltaïques en toitures ou au sol.</w:t>
      </w:r>
    </w:p>
    <w:p w14:paraId="189E90DD" w14:textId="77777777" w:rsidR="00EA05B3" w:rsidRDefault="00E51F84">
      <w:pPr>
        <w:pStyle w:val="Paragraphedeliste"/>
        <w:numPr>
          <w:ilvl w:val="0"/>
          <w:numId w:val="59"/>
        </w:numPr>
        <w:jc w:val="both"/>
      </w:pPr>
      <w:r>
        <w:t>Les travaux de désamiantage et de démolition.</w:t>
      </w:r>
    </w:p>
    <w:p w14:paraId="16283578" w14:textId="77777777" w:rsidR="00EA05B3" w:rsidRDefault="00E51F84">
      <w:pPr>
        <w:jc w:val="both"/>
      </w:pPr>
      <w:r>
        <w:t>Ces types d’opérations servent de base pour établir les prix unitaires des prestations de maîtrise d’œuvre, en tenant compte des spécificités techniques, réglementaires et environnementales de chaque lot. Les prix doivent refléter les coûts réels des prestations, y compris les études, le suivi de travaux, les missions ponctuelles et les livrables attendus.</w:t>
      </w:r>
    </w:p>
    <w:p w14:paraId="1F980580" w14:textId="77777777" w:rsidR="00EA05B3" w:rsidRDefault="00E51F84">
      <w:pPr>
        <w:jc w:val="both"/>
      </w:pPr>
      <w:r>
        <w:t>Le titulaire est tenu de respecter les types d’opérations définis dans le marché et de fournir des prestations conformes aux exigences du maître d’ouvrage. Toute prestation non prévue dans les types d’opérations de référence doit faire l’objet d’un accord préalable et d’un avenant au marché.</w:t>
      </w:r>
    </w:p>
    <w:p w14:paraId="2617CF3A" w14:textId="77777777" w:rsidR="00EA05B3" w:rsidRDefault="00E51F84">
      <w:pPr>
        <w:pStyle w:val="Titre2"/>
        <w:numPr>
          <w:ilvl w:val="1"/>
          <w:numId w:val="1"/>
        </w:numPr>
      </w:pPr>
      <w:bookmarkStart w:id="100" w:name="_Toc218453391"/>
      <w:r>
        <w:t>Tranches de montant de travaux structurant la rémunération (ex : &lt; 300 k, 300 k–1 M, &gt; 1 M)</w:t>
      </w:r>
      <w:bookmarkEnd w:id="100"/>
    </w:p>
    <w:p w14:paraId="7A75A1BC" w14:textId="77777777" w:rsidR="00EA05B3" w:rsidRDefault="00E51F84">
      <w:pPr>
        <w:jc w:val="both"/>
      </w:pPr>
      <w:r>
        <w:t>La rémunération des prestations de maîtrise d’œuvre est structurée en fonction des tranches de montant des travaux, afin de garantir une juste rémunération des missions en fonction de leur complexité et de leur envergure.</w:t>
      </w:r>
    </w:p>
    <w:p w14:paraId="0DCA95F2" w14:textId="77777777" w:rsidR="00EA05B3" w:rsidRDefault="00E51F84">
      <w:pPr>
        <w:jc w:val="both"/>
      </w:pPr>
      <w:r>
        <w:t>Les tranches de montant de travaux sont définies comme suit :</w:t>
      </w:r>
    </w:p>
    <w:p w14:paraId="2FE72714" w14:textId="77777777" w:rsidR="00EA05B3" w:rsidRDefault="00E51F84">
      <w:pPr>
        <w:pStyle w:val="Paragraphedeliste"/>
        <w:numPr>
          <w:ilvl w:val="0"/>
          <w:numId w:val="60"/>
        </w:numPr>
        <w:jc w:val="both"/>
      </w:pPr>
      <w:r>
        <w:t>Tranche 1 : Montant des travaux inférieur à 300 000 € HT.</w:t>
      </w:r>
    </w:p>
    <w:p w14:paraId="51D2ECA7" w14:textId="77777777" w:rsidR="00EA05B3" w:rsidRDefault="00E51F84">
      <w:pPr>
        <w:pStyle w:val="Paragraphedeliste"/>
        <w:numPr>
          <w:ilvl w:val="0"/>
          <w:numId w:val="60"/>
        </w:numPr>
        <w:jc w:val="both"/>
      </w:pPr>
      <w:r>
        <w:t>Tranche 2 : Montant des travaux compris entre 300 000 € HT et 1 000 000 € HT.</w:t>
      </w:r>
    </w:p>
    <w:p w14:paraId="23CD99F6" w14:textId="77777777" w:rsidR="00EA05B3" w:rsidRDefault="00E51F84">
      <w:pPr>
        <w:pStyle w:val="Paragraphedeliste"/>
        <w:numPr>
          <w:ilvl w:val="0"/>
          <w:numId w:val="60"/>
        </w:numPr>
        <w:jc w:val="both"/>
      </w:pPr>
      <w:r>
        <w:t>Tranche 3 : Montant des travaux supérieur à 1 000 000 € HT.</w:t>
      </w:r>
    </w:p>
    <w:p w14:paraId="21983D4C" w14:textId="77777777" w:rsidR="00EA05B3" w:rsidRDefault="00E51F84">
      <w:pPr>
        <w:jc w:val="both"/>
      </w:pPr>
      <w:r>
        <w:t xml:space="preserve">Pour chaque tranche, le titulaire applique les prix unitaires définis dans le bordereau de prix unitaire (BPU) et le détail quantitatif estimatif (DQE). Ces prix tiennent compte des spécificités </w:t>
      </w:r>
      <w:r>
        <w:lastRenderedPageBreak/>
        <w:t>des prestations, des contraintes techniques et réglementaires, ainsi que des objectifs de qualité et de performance fixés par le maître d’ouvrage.</w:t>
      </w:r>
    </w:p>
    <w:p w14:paraId="687458A9" w14:textId="77777777" w:rsidR="00EA05B3" w:rsidRDefault="00E51F84">
      <w:pPr>
        <w:jc w:val="both"/>
      </w:pPr>
      <w:r>
        <w:t>Les tranches de montant de travaux permettent également de structurer les missions de maîtrise d’œuvre en fonction des typologies d’opérations et des lots concernés. Elles garantissent une adaptation des prestations aux besoins du maître d’ouvrage, tout en respectant les principes de transparence et de concurrence.</w:t>
      </w:r>
    </w:p>
    <w:p w14:paraId="527A333F" w14:textId="77777777" w:rsidR="00EA05B3" w:rsidRDefault="00E51F84">
      <w:pPr>
        <w:jc w:val="both"/>
      </w:pPr>
      <w:r>
        <w:t>En cas de dépassement des montants prévus dans une tranche, le titulaire est tenu d’informer immédiatement le maître d’ouvrage et de proposer des solutions adaptées pour maîtriser les coûts. Toute modification des tranches de montant de travaux doit faire l’objet d’un avenant au marché.</w:t>
      </w:r>
    </w:p>
    <w:p w14:paraId="350CC849" w14:textId="77777777" w:rsidR="00EA05B3" w:rsidRDefault="00E51F84">
      <w:pPr>
        <w:pStyle w:val="Titre2"/>
        <w:numPr>
          <w:ilvl w:val="1"/>
          <w:numId w:val="1"/>
        </w:numPr>
      </w:pPr>
      <w:bookmarkStart w:id="101" w:name="_Toc218453392"/>
      <w:r>
        <w:t>Prix forfaitaires par mission ou combinaison de missions</w:t>
      </w:r>
      <w:bookmarkEnd w:id="101"/>
    </w:p>
    <w:p w14:paraId="466C6E8A" w14:textId="77777777" w:rsidR="00EA05B3" w:rsidRDefault="00E51F84">
      <w:pPr>
        <w:jc w:val="both"/>
      </w:pPr>
      <w:r>
        <w:t>Les prix forfaitaires par mission ou combinaison de missions sont établis afin de simplifier la facturation des prestations de maîtrise d’œuvre et de garantir une rémunération équitable pour le titulaire.</w:t>
      </w:r>
    </w:p>
    <w:p w14:paraId="48D96BB0" w14:textId="77777777" w:rsidR="00EA05B3" w:rsidRDefault="00E51F84">
      <w:pPr>
        <w:jc w:val="both"/>
      </w:pPr>
      <w:r>
        <w:t>Chaque mission de maîtrise d’œuvre, qu’il s’agisse d’une mission de base, d’une mission partielle ou d’une mission spécifique, fait l’objet d’un prix forfaitaire défini dans le bordereau de prix unitaire (BPU). Les prix forfaitaires incluent toutes les charges nécessaires à l’exécution des prestations, y compris les frais généraux, les assurances, les marges pour risques et les bénéfices.</w:t>
      </w:r>
    </w:p>
    <w:p w14:paraId="58052AAF" w14:textId="77777777" w:rsidR="00EA05B3" w:rsidRDefault="00E51F84">
      <w:pPr>
        <w:jc w:val="both"/>
      </w:pPr>
      <w:r>
        <w:t>Les combinaisons de missions, telles que les études préalables suivies du suivi de travaux, peuvent également faire l’objet de prix forfaitaires spécifiques. Ces prix sont calculés en fonction de la nature et de la complexité des prestations, des tranches de montant de travaux, et des objectifs de qualité et de performance fixés par le maître d’ouvrage.</w:t>
      </w:r>
    </w:p>
    <w:p w14:paraId="59435D0E" w14:textId="77777777" w:rsidR="00EA05B3" w:rsidRDefault="00E51F84">
      <w:pPr>
        <w:jc w:val="both"/>
      </w:pPr>
      <w:r>
        <w:t>Le titulaire est tenu de respecter les prix forfaitaires définis dans le marché et de fournir des prestations conformes aux exigences du maître d’ouvrage. Toute prestation non prévue dans les prix forfaitaires doit faire l’objet d’un accord préalable et d’un avenant au marché.</w:t>
      </w:r>
    </w:p>
    <w:p w14:paraId="0855C7FE" w14:textId="77777777" w:rsidR="00EA05B3" w:rsidRDefault="00E51F84">
      <w:pPr>
        <w:jc w:val="both"/>
      </w:pPr>
      <w:r>
        <w:t>Les prix forfaitaires sont révisables ou actualisables selon les modalités prévues dans les documents particuliers du marché. En cas de modification des prestations ou des conditions d’exécution, le titulaire est tenu de proposer des ajustements des prix forfaitaires, dans le respect des règles de la commande publique.</w:t>
      </w:r>
    </w:p>
    <w:p w14:paraId="5DE60FF2" w14:textId="77777777" w:rsidR="00EA05B3" w:rsidRDefault="00E51F84">
      <w:pPr>
        <w:pStyle w:val="Titre2"/>
        <w:numPr>
          <w:ilvl w:val="1"/>
          <w:numId w:val="1"/>
        </w:numPr>
      </w:pPr>
      <w:bookmarkStart w:id="102" w:name="_Toc218453393"/>
      <w:r>
        <w:t>Prix unitaires spécifiques (taux horaires : directeur de projet, chef de projet, expert, ingénieur d’études, technicien)</w:t>
      </w:r>
      <w:bookmarkEnd w:id="102"/>
    </w:p>
    <w:p w14:paraId="5DFEAB5A" w14:textId="77777777" w:rsidR="00EA05B3" w:rsidRDefault="00E51F84">
      <w:pPr>
        <w:jc w:val="both"/>
      </w:pPr>
      <w:r>
        <w:t xml:space="preserve">La présente clause définit les prix unitaires spécifiques applicables aux prestations de maîtrise d’œuvre dans le cadre de l’accord-cadre. Ces prix unitaires sont établis sur la base de taux horaires différenciés selon les qualifications et fonctions des intervenants mobilisés par le titulaire. Les </w:t>
      </w:r>
      <w:r>
        <w:lastRenderedPageBreak/>
        <w:t>taux horaires sont fixés pour les catégories suivantes : directeur de projet, chef de projet, expert, ingénieur d’études et technicien.</w:t>
      </w:r>
    </w:p>
    <w:p w14:paraId="0E007FE1" w14:textId="77777777" w:rsidR="00EA05B3" w:rsidRDefault="00E51F84">
      <w:pPr>
        <w:jc w:val="both"/>
      </w:pPr>
      <w:r>
        <w:t>Le directeur de projet est responsable de la supervision globale des missions de maîtrise d’œuvre, de la coordination stratégique et de la validation des livrables. Son taux horaire reflète son niveau de responsabilité et son expertise dans la conduite des projets complexes.</w:t>
      </w:r>
    </w:p>
    <w:p w14:paraId="44368898" w14:textId="77777777" w:rsidR="00EA05B3" w:rsidRDefault="00E51F84">
      <w:pPr>
        <w:jc w:val="both"/>
      </w:pPr>
      <w:r>
        <w:t>Le chef de projet assure la gestion opérationnelle des missions, le suivi des études et des travaux, ainsi que la coordination des équipes. Son taux horaire est calculé en fonction de son rôle central dans la mise en œuvre des prestations.</w:t>
      </w:r>
    </w:p>
    <w:p w14:paraId="7B230F59" w14:textId="77777777" w:rsidR="00EA05B3" w:rsidRDefault="00E51F84">
      <w:pPr>
        <w:jc w:val="both"/>
      </w:pPr>
      <w:r>
        <w:t>L’expert intervient ponctuellement pour des missions nécessitant une expertise technique ou scientifique spécifique. Son taux horaire est déterminé en fonction de la rareté et de la technicité de ses compétences.</w:t>
      </w:r>
    </w:p>
    <w:p w14:paraId="0B10CB43" w14:textId="77777777" w:rsidR="00EA05B3" w:rsidRDefault="00E51F84">
      <w:pPr>
        <w:jc w:val="both"/>
      </w:pPr>
      <w:r>
        <w:t>L’ingénieur d’études est chargé de la réalisation des études techniques, des diagnostics et des analyses nécessaires à la conception des projets. Son taux horaire est établi en tenant compte de son niveau de qualification et de la complexité des études.</w:t>
      </w:r>
    </w:p>
    <w:p w14:paraId="1E527B9E" w14:textId="77777777" w:rsidR="00EA05B3" w:rsidRDefault="00E51F84">
      <w:pPr>
        <w:jc w:val="both"/>
      </w:pPr>
      <w:r>
        <w:t>Le technicien participe à l’exécution des tâches techniques, telles que les relevés sur site, la préparation des documents graphiques et la mise en œuvre des outils de modélisation. Son taux horaire est fixé en fonction de son rôle d’appui technique.</w:t>
      </w:r>
    </w:p>
    <w:p w14:paraId="5D5D31AA" w14:textId="77777777" w:rsidR="00EA05B3" w:rsidRDefault="00E51F84">
      <w:pPr>
        <w:jc w:val="both"/>
      </w:pPr>
      <w:r>
        <w:t>Les taux horaires sont exprimés hors taxes et sont précisés dans le bordereau des prix unitaires annexé au marché. Ils incluent les charges sociales, les frais généraux et les marges bénéficiaires du titulaire. Ces taux sont révisables selon les modalités prévues par le CCAG-MOE et les documents particuliers du marché.</w:t>
      </w:r>
    </w:p>
    <w:p w14:paraId="5B473BB8" w14:textId="77777777" w:rsidR="00EA05B3" w:rsidRDefault="00E51F84">
      <w:pPr>
        <w:pStyle w:val="Titre2"/>
        <w:numPr>
          <w:ilvl w:val="1"/>
          <w:numId w:val="1"/>
        </w:numPr>
      </w:pPr>
      <w:bookmarkStart w:id="103" w:name="_Toc218453394"/>
      <w:r>
        <w:t>Lignes spécifiques éventuelles (diagnostics complémentaires, relevés supplémentaires, expertises)</w:t>
      </w:r>
      <w:bookmarkEnd w:id="103"/>
    </w:p>
    <w:p w14:paraId="56CAF070" w14:textId="77777777" w:rsidR="00EA05B3" w:rsidRDefault="00E51F84">
      <w:pPr>
        <w:jc w:val="both"/>
      </w:pPr>
      <w:r>
        <w:t>Cette clause prévoit la possibilité d’intégrer des lignes spécifiques dans le bordereau des prix unitaires pour des prestations complémentaires ou ponctuelles qui ne relèvent pas des missions de base de maîtrise d’œuvre. Ces prestations incluent notamment les diagnostics complémentaires, les relevés supplémentaires et les expertises spécifiques.</w:t>
      </w:r>
    </w:p>
    <w:p w14:paraId="4276D66C" w14:textId="77777777" w:rsidR="00EA05B3" w:rsidRDefault="00E51F84">
      <w:pPr>
        <w:jc w:val="both"/>
      </w:pPr>
      <w:r>
        <w:t>Les diagnostics complémentaires concernent des études approfondies ou des investigations supplémentaires nécessaires pour répondre à des contraintes imprévues ou pour affiner les données techniques. Ces diagnostics peuvent inclure des analyses structurelles, des études environnementales ou des évaluations sanitaires.</w:t>
      </w:r>
    </w:p>
    <w:p w14:paraId="640CCFFD" w14:textId="77777777" w:rsidR="00EA05B3" w:rsidRDefault="00E51F84">
      <w:pPr>
        <w:jc w:val="both"/>
      </w:pPr>
      <w:r>
        <w:t>Les relevés supplémentaires sont réalisés lorsque les données existantes sont insuffisantes ou incomplètes pour la bonne exécution des missions. Ils peuvent inclure des relevés topographiques, des relevés de réseaux ou des relevés architecturaux détaillés.</w:t>
      </w:r>
    </w:p>
    <w:p w14:paraId="5A94062F" w14:textId="77777777" w:rsidR="00EA05B3" w:rsidRDefault="00E51F84">
      <w:pPr>
        <w:jc w:val="both"/>
      </w:pPr>
      <w:r>
        <w:lastRenderedPageBreak/>
        <w:t>Les expertises spécifiques sont mobilisées pour des problématiques techniques ou scientifiques nécessitant un haut niveau de spécialisation. Elles peuvent inclure des études parasismiques, des analyses de performance énergétique ou des évaluations de risques.</w:t>
      </w:r>
    </w:p>
    <w:p w14:paraId="7BBE1AC7" w14:textId="77777777" w:rsidR="00EA05B3" w:rsidRDefault="00E51F84">
      <w:pPr>
        <w:jc w:val="both"/>
      </w:pPr>
      <w:r>
        <w:t>Chaque ligne spécifique est définie dans les documents particuliers du marché avec une description précise des prestations attendues, des modalités d’exécution et des conditions de rémunération. Les prix unitaires associés à ces lignes sont établis en fonction de la nature et de la complexité des prestations, et sont révisables selon les dispositions du CCAG-MOE.</w:t>
      </w:r>
    </w:p>
    <w:p w14:paraId="06857062" w14:textId="77777777" w:rsidR="00EA05B3" w:rsidRDefault="00E51F84">
      <w:pPr>
        <w:pStyle w:val="Titre1"/>
        <w:numPr>
          <w:ilvl w:val="0"/>
          <w:numId w:val="1"/>
        </w:numPr>
      </w:pPr>
      <w:bookmarkStart w:id="104" w:name="_Toc218453395"/>
      <w:r>
        <w:t>Indicateurs de performance et contrôle qualité des prestations de MOE</w:t>
      </w:r>
      <w:bookmarkEnd w:id="104"/>
    </w:p>
    <w:p w14:paraId="48352356" w14:textId="77777777" w:rsidR="00EA05B3" w:rsidRDefault="00E51F84">
      <w:pPr>
        <w:jc w:val="both"/>
      </w:pPr>
      <w:r>
        <w:t>La présente clause établit les principes généraux relatifs aux indicateurs de performance et aux modalités de contrôle qualité des prestations de maîtrise d’œuvre. Le titulaire est tenu de respecter les exigences définies par le maître d’ouvrage en matière de qualité, de conformité et de performance des livrables.</w:t>
      </w:r>
    </w:p>
    <w:p w14:paraId="39997BE0" w14:textId="77777777" w:rsidR="00EA05B3" w:rsidRDefault="00E51F84">
      <w:pPr>
        <w:jc w:val="both"/>
      </w:pPr>
      <w:r>
        <w:t>Les indicateurs de performance sont structurés autour des axes suivants :</w:t>
      </w:r>
    </w:p>
    <w:p w14:paraId="50320DDA" w14:textId="77777777" w:rsidR="00EA05B3" w:rsidRDefault="00E51F84">
      <w:pPr>
        <w:pStyle w:val="Paragraphedeliste"/>
        <w:numPr>
          <w:ilvl w:val="0"/>
          <w:numId w:val="61"/>
        </w:numPr>
        <w:jc w:val="both"/>
      </w:pPr>
      <w:r>
        <w:t>Respect des délais contractuels pour chaque phase de mission.</w:t>
      </w:r>
    </w:p>
    <w:p w14:paraId="2B4A36FE" w14:textId="77777777" w:rsidR="00EA05B3" w:rsidRDefault="00E51F84">
      <w:pPr>
        <w:pStyle w:val="Paragraphedeliste"/>
        <w:numPr>
          <w:ilvl w:val="0"/>
          <w:numId w:val="61"/>
        </w:numPr>
        <w:jc w:val="both"/>
      </w:pPr>
      <w:r>
        <w:t>Conformité des livrables aux exigences techniques, réglementaires et contractuelles.</w:t>
      </w:r>
    </w:p>
    <w:p w14:paraId="592C7D19" w14:textId="77777777" w:rsidR="00EA05B3" w:rsidRDefault="00E51F84">
      <w:pPr>
        <w:pStyle w:val="Paragraphedeliste"/>
        <w:numPr>
          <w:ilvl w:val="0"/>
          <w:numId w:val="61"/>
        </w:numPr>
        <w:jc w:val="both"/>
      </w:pPr>
      <w:r>
        <w:t>Cohérence entre les estimations financières et les objectifs définis par le maître d’ouvrage.</w:t>
      </w:r>
    </w:p>
    <w:p w14:paraId="1AC80538" w14:textId="77777777" w:rsidR="00EA05B3" w:rsidRDefault="00E51F84">
      <w:pPr>
        <w:pStyle w:val="Paragraphedeliste"/>
        <w:numPr>
          <w:ilvl w:val="0"/>
          <w:numId w:val="61"/>
        </w:numPr>
        <w:jc w:val="both"/>
      </w:pPr>
      <w:r>
        <w:t>Réduction du nombre de reprises ou corrections des livrables.</w:t>
      </w:r>
    </w:p>
    <w:p w14:paraId="067D06B8" w14:textId="77777777" w:rsidR="00EA05B3" w:rsidRDefault="00E51F84">
      <w:pPr>
        <w:pStyle w:val="Paragraphedeliste"/>
        <w:numPr>
          <w:ilvl w:val="0"/>
          <w:numId w:val="61"/>
        </w:numPr>
        <w:jc w:val="both"/>
      </w:pPr>
      <w:r>
        <w:t>Intégration des objectifs environnementaux et RSE dans les solutions proposées.</w:t>
      </w:r>
    </w:p>
    <w:p w14:paraId="05777E5D" w14:textId="77777777" w:rsidR="00EA05B3" w:rsidRDefault="00E51F84">
      <w:pPr>
        <w:jc w:val="both"/>
      </w:pPr>
      <w:r>
        <w:t>Le contrôle qualité des prestations est effectué par le maître d’ouvrage à chaque étape clé des missions de maîtrise d’œuvre. Les livrables sont soumis à des opérations de vérification, conformément aux dispositions du CCAG-MOE. Ces vérifications peuvent donner lieu à des décisions d’admission, d’ajournement, de réfaction ou de rejet, selon les cas.</w:t>
      </w:r>
    </w:p>
    <w:p w14:paraId="54376E21" w14:textId="77777777" w:rsidR="00EA05B3" w:rsidRDefault="00E51F84">
      <w:pPr>
        <w:jc w:val="both"/>
      </w:pPr>
      <w:r>
        <w:t>Le titulaire est tenu de mettre en place une démarche d’assurance qualité interne, incluant des procédures de contrôle et de validation des livrables avant leur transmission au maître d’ouvrage. Il doit également fournir des rapports réguliers sur l’état d’avancement des prestations, incluant des indicateurs de suivi et des propositions d’amélioration, le cas échéant.</w:t>
      </w:r>
    </w:p>
    <w:p w14:paraId="6D88D89A" w14:textId="77777777" w:rsidR="00EA05B3" w:rsidRDefault="00E51F84">
      <w:pPr>
        <w:pStyle w:val="Titre2"/>
        <w:numPr>
          <w:ilvl w:val="1"/>
          <w:numId w:val="1"/>
        </w:numPr>
      </w:pPr>
      <w:bookmarkStart w:id="105" w:name="_Toc218453396"/>
      <w:r>
        <w:t>Exigences en matière d’assurance qualité interne du maître d’œuvre</w:t>
      </w:r>
      <w:bookmarkEnd w:id="105"/>
    </w:p>
    <w:p w14:paraId="35EA8C60" w14:textId="77777777" w:rsidR="00EA05B3" w:rsidRDefault="00E51F84">
      <w:pPr>
        <w:jc w:val="both"/>
      </w:pPr>
      <w:r>
        <w:t>Cette clause précise les obligations du titulaire en matière d’assurance qualité interne dans le cadre de l’exécution des missions de maîtrise d’œuvre. Le titulaire est tenu de mettre en place une organisation rigoureuse et des procédures internes garantissant la qualité des prestations et des livrables.</w:t>
      </w:r>
    </w:p>
    <w:p w14:paraId="0217FF3E" w14:textId="77777777" w:rsidR="00EA05B3" w:rsidRDefault="00E51F84">
      <w:pPr>
        <w:jc w:val="both"/>
      </w:pPr>
      <w:r>
        <w:t>L’assurance qualité interne doit inclure les éléments suivants :</w:t>
      </w:r>
    </w:p>
    <w:p w14:paraId="6DA7A21F" w14:textId="77777777" w:rsidR="00EA05B3" w:rsidRDefault="00E51F84">
      <w:pPr>
        <w:pStyle w:val="Paragraphedeliste"/>
        <w:numPr>
          <w:ilvl w:val="0"/>
          <w:numId w:val="62"/>
        </w:numPr>
        <w:jc w:val="both"/>
      </w:pPr>
      <w:r>
        <w:lastRenderedPageBreak/>
        <w:t>Désignation d’un responsable qualité au sein de l’équipe de maîtrise d’œuvre, chargé de superviser les processus de contrôle et de validation.</w:t>
      </w:r>
    </w:p>
    <w:p w14:paraId="53036CBC" w14:textId="77777777" w:rsidR="00EA05B3" w:rsidRDefault="00E51F84">
      <w:pPr>
        <w:pStyle w:val="Paragraphedeliste"/>
        <w:numPr>
          <w:ilvl w:val="0"/>
          <w:numId w:val="62"/>
        </w:numPr>
        <w:jc w:val="both"/>
      </w:pPr>
      <w:r>
        <w:t>Élaboration d’un plan qualité spécifique au marché, détaillant les procédures de contrôle, les outils utilisés, les critères d’évaluation et les modalités de traçabilité des livrables.</w:t>
      </w:r>
    </w:p>
    <w:p w14:paraId="456F413D" w14:textId="77777777" w:rsidR="00EA05B3" w:rsidRDefault="00E51F84">
      <w:pPr>
        <w:pStyle w:val="Paragraphedeliste"/>
        <w:numPr>
          <w:ilvl w:val="0"/>
          <w:numId w:val="62"/>
        </w:numPr>
        <w:jc w:val="both"/>
      </w:pPr>
      <w:r>
        <w:t>Mise en œuvre de revues internes systématiques avant la transmission des livrables au maître d’ouvrage, afin de garantir leur conformité aux exigences contractuelles, techniques et réglementaires.</w:t>
      </w:r>
    </w:p>
    <w:p w14:paraId="58268BF0" w14:textId="77777777" w:rsidR="00EA05B3" w:rsidRDefault="00E51F84">
      <w:pPr>
        <w:pStyle w:val="Paragraphedeliste"/>
        <w:numPr>
          <w:ilvl w:val="0"/>
          <w:numId w:val="62"/>
        </w:numPr>
        <w:jc w:val="both"/>
      </w:pPr>
      <w:r>
        <w:t>Gestion des non-conformités et des écarts identifiés, avec mise en place de mesures correctives adaptées.</w:t>
      </w:r>
    </w:p>
    <w:p w14:paraId="59D35AAA" w14:textId="77777777" w:rsidR="00EA05B3" w:rsidRDefault="00E51F84">
      <w:pPr>
        <w:jc w:val="both"/>
      </w:pPr>
      <w:r>
        <w:t>Le titulaire doit également assurer une traçabilité complète des prestations réalisées, en conservant les documents et données relatifs aux contrôles effectués. Ces éléments doivent être accessibles au maître d’ouvrage sur demande.</w:t>
      </w:r>
    </w:p>
    <w:p w14:paraId="1C4A1BDA" w14:textId="77777777" w:rsidR="00EA05B3" w:rsidRDefault="00E51F84">
      <w:pPr>
        <w:jc w:val="both"/>
      </w:pPr>
      <w:r>
        <w:t>En cas de défaillance dans l’assurance qualité interne, le maître d’ouvrage se réserve le droit de demander des ajustements ou de mettre en œuvre des pénalités, conformément aux dispositions du CCAG-MOE. Le titulaire est tenu de collaborer pleinement avec le maître d’ouvrage pour garantir l’amélioration continue de la qualité des prestations.</w:t>
      </w:r>
    </w:p>
    <w:p w14:paraId="621B49D8" w14:textId="77777777" w:rsidR="00EA05B3" w:rsidRDefault="00E51F84">
      <w:pPr>
        <w:pStyle w:val="Titre2"/>
        <w:numPr>
          <w:ilvl w:val="1"/>
          <w:numId w:val="1"/>
        </w:numPr>
      </w:pPr>
      <w:bookmarkStart w:id="106" w:name="_Toc218453397"/>
      <w:r>
        <w:t>Indicateurs de suivi des études (délais, conformité, nombre de reprises, cohérence coûts/objectifs)</w:t>
      </w:r>
      <w:bookmarkEnd w:id="106"/>
    </w:p>
    <w:p w14:paraId="4BECC087" w14:textId="77777777" w:rsidR="00EA05B3" w:rsidRDefault="00E51F84">
      <w:pPr>
        <w:jc w:val="both"/>
      </w:pPr>
      <w:r>
        <w:t>La présente clause définit les indicateurs de suivi des études réalisés par le titulaire dans le cadre des missions de maîtrise d’œuvre. Ces indicateurs permettent au maître d’ouvrage de contrôler la qualité, la conformité et l’efficacité des prestations fournies.</w:t>
      </w:r>
    </w:p>
    <w:p w14:paraId="54A2EBCF" w14:textId="77777777" w:rsidR="00EA05B3" w:rsidRDefault="00E51F84">
      <w:pPr>
        <w:jc w:val="both"/>
      </w:pPr>
      <w:r>
        <w:t>Les indicateurs de suivi incluent notamment :</w:t>
      </w:r>
    </w:p>
    <w:p w14:paraId="093D4C34" w14:textId="77777777" w:rsidR="00EA05B3" w:rsidRDefault="00E51F84">
      <w:pPr>
        <w:pStyle w:val="Paragraphedeliste"/>
        <w:numPr>
          <w:ilvl w:val="0"/>
          <w:numId w:val="63"/>
        </w:numPr>
        <w:jc w:val="both"/>
      </w:pPr>
      <w:r>
        <w:t>Respect des délais contractuels pour chaque phase d’étude, avec un suivi précis des échéances et des éventuels retards.</w:t>
      </w:r>
    </w:p>
    <w:p w14:paraId="0FA11EDE" w14:textId="77777777" w:rsidR="00EA05B3" w:rsidRDefault="00E51F84">
      <w:pPr>
        <w:pStyle w:val="Paragraphedeliste"/>
        <w:numPr>
          <w:ilvl w:val="0"/>
          <w:numId w:val="63"/>
        </w:numPr>
        <w:jc w:val="both"/>
      </w:pPr>
      <w:r>
        <w:t>Conformité des livrables aux exigences définies dans les documents particuliers du marché, incluant les aspects techniques, réglementaires et environnementaux.</w:t>
      </w:r>
    </w:p>
    <w:p w14:paraId="3329D210" w14:textId="77777777" w:rsidR="00EA05B3" w:rsidRDefault="00E51F84">
      <w:pPr>
        <w:pStyle w:val="Paragraphedeliste"/>
        <w:numPr>
          <w:ilvl w:val="0"/>
          <w:numId w:val="63"/>
        </w:numPr>
        <w:jc w:val="both"/>
      </w:pPr>
      <w:r>
        <w:t>Nombre de reprises ou corrections nécessaires pour les livrables, avec un objectif de minimisation des modifications après validation.</w:t>
      </w:r>
    </w:p>
    <w:p w14:paraId="666C781E" w14:textId="77777777" w:rsidR="00EA05B3" w:rsidRDefault="00E51F84">
      <w:pPr>
        <w:pStyle w:val="Paragraphedeliste"/>
        <w:numPr>
          <w:ilvl w:val="0"/>
          <w:numId w:val="63"/>
        </w:numPr>
        <w:jc w:val="both"/>
      </w:pPr>
      <w:r>
        <w:t>Cohérence entre les estimations financières fournies par le titulaire et les objectifs budgétaires fixés par le maître d’ouvrage, avec justification des écarts éventuels.</w:t>
      </w:r>
    </w:p>
    <w:p w14:paraId="6A48FB9A" w14:textId="77777777" w:rsidR="00EA05B3" w:rsidRDefault="00E51F84">
      <w:pPr>
        <w:jc w:val="both"/>
      </w:pPr>
      <w:r>
        <w:t>Le titulaire est tenu de fournir des rapports réguliers au maître d’ouvrage, incluant des tableaux de bord détaillés sur les indicateurs de suivi. Ces rapports doivent permettre une analyse claire de l’état d’avancement des études, des éventuelles difficultés rencontrées et des mesures correctives mises en œuvre.</w:t>
      </w:r>
    </w:p>
    <w:p w14:paraId="0CE92195" w14:textId="77777777" w:rsidR="00EA05B3" w:rsidRDefault="00E51F84">
      <w:pPr>
        <w:jc w:val="both"/>
      </w:pPr>
      <w:r>
        <w:t xml:space="preserve">En cas de non-respect des indicateurs de suivi, le maître d’ouvrage se réserve le droit de demander des ajustements ou de mettre en œuvre des pénalités, conformément aux dispositions </w:t>
      </w:r>
      <w:r>
        <w:lastRenderedPageBreak/>
        <w:t>du CCAG-MOE. Le titulaire doit collaborer pleinement avec le maître d’ouvrage pour garantir l’atteinte des objectifs fixés et l’amélioration continue des prestations.</w:t>
      </w:r>
    </w:p>
    <w:p w14:paraId="66BA146A" w14:textId="77777777" w:rsidR="00EA05B3" w:rsidRDefault="00E51F84">
      <w:pPr>
        <w:pStyle w:val="Titre2"/>
        <w:numPr>
          <w:ilvl w:val="1"/>
          <w:numId w:val="1"/>
        </w:numPr>
      </w:pPr>
      <w:bookmarkStart w:id="107" w:name="_Toc218453398"/>
      <w:r>
        <w:t>Indicateurs environnementaux et RSE (ACV simplifiées, consommations prévisionnelles, surfaces végétalisées, etc.)</w:t>
      </w:r>
      <w:bookmarkEnd w:id="107"/>
    </w:p>
    <w:p w14:paraId="0BAE04B2" w14:textId="77777777" w:rsidR="00EA05B3" w:rsidRDefault="00E51F84">
      <w:pPr>
        <w:jc w:val="both"/>
      </w:pPr>
      <w:r>
        <w:t>La présente clause définit les indicateurs environnementaux et de responsabilité sociétale des entreprises (RSE) à intégrer dans les prestations de maîtrise d’œuvre, conformément aux objectifs de développement durable et aux exigences spécifiques du maître d’ouvrage. Ces indicateurs visent à garantir la prise en compte des enjeux environnementaux et sociétaux dans la conception, la réalisation et l’exploitation des ouvrages.</w:t>
      </w:r>
    </w:p>
    <w:p w14:paraId="2DF6E081" w14:textId="77777777" w:rsidR="00EA05B3" w:rsidRDefault="00E51F84">
      <w:pPr>
        <w:jc w:val="both"/>
      </w:pPr>
      <w:r>
        <w:t>Le titulaire du marché devra intégrer dans ses prestations des indicateurs environnementaux permettant de mesurer et de suivre les impacts des opérations sur l’environnement. Ces indicateurs incluront notamment :</w:t>
      </w:r>
    </w:p>
    <w:p w14:paraId="730F8569" w14:textId="77777777" w:rsidR="00EA05B3" w:rsidRDefault="00E51F84">
      <w:pPr>
        <w:pStyle w:val="Paragraphedeliste"/>
        <w:numPr>
          <w:ilvl w:val="0"/>
          <w:numId w:val="64"/>
        </w:numPr>
        <w:jc w:val="both"/>
      </w:pPr>
      <w:r>
        <w:rPr>
          <w:b/>
        </w:rPr>
        <w:t>Analyse du Cycle de Vie (ACV) simplifiée</w:t>
      </w:r>
      <w:r>
        <w:t xml:space="preserve"> : Le titulaire devra réaliser une ACV simplifiée pour les matériaux et procédés utilisés dans les projets, en mettant en évidence les impacts environnementaux liés à la production, l’utilisation et la fin de vie des matériaux. Les résultats de l’ACV devront être présentés sous forme de tableaux synthétiques et de graphiques, accompagnés d’une analyse critique.</w:t>
      </w:r>
    </w:p>
    <w:p w14:paraId="357DF11A" w14:textId="77777777" w:rsidR="00EA05B3" w:rsidRDefault="00E51F84">
      <w:pPr>
        <w:pStyle w:val="Paragraphedeliste"/>
        <w:numPr>
          <w:ilvl w:val="0"/>
          <w:numId w:val="64"/>
        </w:numPr>
        <w:jc w:val="both"/>
      </w:pPr>
      <w:r>
        <w:rPr>
          <w:b/>
        </w:rPr>
        <w:t>Consommations prévisionnelles</w:t>
      </w:r>
      <w:r>
        <w:t xml:space="preserve"> : Le titulaire devra fournir des estimations des consommations énergétiques et hydriques des ouvrages, en tenant compte des objectifs de performance énergétique et environnementale définis par le maître d’ouvrage. Ces estimations devront inclure des scénarios d’utilisation et des hypothèses détaillées.</w:t>
      </w:r>
    </w:p>
    <w:p w14:paraId="3B9731E9" w14:textId="77777777" w:rsidR="00EA05B3" w:rsidRDefault="00E51F84">
      <w:pPr>
        <w:pStyle w:val="Paragraphedeliste"/>
        <w:numPr>
          <w:ilvl w:val="0"/>
          <w:numId w:val="64"/>
        </w:numPr>
        <w:jc w:val="both"/>
      </w:pPr>
      <w:r>
        <w:rPr>
          <w:b/>
        </w:rPr>
        <w:t>Surfaces végétalisées</w:t>
      </w:r>
      <w:r>
        <w:t xml:space="preserve"> : Le titulaire devra proposer des solutions visant à maximiser les surfaces végétalisées dans les projets, en tenant compte des contraintes techniques et réglementaires. Les surfaces végétalisées devront être quantifiées et intégrées dans les plans d’aménagement.</w:t>
      </w:r>
    </w:p>
    <w:p w14:paraId="32628BB7" w14:textId="77777777" w:rsidR="00EA05B3" w:rsidRDefault="00E51F84">
      <w:pPr>
        <w:pStyle w:val="Paragraphedeliste"/>
        <w:numPr>
          <w:ilvl w:val="0"/>
          <w:numId w:val="64"/>
        </w:numPr>
        <w:jc w:val="both"/>
      </w:pPr>
      <w:r>
        <w:rPr>
          <w:b/>
        </w:rPr>
        <w:t>Réduction de l’empreinte carbone</w:t>
      </w:r>
      <w:r>
        <w:t xml:space="preserve"> : Le titulaire devra proposer des mesures concrètes pour réduire l’empreinte carbone des projets, notamment par le choix de matériaux à faible impact environnemental, l’intégration de sources d’énergie renouvelable, et la mise en place de dispositifs de gestion des déchets.</w:t>
      </w:r>
    </w:p>
    <w:p w14:paraId="0996BDAE" w14:textId="77777777" w:rsidR="00EA05B3" w:rsidRDefault="00E51F84">
      <w:pPr>
        <w:jc w:val="both"/>
      </w:pPr>
      <w:r>
        <w:t>Le titulaire devra également intégrer des indicateurs RSE dans ses prestations, en lien avec la politique de responsabilité sociétale de l’INRAE Antilles-Guyane. Ces indicateurs incluront :</w:t>
      </w:r>
    </w:p>
    <w:p w14:paraId="76F779A6" w14:textId="77777777" w:rsidR="00EA05B3" w:rsidRDefault="00E51F84">
      <w:pPr>
        <w:pStyle w:val="Paragraphedeliste"/>
        <w:numPr>
          <w:ilvl w:val="0"/>
          <w:numId w:val="65"/>
        </w:numPr>
        <w:jc w:val="both"/>
      </w:pPr>
      <w:r>
        <w:rPr>
          <w:b/>
        </w:rPr>
        <w:t>Résilience climatique</w:t>
      </w:r>
      <w:r>
        <w:t xml:space="preserve"> : Le titulaire devra démontrer comment les projets contribuent à la résilience face aux aléas climatiques, tels que les cyclones, les pluies intenses et les sécheresses.</w:t>
      </w:r>
    </w:p>
    <w:p w14:paraId="0F02D36A" w14:textId="77777777" w:rsidR="00EA05B3" w:rsidRDefault="00E51F84">
      <w:pPr>
        <w:pStyle w:val="Paragraphedeliste"/>
        <w:numPr>
          <w:ilvl w:val="0"/>
          <w:numId w:val="65"/>
        </w:numPr>
        <w:jc w:val="both"/>
      </w:pPr>
      <w:r>
        <w:rPr>
          <w:b/>
        </w:rPr>
        <w:t>Préservation et valorisation de la biodiversité</w:t>
      </w:r>
      <w:r>
        <w:t xml:space="preserve"> : Le titulaire devra intégrer des solutions de génie végétal, des trames vertes et bleues, et des aménagements favorisant la biodiversité.</w:t>
      </w:r>
    </w:p>
    <w:p w14:paraId="7A753197" w14:textId="77777777" w:rsidR="00EA05B3" w:rsidRDefault="00E51F84">
      <w:pPr>
        <w:pStyle w:val="Paragraphedeliste"/>
        <w:numPr>
          <w:ilvl w:val="0"/>
          <w:numId w:val="65"/>
        </w:numPr>
        <w:jc w:val="both"/>
      </w:pPr>
      <w:r>
        <w:rPr>
          <w:b/>
        </w:rPr>
        <w:lastRenderedPageBreak/>
        <w:t>Contribution à l’autonomie alimentaire et à la transition agricole</w:t>
      </w:r>
      <w:r>
        <w:t xml:space="preserve"> : Le titulaire devra proposer des aménagements permettant de soutenir les activités de recherche et d’expérimentation agricole, en cohérence avec les objectifs de l’INRAE.</w:t>
      </w:r>
    </w:p>
    <w:p w14:paraId="7CFC74DF" w14:textId="77777777" w:rsidR="00EA05B3" w:rsidRDefault="00E51F84">
      <w:pPr>
        <w:jc w:val="both"/>
      </w:pPr>
      <w:r>
        <w:t>Le titulaire devra inclure ces indicateurs dans les livrables attendus par phase, conformément aux dispositions du CCTP. Les indicateurs devront être présentés sous forme de tableaux synthétiques, accompagnés d’une analyse qualitative et quantitative. Le maître d’ouvrage se réserve le droit de demander des ajustements ou des compléments sur les indicateurs fournis, afin de garantir leur pertinence et leur conformité aux objectifs définis.</w:t>
      </w:r>
    </w:p>
    <w:p w14:paraId="7C1C9B80" w14:textId="77777777" w:rsidR="00EA05B3" w:rsidRDefault="00E51F84">
      <w:pPr>
        <w:pStyle w:val="Titre2"/>
        <w:numPr>
          <w:ilvl w:val="1"/>
          <w:numId w:val="1"/>
        </w:numPr>
      </w:pPr>
      <w:bookmarkStart w:id="108" w:name="_Toc218453399"/>
      <w:r>
        <w:t>Modalités de contrôle des livrables par le maître d’ouvrage (admission, ajournement, réfaction, rejet) selon CCAG-MOE</w:t>
      </w:r>
      <w:bookmarkEnd w:id="108"/>
    </w:p>
    <w:p w14:paraId="70866D84" w14:textId="77777777" w:rsidR="00EA05B3" w:rsidRDefault="00E51F84">
      <w:pPr>
        <w:jc w:val="both"/>
      </w:pPr>
      <w:r>
        <w:t>La présente clause précise les modalités de contrôle des livrables par le maître d’ouvrage, conformément aux dispositions du CCAG-MOE 2021. Ces modalités visent à garantir la qualité, la conformité et l’exhaustivité des prestations réalisées par le titulaire du marché.</w:t>
      </w:r>
    </w:p>
    <w:p w14:paraId="70245012" w14:textId="63BCF1A6" w:rsidR="00EA05B3" w:rsidRDefault="00E51F84">
      <w:pPr>
        <w:jc w:val="both"/>
      </w:pPr>
      <w:r>
        <w:rPr>
          <w:b/>
        </w:rPr>
        <w:t>1. Admission des livrables</w:t>
      </w:r>
      <w:r w:rsidR="00765EFB">
        <w:rPr>
          <w:b/>
        </w:rPr>
        <w:t xml:space="preserve"> </w:t>
      </w:r>
      <w:r>
        <w:t>Le maître d’ouvrage procède à l’examen des livrables remis par le titulaire afin de vérifier leur conformité aux stipulations du marché. Les livrables sont considérés comme admis en l’état si, après vérification, ils répondent aux exigences techniques, réglementaires et contractuelles définies dans le CCTP et les documents particuliers du marché. L’admission des livrables prend effet à la date de notification de la décision d’admission au titulaire. En cas d’admission tacite, la date d’effet est l’expiration du délai de vérification prévu dans les documents particuliers du marché.</w:t>
      </w:r>
    </w:p>
    <w:p w14:paraId="3C20AAC4" w14:textId="628F5228" w:rsidR="00EA05B3" w:rsidRDefault="00E51F84">
      <w:pPr>
        <w:jc w:val="both"/>
      </w:pPr>
      <w:r>
        <w:rPr>
          <w:b/>
        </w:rPr>
        <w:t>2. Ajournement des livrables</w:t>
      </w:r>
      <w:r w:rsidR="00765EFB">
        <w:rPr>
          <w:b/>
        </w:rPr>
        <w:t xml:space="preserve"> </w:t>
      </w:r>
      <w:r>
        <w:t>Si le maître d’ouvrage estime que les livrables nécessitent des mises au point ou des compléments pour répondre pleinement aux exigences du marché, il peut décider d’ajourner leur admission. Cette décision est notifiée au titulaire sous forme d’une décision motivée, précisant les modifications ou compléments attendus ainsi que le délai imparti pour leur réalisation. Le titulaire devra présenter à nouveau les livrables mis au point dans le délai fixé. À défaut de réponse du titulaire dans le délai imparti, le maître d’ouvrage pourra prononcer l’admission avec réfaction ou le rejet des livrables.</w:t>
      </w:r>
    </w:p>
    <w:p w14:paraId="4C43EE27" w14:textId="34190B70" w:rsidR="00EA05B3" w:rsidRDefault="00E51F84">
      <w:pPr>
        <w:jc w:val="both"/>
      </w:pPr>
      <w:r>
        <w:rPr>
          <w:b/>
        </w:rPr>
        <w:t xml:space="preserve">3. Réfaction des livrables </w:t>
      </w:r>
      <w:r>
        <w:t>Lorsque les livrables présentent des imperfections ou des non-conformités mineures qui ne remettent pas en cause leur utilisation, le maître d’ouvrage peut décider de les admettre avec réfaction. Cette décision est notifiée au titulaire sous forme d’une décision motivée, précisant les imperfections constatées et le montant de la réduction de prix appliquée en conséquence.</w:t>
      </w:r>
    </w:p>
    <w:p w14:paraId="65143CE9" w14:textId="3FD8A50C" w:rsidR="00EA05B3" w:rsidRDefault="00E51F84">
      <w:pPr>
        <w:jc w:val="both"/>
      </w:pPr>
      <w:r>
        <w:rPr>
          <w:b/>
        </w:rPr>
        <w:t xml:space="preserve">4. Rejet des livrables </w:t>
      </w:r>
      <w:r>
        <w:t xml:space="preserve">Si les livrables ne répondent pas aux exigences du marché et ne peuvent être admis en l’état, même avec réfaction, le maître d’ouvrage peut décider de les rejeter. Cette décision est notifiée au titulaire sous forme d’une décision motivée, précisant les motifs du rejet. Le titulaire est tenu de reprendre les prestations et de fournir de nouveaux livrables conformes dans un délai fixé par le maître d’ouvrage. En cas de rejet répété des livrables, le maître d’ouvrage </w:t>
      </w:r>
      <w:r>
        <w:lastRenderedPageBreak/>
        <w:t>se réserve le droit de résilier le marché pour faute, conformément aux dispositions de l’article 30 du CCAG-MOE.</w:t>
      </w:r>
    </w:p>
    <w:p w14:paraId="5471A251" w14:textId="7540A3A2" w:rsidR="00EA05B3" w:rsidRDefault="00E51F84">
      <w:pPr>
        <w:jc w:val="both"/>
      </w:pPr>
      <w:r>
        <w:rPr>
          <w:b/>
        </w:rPr>
        <w:t xml:space="preserve">5. Délai de vérification </w:t>
      </w:r>
      <w:r>
        <w:t>Le délai de vérification des livrables par le maître d’ouvrage est fixé dans les documents particuliers du marché. À défaut de stipulation spécifique, ce délai est de deux mois à compter de la remise des livrables par le titulaire. Pendant ce délai, le maître d’ouvrage peut demander des précisions ou des compléments au titulaire, qui devra y répondre dans les délais impartis.</w:t>
      </w:r>
    </w:p>
    <w:p w14:paraId="266CD7F1" w14:textId="4BD27BBB" w:rsidR="00EA05B3" w:rsidRDefault="00E51F84">
      <w:pPr>
        <w:jc w:val="both"/>
      </w:pPr>
      <w:r>
        <w:rPr>
          <w:b/>
        </w:rPr>
        <w:t xml:space="preserve">6. Traçabilité et communication </w:t>
      </w:r>
      <w:r>
        <w:t>Le titulaire est tenu de conserver une traçabilité complète des livrables remis, incluant les versions successives, les commentaires du maître d’ouvrage, et les modifications apportées. Les échanges entre le maître d’ouvrage et le titulaire devront être formalisés par écrit et conservés dans les archives du projet. Les livrables rejetés ou ajournés devront être accompagnés d’un rapport détaillant les motifs de rejet ou d’ajournement, ainsi que les actions correctives proposées.</w:t>
      </w:r>
    </w:p>
    <w:p w14:paraId="38A4FC36" w14:textId="6FB803ED" w:rsidR="000E4E36" w:rsidRDefault="00E51F84">
      <w:pPr>
        <w:jc w:val="both"/>
      </w:pPr>
      <w:r>
        <w:t>Le maître d’ouvrage se réserve le droit de recourir à des expertises externes pour appuyer ses décisions de contrôle des livrables. Les frais liés à ces expertises seront à la charge du titulaire en cas de non-conformité avérée des livrables. Les modalités de contrôle des livrables sont applicables à toutes les phases de la mission de maîtrise d’œuvre, conformément aux dispositions du CCTP et du CCAG-MOE.</w:t>
      </w:r>
    </w:p>
    <w:p w14:paraId="1FA09D1C" w14:textId="21374E09" w:rsidR="00EA05B3" w:rsidRDefault="00EA05B3" w:rsidP="000E4E36"/>
    <w:sectPr w:rsidR="00EA05B3" w:rsidSect="00034616">
      <w:headerReference w:type="default" r:id="rId16"/>
      <w:footerReference w:type="even" r:id="rId17"/>
      <w:footerReference w:type="default" r:id="rId1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EB9C5" w14:textId="77777777" w:rsidR="00935DA1" w:rsidRDefault="00935DA1">
      <w:pPr>
        <w:spacing w:after="0" w:line="240" w:lineRule="auto"/>
      </w:pPr>
      <w:r>
        <w:separator/>
      </w:r>
    </w:p>
  </w:endnote>
  <w:endnote w:type="continuationSeparator" w:id="0">
    <w:p w14:paraId="56455D2B" w14:textId="77777777" w:rsidR="00935DA1" w:rsidRDefault="00935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65687086"/>
      <w:docPartObj>
        <w:docPartGallery w:val="Page Numbers (Bottom of Page)"/>
        <w:docPartUnique/>
      </w:docPartObj>
    </w:sdtPr>
    <w:sdtContent>
      <w:p w14:paraId="21F99C7B" w14:textId="77777777" w:rsidR="00935DA1" w:rsidRDefault="00935DA1" w:rsidP="00935DA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7FF4EFA6" w14:textId="77777777" w:rsidR="00935DA1" w:rsidRDefault="00935DA1" w:rsidP="009C0D3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6346700"/>
      <w:docPartObj>
        <w:docPartGallery w:val="Page Numbers (Bottom of Page)"/>
        <w:docPartUnique/>
      </w:docPartObj>
    </w:sdtPr>
    <w:sdtContent>
      <w:p w14:paraId="33C89545" w14:textId="77777777" w:rsidR="00935DA1" w:rsidRDefault="00935DA1" w:rsidP="00935DA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311334FC" w14:textId="77777777" w:rsidR="00935DA1" w:rsidRDefault="00935DA1" w:rsidP="009C0D3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D800E" w14:textId="77777777" w:rsidR="00935DA1" w:rsidRDefault="00935DA1">
      <w:pPr>
        <w:spacing w:after="0" w:line="240" w:lineRule="auto"/>
      </w:pPr>
      <w:r>
        <w:separator/>
      </w:r>
    </w:p>
  </w:footnote>
  <w:footnote w:type="continuationSeparator" w:id="0">
    <w:p w14:paraId="2634468E" w14:textId="77777777" w:rsidR="00935DA1" w:rsidRDefault="00935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FFD4" w14:textId="77777777" w:rsidR="00935DA1" w:rsidRDefault="00935D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B52731"/>
    <w:multiLevelType w:val="multilevel"/>
    <w:tmpl w:val="6AC0A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0E1543"/>
    <w:multiLevelType w:val="multilevel"/>
    <w:tmpl w:val="B8D8A3F6"/>
    <w:lvl w:ilvl="0">
      <w:start w:val="1"/>
      <w:numFmt w:val="decimal"/>
      <w:pStyle w:val="Listepuces"/>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277486"/>
    <w:multiLevelType w:val="multilevel"/>
    <w:tmpl w:val="348C3346"/>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2E3625"/>
    <w:multiLevelType w:val="multilevel"/>
    <w:tmpl w:val="2BAE2F2A"/>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1695"/>
    <w:multiLevelType w:val="multilevel"/>
    <w:tmpl w:val="867A8592"/>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03D4BEC"/>
    <w:multiLevelType w:val="multilevel"/>
    <w:tmpl w:val="66EE28BA"/>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2401C0"/>
    <w:multiLevelType w:val="multilevel"/>
    <w:tmpl w:val="FBC8D4F0"/>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3037C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2B3EEC"/>
    <w:multiLevelType w:val="multilevel"/>
    <w:tmpl w:val="A67C85CC"/>
    <w:lvl w:ilvl="0">
      <w:start w:val="1"/>
      <w:numFmt w:val="decimal"/>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4B445E"/>
    <w:multiLevelType w:val="hybridMultilevel"/>
    <w:tmpl w:val="0F84821A"/>
    <w:lvl w:ilvl="0" w:tplc="040C0001">
      <w:start w:val="1"/>
      <w:numFmt w:val="bullet"/>
      <w:pStyle w:val="Titre1"/>
      <w:lvlText w:val=""/>
      <w:lvlJc w:val="left"/>
      <w:pPr>
        <w:ind w:left="720" w:hanging="360"/>
      </w:pPr>
      <w:rPr>
        <w:rFonts w:ascii="Symbol" w:hAnsi="Symbol" w:hint="default"/>
      </w:rPr>
    </w:lvl>
    <w:lvl w:ilvl="1" w:tplc="040C0003">
      <w:start w:val="1"/>
      <w:numFmt w:val="bullet"/>
      <w:pStyle w:val="Titre2"/>
      <w:lvlText w:val="o"/>
      <w:lvlJc w:val="left"/>
      <w:pPr>
        <w:ind w:left="1440" w:hanging="360"/>
      </w:pPr>
      <w:rPr>
        <w:rFonts w:ascii="Courier New" w:hAnsi="Courier New" w:cs="Courier New" w:hint="default"/>
      </w:rPr>
    </w:lvl>
    <w:lvl w:ilvl="2" w:tplc="040C0005">
      <w:start w:val="1"/>
      <w:numFmt w:val="bullet"/>
      <w:pStyle w:val="Titre3"/>
      <w:lvlText w:val=""/>
      <w:lvlJc w:val="left"/>
      <w:pPr>
        <w:ind w:left="2160" w:hanging="360"/>
      </w:pPr>
      <w:rPr>
        <w:rFonts w:ascii="Wingdings" w:hAnsi="Wingdings" w:hint="default"/>
      </w:rPr>
    </w:lvl>
    <w:lvl w:ilvl="3" w:tplc="040C0001">
      <w:start w:val="1"/>
      <w:numFmt w:val="bullet"/>
      <w:pStyle w:val="Titre4"/>
      <w:lvlText w:val=""/>
      <w:lvlJc w:val="left"/>
      <w:pPr>
        <w:ind w:left="2880" w:hanging="360"/>
      </w:pPr>
      <w:rPr>
        <w:rFonts w:ascii="Symbol" w:hAnsi="Symbol" w:hint="default"/>
      </w:rPr>
    </w:lvl>
    <w:lvl w:ilvl="4" w:tplc="040C0003">
      <w:start w:val="1"/>
      <w:numFmt w:val="bullet"/>
      <w:pStyle w:val="Titre5"/>
      <w:lvlText w:val="o"/>
      <w:lvlJc w:val="left"/>
      <w:pPr>
        <w:ind w:left="3600" w:hanging="360"/>
      </w:pPr>
      <w:rPr>
        <w:rFonts w:ascii="Courier New" w:hAnsi="Courier New" w:cs="Courier New" w:hint="default"/>
      </w:rPr>
    </w:lvl>
    <w:lvl w:ilvl="5" w:tplc="040C0005">
      <w:start w:val="1"/>
      <w:numFmt w:val="bullet"/>
      <w:pStyle w:val="Titre6"/>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FD5B53"/>
    <w:multiLevelType w:val="multilevel"/>
    <w:tmpl w:val="8FD2E644"/>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val="0"/>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1260EB"/>
    <w:multiLevelType w:val="multilevel"/>
    <w:tmpl w:val="A8AC44D6"/>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lvlOverride w:ilvl="0">
      <w:startOverride w:val="1"/>
    </w:lvlOverride>
  </w:num>
  <w:num w:numId="2">
    <w:abstractNumId w:val="18"/>
    <w:lvlOverride w:ilvl="0">
      <w:startOverride w:val="1"/>
    </w:lvlOverride>
  </w:num>
  <w:num w:numId="3">
    <w:abstractNumId w:val="18"/>
    <w:lvlOverride w:ilvl="0">
      <w:startOverride w:val="1"/>
    </w:lvlOverride>
  </w:num>
  <w:num w:numId="4">
    <w:abstractNumId w:val="18"/>
    <w:lvlOverride w:ilvl="0">
      <w:startOverride w:val="1"/>
    </w:lvlOverride>
  </w:num>
  <w:num w:numId="5">
    <w:abstractNumId w:val="18"/>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8"/>
    <w:lvlOverride w:ilvl="0">
      <w:startOverride w:val="1"/>
    </w:lvlOverride>
  </w:num>
  <w:num w:numId="12">
    <w:abstractNumId w:val="18"/>
    <w:lvlOverride w:ilvl="0">
      <w:startOverride w:val="1"/>
    </w:lvlOverride>
  </w:num>
  <w:num w:numId="13">
    <w:abstractNumId w:val="18"/>
    <w:lvlOverride w:ilvl="0">
      <w:startOverride w:val="1"/>
    </w:lvlOverride>
  </w:num>
  <w:num w:numId="14">
    <w:abstractNumId w:val="18"/>
    <w:lvlOverride w:ilvl="0">
      <w:startOverride w:val="1"/>
    </w:lvlOverride>
  </w:num>
  <w:num w:numId="15">
    <w:abstractNumId w:val="18"/>
    <w:lvlOverride w:ilvl="0">
      <w:startOverride w:val="1"/>
    </w:lvlOverride>
  </w:num>
  <w:num w:numId="16">
    <w:abstractNumId w:val="18"/>
    <w:lvlOverride w:ilvl="0">
      <w:startOverride w:val="1"/>
    </w:lvlOverride>
  </w:num>
  <w:num w:numId="17">
    <w:abstractNumId w:val="18"/>
    <w:lvlOverride w:ilvl="0">
      <w:startOverride w:val="1"/>
    </w:lvlOverride>
  </w:num>
  <w:num w:numId="18">
    <w:abstractNumId w:val="18"/>
    <w:lvlOverride w:ilvl="0">
      <w:startOverride w:val="1"/>
    </w:lvlOverride>
  </w:num>
  <w:num w:numId="19">
    <w:abstractNumId w:val="18"/>
    <w:lvlOverride w:ilvl="0">
      <w:startOverride w:val="1"/>
    </w:lvlOverride>
  </w:num>
  <w:num w:numId="20">
    <w:abstractNumId w:val="18"/>
    <w:lvlOverride w:ilvl="0">
      <w:startOverride w:val="1"/>
    </w:lvlOverride>
  </w:num>
  <w:num w:numId="21">
    <w:abstractNumId w:val="18"/>
    <w:lvlOverride w:ilvl="0">
      <w:startOverride w:val="1"/>
    </w:lvlOverride>
  </w:num>
  <w:num w:numId="22">
    <w:abstractNumId w:val="18"/>
    <w:lvlOverride w:ilvl="0">
      <w:startOverride w:val="1"/>
    </w:lvlOverride>
  </w:num>
  <w:num w:numId="23">
    <w:abstractNumId w:val="18"/>
    <w:lvlOverride w:ilvl="0">
      <w:startOverride w:val="1"/>
    </w:lvlOverride>
  </w:num>
  <w:num w:numId="24">
    <w:abstractNumId w:val="18"/>
    <w:lvlOverride w:ilvl="0">
      <w:startOverride w:val="1"/>
    </w:lvlOverride>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18"/>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 w:numId="33">
    <w:abstractNumId w:val="18"/>
    <w:lvlOverride w:ilvl="0">
      <w:startOverride w:val="1"/>
    </w:lvlOverride>
  </w:num>
  <w:num w:numId="34">
    <w:abstractNumId w:val="18"/>
    <w:lvlOverride w:ilvl="0">
      <w:startOverride w:val="1"/>
    </w:lvlOverride>
  </w:num>
  <w:num w:numId="35">
    <w:abstractNumId w:val="18"/>
    <w:lvlOverride w:ilvl="0">
      <w:startOverride w:val="1"/>
    </w:lvlOverride>
  </w:num>
  <w:num w:numId="36">
    <w:abstractNumId w:val="18"/>
    <w:lvlOverride w:ilvl="0">
      <w:startOverride w:val="1"/>
    </w:lvlOverride>
  </w:num>
  <w:num w:numId="37">
    <w:abstractNumId w:val="18"/>
    <w:lvlOverride w:ilvl="0">
      <w:startOverride w:val="1"/>
    </w:lvlOverride>
  </w:num>
  <w:num w:numId="38">
    <w:abstractNumId w:val="18"/>
    <w:lvlOverride w:ilvl="0">
      <w:startOverride w:val="1"/>
    </w:lvlOverride>
  </w:num>
  <w:num w:numId="39">
    <w:abstractNumId w:val="18"/>
    <w:lvlOverride w:ilvl="0">
      <w:startOverride w:val="1"/>
    </w:lvlOverride>
  </w:num>
  <w:num w:numId="40">
    <w:abstractNumId w:val="18"/>
    <w:lvlOverride w:ilvl="0">
      <w:startOverride w:val="1"/>
    </w:lvlOverride>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18"/>
    <w:lvlOverride w:ilvl="0">
      <w:startOverride w:val="1"/>
    </w:lvlOverride>
  </w:num>
  <w:num w:numId="45">
    <w:abstractNumId w:val="18"/>
    <w:lvlOverride w:ilvl="0">
      <w:startOverride w:val="1"/>
    </w:lvlOverride>
  </w:num>
  <w:num w:numId="46">
    <w:abstractNumId w:val="18"/>
    <w:lvlOverride w:ilvl="0">
      <w:startOverride w:val="1"/>
    </w:lvlOverride>
  </w:num>
  <w:num w:numId="47">
    <w:abstractNumId w:val="18"/>
    <w:lvlOverride w:ilvl="0">
      <w:startOverride w:val="1"/>
    </w:lvlOverride>
  </w:num>
  <w:num w:numId="48">
    <w:abstractNumId w:val="18"/>
    <w:lvlOverride w:ilvl="0">
      <w:startOverride w:val="1"/>
    </w:lvlOverride>
  </w:num>
  <w:num w:numId="49">
    <w:abstractNumId w:val="18"/>
    <w:lvlOverride w:ilvl="0">
      <w:startOverride w:val="1"/>
    </w:lvlOverride>
  </w:num>
  <w:num w:numId="50">
    <w:abstractNumId w:val="18"/>
    <w:lvlOverride w:ilvl="0">
      <w:startOverride w:val="1"/>
    </w:lvlOverride>
  </w:num>
  <w:num w:numId="51">
    <w:abstractNumId w:val="18"/>
    <w:lvlOverride w:ilvl="0">
      <w:startOverride w:val="1"/>
    </w:lvlOverride>
  </w:num>
  <w:num w:numId="52">
    <w:abstractNumId w:val="18"/>
    <w:lvlOverride w:ilvl="0">
      <w:startOverride w:val="1"/>
    </w:lvlOverride>
  </w:num>
  <w:num w:numId="53">
    <w:abstractNumId w:val="18"/>
    <w:lvlOverride w:ilvl="0">
      <w:startOverride w:val="1"/>
    </w:lvlOverride>
  </w:num>
  <w:num w:numId="54">
    <w:abstractNumId w:val="18"/>
    <w:lvlOverride w:ilvl="0">
      <w:startOverride w:val="1"/>
    </w:lvlOverride>
  </w:num>
  <w:num w:numId="55">
    <w:abstractNumId w:val="18"/>
    <w:lvlOverride w:ilvl="0">
      <w:startOverride w:val="1"/>
    </w:lvlOverride>
  </w:num>
  <w:num w:numId="56">
    <w:abstractNumId w:val="18"/>
    <w:lvlOverride w:ilvl="0">
      <w:startOverride w:val="1"/>
    </w:lvlOverride>
  </w:num>
  <w:num w:numId="57">
    <w:abstractNumId w:val="18"/>
    <w:lvlOverride w:ilvl="0">
      <w:startOverride w:val="1"/>
    </w:lvlOverride>
  </w:num>
  <w:num w:numId="58">
    <w:abstractNumId w:val="18"/>
    <w:lvlOverride w:ilvl="0">
      <w:startOverride w:val="1"/>
    </w:lvlOverride>
  </w:num>
  <w:num w:numId="59">
    <w:abstractNumId w:val="18"/>
    <w:lvlOverride w:ilvl="0">
      <w:startOverride w:val="1"/>
    </w:lvlOverride>
  </w:num>
  <w:num w:numId="60">
    <w:abstractNumId w:val="18"/>
    <w:lvlOverride w:ilvl="0">
      <w:startOverride w:val="1"/>
    </w:lvlOverride>
  </w:num>
  <w:num w:numId="61">
    <w:abstractNumId w:val="18"/>
    <w:lvlOverride w:ilvl="0">
      <w:startOverride w:val="1"/>
    </w:lvlOverride>
  </w:num>
  <w:num w:numId="62">
    <w:abstractNumId w:val="18"/>
    <w:lvlOverride w:ilvl="0">
      <w:startOverride w:val="1"/>
    </w:lvlOverride>
  </w:num>
  <w:num w:numId="63">
    <w:abstractNumId w:val="18"/>
    <w:lvlOverride w:ilvl="0">
      <w:startOverride w:val="1"/>
    </w:lvlOverride>
  </w:num>
  <w:num w:numId="64">
    <w:abstractNumId w:val="18"/>
    <w:lvlOverride w:ilvl="0">
      <w:startOverride w:val="1"/>
    </w:lvlOverride>
  </w:num>
  <w:num w:numId="65">
    <w:abstractNumId w:val="18"/>
    <w:lvlOverride w:ilvl="0">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4B5E"/>
    <w:rsid w:val="00057BA3"/>
    <w:rsid w:val="0006063C"/>
    <w:rsid w:val="00063AC7"/>
    <w:rsid w:val="00076406"/>
    <w:rsid w:val="000E4E36"/>
    <w:rsid w:val="000E4EAB"/>
    <w:rsid w:val="00105B27"/>
    <w:rsid w:val="001062FB"/>
    <w:rsid w:val="001219B2"/>
    <w:rsid w:val="0013409B"/>
    <w:rsid w:val="0015074B"/>
    <w:rsid w:val="001511C7"/>
    <w:rsid w:val="00156520"/>
    <w:rsid w:val="00157ED9"/>
    <w:rsid w:val="00160555"/>
    <w:rsid w:val="00182B1F"/>
    <w:rsid w:val="001B01E6"/>
    <w:rsid w:val="001F0632"/>
    <w:rsid w:val="00201A57"/>
    <w:rsid w:val="00207E76"/>
    <w:rsid w:val="0022460C"/>
    <w:rsid w:val="0029639D"/>
    <w:rsid w:val="002B49D5"/>
    <w:rsid w:val="002C1213"/>
    <w:rsid w:val="00326F90"/>
    <w:rsid w:val="00351ED9"/>
    <w:rsid w:val="003D6CB1"/>
    <w:rsid w:val="003E7746"/>
    <w:rsid w:val="003F14E8"/>
    <w:rsid w:val="003F4F3F"/>
    <w:rsid w:val="003F6129"/>
    <w:rsid w:val="0040394F"/>
    <w:rsid w:val="00487B4D"/>
    <w:rsid w:val="00494DC2"/>
    <w:rsid w:val="00496017"/>
    <w:rsid w:val="004A58F1"/>
    <w:rsid w:val="004D7C26"/>
    <w:rsid w:val="00512A9C"/>
    <w:rsid w:val="0058128B"/>
    <w:rsid w:val="005B1A88"/>
    <w:rsid w:val="005C317F"/>
    <w:rsid w:val="00604CAE"/>
    <w:rsid w:val="00612979"/>
    <w:rsid w:val="00666709"/>
    <w:rsid w:val="006A6C57"/>
    <w:rsid w:val="006C10C9"/>
    <w:rsid w:val="006F72F9"/>
    <w:rsid w:val="00700412"/>
    <w:rsid w:val="0075158B"/>
    <w:rsid w:val="00752756"/>
    <w:rsid w:val="00765EFB"/>
    <w:rsid w:val="0078101D"/>
    <w:rsid w:val="00784FDA"/>
    <w:rsid w:val="007B3CBD"/>
    <w:rsid w:val="00831EC0"/>
    <w:rsid w:val="00853CEA"/>
    <w:rsid w:val="008610D0"/>
    <w:rsid w:val="008923F8"/>
    <w:rsid w:val="008A0161"/>
    <w:rsid w:val="008C4206"/>
    <w:rsid w:val="008D4821"/>
    <w:rsid w:val="00935DA1"/>
    <w:rsid w:val="00942394"/>
    <w:rsid w:val="009A3926"/>
    <w:rsid w:val="009C0D37"/>
    <w:rsid w:val="009C1F5F"/>
    <w:rsid w:val="00A17CF6"/>
    <w:rsid w:val="00A40A80"/>
    <w:rsid w:val="00AA1D8D"/>
    <w:rsid w:val="00AB7596"/>
    <w:rsid w:val="00B41D19"/>
    <w:rsid w:val="00B47730"/>
    <w:rsid w:val="00BC2B59"/>
    <w:rsid w:val="00C0365E"/>
    <w:rsid w:val="00C34CC6"/>
    <w:rsid w:val="00C4075F"/>
    <w:rsid w:val="00C80594"/>
    <w:rsid w:val="00CB0664"/>
    <w:rsid w:val="00CE546A"/>
    <w:rsid w:val="00D107D9"/>
    <w:rsid w:val="00D52F18"/>
    <w:rsid w:val="00E46DDC"/>
    <w:rsid w:val="00E51F84"/>
    <w:rsid w:val="00E5211C"/>
    <w:rsid w:val="00E75AE6"/>
    <w:rsid w:val="00EA05B3"/>
    <w:rsid w:val="00EA4031"/>
    <w:rsid w:val="00EC46F9"/>
    <w:rsid w:val="00F447D9"/>
    <w:rsid w:val="00F5233D"/>
    <w:rsid w:val="00FC693F"/>
    <w:rsid w:val="00FD05A6"/>
    <w:rsid w:val="00FD1073"/>
    <w:rsid w:val="00FD20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89C8D2"/>
  <w14:defaultImageDpi w14:val="300"/>
  <w15:docId w15:val="{9AC6D441-1498-7444-84C0-DC17B1DC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65E"/>
    <w:rPr>
      <w:rFonts w:asciiTheme="majorHAnsi" w:hAnsiTheme="majorHAnsi"/>
    </w:rPr>
  </w:style>
  <w:style w:type="paragraph" w:styleId="Titre1">
    <w:name w:val="heading 1"/>
    <w:basedOn w:val="Paragraphedeliste"/>
    <w:next w:val="Normal"/>
    <w:link w:val="Titre1Car"/>
    <w:uiPriority w:val="9"/>
    <w:qFormat/>
    <w:rsid w:val="009A3926"/>
    <w:pPr>
      <w:numPr>
        <w:numId w:val="15"/>
      </w:numPr>
      <w:shd w:val="clear" w:color="auto" w:fill="BFBFBF" w:themeFill="background1" w:themeFillShade="BF"/>
      <w:spacing w:before="240" w:after="160" w:line="259" w:lineRule="auto"/>
      <w:ind w:left="0" w:firstLine="0"/>
      <w:contextualSpacing w:val="0"/>
      <w:outlineLvl w:val="0"/>
    </w:pPr>
    <w:rPr>
      <w:rFonts w:eastAsiaTheme="minorHAnsi" w:cs="Arial (Corps CS)"/>
      <w:b/>
      <w:bCs/>
      <w:caps/>
      <w:color w:val="000000" w:themeColor="text1"/>
      <w:sz w:val="24"/>
      <w:szCs w:val="24"/>
    </w:rPr>
  </w:style>
  <w:style w:type="paragraph" w:styleId="Titre2">
    <w:name w:val="heading 2"/>
    <w:basedOn w:val="Titre1"/>
    <w:next w:val="Normal"/>
    <w:link w:val="Titre2Car"/>
    <w:uiPriority w:val="9"/>
    <w:unhideWhenUsed/>
    <w:qFormat/>
    <w:rsid w:val="009A3926"/>
    <w:pPr>
      <w:numPr>
        <w:ilvl w:val="1"/>
      </w:numPr>
      <w:pBdr>
        <w:bottom w:val="single" w:sz="4" w:space="1" w:color="auto"/>
      </w:pBdr>
      <w:shd w:val="clear" w:color="auto" w:fill="auto"/>
      <w:outlineLvl w:val="1"/>
    </w:pPr>
    <w:rPr>
      <w:bCs w:val="0"/>
      <w:caps w:val="0"/>
      <w:smallCaps/>
    </w:rPr>
  </w:style>
  <w:style w:type="paragraph" w:styleId="Titre3">
    <w:name w:val="heading 3"/>
    <w:basedOn w:val="Titre2"/>
    <w:next w:val="Normal"/>
    <w:link w:val="Titre3Car"/>
    <w:uiPriority w:val="9"/>
    <w:unhideWhenUsed/>
    <w:qFormat/>
    <w:rsid w:val="00207E76"/>
    <w:pPr>
      <w:numPr>
        <w:ilvl w:val="2"/>
      </w:numPr>
      <w:outlineLvl w:val="2"/>
    </w:pPr>
    <w:rPr>
      <w:i/>
      <w:iCs/>
      <w:sz w:val="22"/>
      <w:szCs w:val="22"/>
    </w:rPr>
  </w:style>
  <w:style w:type="paragraph" w:styleId="Titre4">
    <w:name w:val="heading 4"/>
    <w:basedOn w:val="Titre3"/>
    <w:next w:val="Normal"/>
    <w:link w:val="Titre4Car"/>
    <w:uiPriority w:val="9"/>
    <w:unhideWhenUsed/>
    <w:qFormat/>
    <w:rsid w:val="00207E76"/>
    <w:pPr>
      <w:numPr>
        <w:ilvl w:val="3"/>
      </w:numPr>
      <w:outlineLvl w:val="3"/>
    </w:pPr>
    <w:rPr>
      <w:b w:val="0"/>
    </w:rPr>
  </w:style>
  <w:style w:type="paragraph" w:styleId="Titre5">
    <w:name w:val="heading 5"/>
    <w:basedOn w:val="Titre4"/>
    <w:next w:val="Normal"/>
    <w:link w:val="Titre5Car"/>
    <w:uiPriority w:val="9"/>
    <w:unhideWhenUsed/>
    <w:qFormat/>
    <w:rsid w:val="00207E76"/>
    <w:pPr>
      <w:numPr>
        <w:ilvl w:val="4"/>
      </w:numPr>
      <w:outlineLvl w:val="4"/>
    </w:pPr>
    <w:rPr>
      <w:color w:val="auto"/>
      <w:sz w:val="20"/>
      <w:szCs w:val="20"/>
    </w:rPr>
  </w:style>
  <w:style w:type="paragraph" w:styleId="Titre6">
    <w:name w:val="heading 6"/>
    <w:basedOn w:val="Titre5"/>
    <w:next w:val="Normal"/>
    <w:link w:val="Titre6Car"/>
    <w:uiPriority w:val="9"/>
    <w:unhideWhenUsed/>
    <w:qFormat/>
    <w:rsid w:val="00207E76"/>
    <w:pPr>
      <w:numPr>
        <w:ilvl w:val="5"/>
      </w:numPr>
      <w:outlineLvl w:val="5"/>
    </w:pPr>
    <w:rPr>
      <w:u w:val="single"/>
    </w:rPr>
  </w:style>
  <w:style w:type="paragraph" w:styleId="Titre7">
    <w:name w:val="heading 7"/>
    <w:basedOn w:val="Normal"/>
    <w:next w:val="Normal"/>
    <w:link w:val="Titre7Car"/>
    <w:uiPriority w:val="9"/>
    <w:unhideWhenUsed/>
    <w:qFormat/>
    <w:rsid w:val="00FC693F"/>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unhideWhenUsed/>
    <w:qFormat/>
    <w:rsid w:val="00FC693F"/>
    <w:pPr>
      <w:keepNext/>
      <w:keepLines/>
      <w:spacing w:before="200" w:after="0"/>
      <w:outlineLvl w:val="7"/>
    </w:pPr>
    <w:rPr>
      <w:rFonts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9A3926"/>
    <w:rPr>
      <w:rFonts w:asciiTheme="majorHAnsi" w:eastAsiaTheme="minorHAnsi" w:hAnsiTheme="majorHAnsi" w:cs="Arial (Corps CS)"/>
      <w:b/>
      <w:bCs/>
      <w:caps/>
      <w:color w:val="000000" w:themeColor="text1"/>
      <w:sz w:val="24"/>
      <w:szCs w:val="24"/>
      <w:shd w:val="clear" w:color="auto" w:fill="BFBFBF" w:themeFill="background1" w:themeFillShade="BF"/>
      <w:lang w:val="fr-FR"/>
    </w:rPr>
  </w:style>
  <w:style w:type="character" w:customStyle="1" w:styleId="Titre2Car">
    <w:name w:val="Titre 2 Car"/>
    <w:basedOn w:val="Policepardfaut"/>
    <w:link w:val="Titre2"/>
    <w:uiPriority w:val="9"/>
    <w:rsid w:val="009A3926"/>
    <w:rPr>
      <w:rFonts w:asciiTheme="majorHAnsi" w:eastAsiaTheme="minorHAnsi" w:hAnsiTheme="majorHAnsi" w:cs="Arial (Corps CS)"/>
      <w:b/>
      <w:smallCaps/>
      <w:color w:val="000000" w:themeColor="text1"/>
      <w:sz w:val="24"/>
      <w:szCs w:val="24"/>
      <w:lang w:val="fr-FR"/>
    </w:rPr>
  </w:style>
  <w:style w:type="character" w:customStyle="1" w:styleId="Titre3Car">
    <w:name w:val="Titre 3 Car"/>
    <w:basedOn w:val="Policepardfaut"/>
    <w:link w:val="Titre3"/>
    <w:uiPriority w:val="9"/>
    <w:rsid w:val="009C1F5F"/>
    <w:rPr>
      <w:rFonts w:eastAsiaTheme="minorHAnsi"/>
      <w:i/>
      <w:iCs/>
      <w:lang w:val="fr-FR"/>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eastAsiaTheme="majorEastAsia"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ind w:left="720" w:hanging="360"/>
      <w:contextualSpacing/>
    </w:pPr>
  </w:style>
  <w:style w:type="paragraph" w:styleId="Listepuces3">
    <w:name w:val="List Bullet 3"/>
    <w:basedOn w:val="Normal"/>
    <w:uiPriority w:val="99"/>
    <w:unhideWhenUsed/>
    <w:rsid w:val="00326F90"/>
    <w:pPr>
      <w:ind w:left="720" w:hanging="360"/>
      <w:contextualSpacing/>
    </w:pPr>
  </w:style>
  <w:style w:type="paragraph" w:styleId="Listenumros">
    <w:name w:val="List Number"/>
    <w:basedOn w:val="Normal"/>
    <w:uiPriority w:val="99"/>
    <w:unhideWhenUsed/>
    <w:rsid w:val="00326F90"/>
    <w:pPr>
      <w:ind w:left="720" w:hanging="360"/>
      <w:contextualSpacing/>
    </w:pPr>
  </w:style>
  <w:style w:type="paragraph" w:styleId="Listenumros2">
    <w:name w:val="List Number 2"/>
    <w:basedOn w:val="Normal"/>
    <w:uiPriority w:val="99"/>
    <w:unhideWhenUsed/>
    <w:rsid w:val="0029639D"/>
    <w:pPr>
      <w:ind w:left="720" w:hanging="360"/>
      <w:contextualSpacing/>
    </w:pPr>
  </w:style>
  <w:style w:type="paragraph" w:styleId="Listenumros3">
    <w:name w:val="List Number 3"/>
    <w:basedOn w:val="Normal"/>
    <w:uiPriority w:val="99"/>
    <w:unhideWhenUsed/>
    <w:rsid w:val="0029639D"/>
    <w:pPr>
      <w:ind w:left="720" w:hanging="360"/>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700412"/>
    <w:rPr>
      <w:rFonts w:eastAsiaTheme="minorHAnsi"/>
      <w:i/>
      <w:iCs/>
      <w:color w:val="000000" w:themeColor="text1"/>
      <w:lang w:val="fr-FR"/>
    </w:rPr>
  </w:style>
  <w:style w:type="character" w:customStyle="1" w:styleId="Titre5Car">
    <w:name w:val="Titre 5 Car"/>
    <w:basedOn w:val="Policepardfaut"/>
    <w:link w:val="Titre5"/>
    <w:uiPriority w:val="9"/>
    <w:rsid w:val="00700412"/>
    <w:rPr>
      <w:rFonts w:eastAsiaTheme="minorHAnsi"/>
      <w:i/>
      <w:iCs/>
      <w:sz w:val="20"/>
      <w:szCs w:val="20"/>
      <w:lang w:val="fr-FR"/>
    </w:rPr>
  </w:style>
  <w:style w:type="character" w:customStyle="1" w:styleId="Titre6Car">
    <w:name w:val="Titre 6 Car"/>
    <w:basedOn w:val="Policepardfaut"/>
    <w:link w:val="Titre6"/>
    <w:uiPriority w:val="9"/>
    <w:rsid w:val="009C1F5F"/>
    <w:rPr>
      <w:rFonts w:eastAsiaTheme="minorHAnsi"/>
      <w:i/>
      <w:iCs/>
      <w:color w:val="4F81BD" w:themeColor="accent1"/>
      <w:sz w:val="20"/>
      <w:szCs w:val="20"/>
      <w:u w:val="single"/>
      <w:lang w:val="fr-FR"/>
    </w:rPr>
  </w:style>
  <w:style w:type="character" w:customStyle="1" w:styleId="Titre7Car">
    <w:name w:val="Titre 7 Car"/>
    <w:basedOn w:val="Policepardfaut"/>
    <w:link w:val="Titre7"/>
    <w:uiPriority w:val="9"/>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istepuces41">
    <w:name w:val="Liste à puces 41"/>
    <w:basedOn w:val="Normal"/>
    <w:pPr>
      <w:ind w:left="720" w:hanging="360"/>
      <w:contextualSpacing/>
    </w:pPr>
  </w:style>
  <w:style w:type="paragraph" w:customStyle="1" w:styleId="Listepuces51">
    <w:name w:val="Liste à puces 51"/>
    <w:basedOn w:val="Normal"/>
    <w:pPr>
      <w:tabs>
        <w:tab w:val="num" w:pos="360"/>
      </w:tabs>
      <w:ind w:left="360" w:hanging="360"/>
      <w:contextualSpacing/>
    </w:pPr>
  </w:style>
  <w:style w:type="paragraph" w:styleId="TM1">
    <w:name w:val="toc 1"/>
    <w:basedOn w:val="Normal"/>
    <w:next w:val="Normal"/>
    <w:autoRedefine/>
    <w:uiPriority w:val="39"/>
    <w:unhideWhenUsed/>
    <w:rsid w:val="00057BA3"/>
    <w:pPr>
      <w:spacing w:after="100"/>
    </w:pPr>
  </w:style>
  <w:style w:type="paragraph" w:styleId="TM2">
    <w:name w:val="toc 2"/>
    <w:basedOn w:val="Normal"/>
    <w:next w:val="Normal"/>
    <w:autoRedefine/>
    <w:uiPriority w:val="39"/>
    <w:unhideWhenUsed/>
    <w:rsid w:val="00057BA3"/>
    <w:pPr>
      <w:spacing w:after="100"/>
      <w:ind w:left="220"/>
    </w:pPr>
  </w:style>
  <w:style w:type="paragraph" w:styleId="TM3">
    <w:name w:val="toc 3"/>
    <w:basedOn w:val="Normal"/>
    <w:next w:val="Normal"/>
    <w:autoRedefine/>
    <w:uiPriority w:val="39"/>
    <w:unhideWhenUsed/>
    <w:rsid w:val="00057BA3"/>
    <w:pPr>
      <w:spacing w:after="100"/>
      <w:ind w:left="440"/>
    </w:pPr>
  </w:style>
  <w:style w:type="paragraph" w:styleId="TM4">
    <w:name w:val="toc 4"/>
    <w:basedOn w:val="Normal"/>
    <w:next w:val="Normal"/>
    <w:autoRedefine/>
    <w:uiPriority w:val="39"/>
    <w:unhideWhenUsed/>
    <w:rsid w:val="00057BA3"/>
    <w:pPr>
      <w:spacing w:after="100" w:line="240" w:lineRule="auto"/>
      <w:ind w:left="720"/>
    </w:pPr>
    <w:rPr>
      <w:sz w:val="24"/>
      <w:szCs w:val="24"/>
      <w:lang w:eastAsia="fr-FR"/>
    </w:rPr>
  </w:style>
  <w:style w:type="paragraph" w:styleId="TM5">
    <w:name w:val="toc 5"/>
    <w:basedOn w:val="Normal"/>
    <w:next w:val="Normal"/>
    <w:autoRedefine/>
    <w:uiPriority w:val="39"/>
    <w:unhideWhenUsed/>
    <w:rsid w:val="00057BA3"/>
    <w:pPr>
      <w:spacing w:after="100" w:line="240" w:lineRule="auto"/>
      <w:ind w:left="960"/>
    </w:pPr>
    <w:rPr>
      <w:sz w:val="24"/>
      <w:szCs w:val="24"/>
      <w:lang w:eastAsia="fr-FR"/>
    </w:rPr>
  </w:style>
  <w:style w:type="paragraph" w:styleId="TM6">
    <w:name w:val="toc 6"/>
    <w:basedOn w:val="Normal"/>
    <w:next w:val="Normal"/>
    <w:autoRedefine/>
    <w:uiPriority w:val="39"/>
    <w:unhideWhenUsed/>
    <w:rsid w:val="00057BA3"/>
    <w:pPr>
      <w:spacing w:after="100" w:line="240" w:lineRule="auto"/>
      <w:ind w:left="1200"/>
    </w:pPr>
    <w:rPr>
      <w:sz w:val="24"/>
      <w:szCs w:val="24"/>
      <w:lang w:eastAsia="fr-FR"/>
    </w:rPr>
  </w:style>
  <w:style w:type="paragraph" w:styleId="TM7">
    <w:name w:val="toc 7"/>
    <w:basedOn w:val="Normal"/>
    <w:next w:val="Normal"/>
    <w:autoRedefine/>
    <w:uiPriority w:val="39"/>
    <w:unhideWhenUsed/>
    <w:rsid w:val="00057BA3"/>
    <w:pPr>
      <w:spacing w:after="100" w:line="240" w:lineRule="auto"/>
      <w:ind w:left="1440"/>
    </w:pPr>
    <w:rPr>
      <w:sz w:val="24"/>
      <w:szCs w:val="24"/>
      <w:lang w:eastAsia="fr-FR"/>
    </w:rPr>
  </w:style>
  <w:style w:type="paragraph" w:styleId="TM8">
    <w:name w:val="toc 8"/>
    <w:basedOn w:val="Normal"/>
    <w:next w:val="Normal"/>
    <w:autoRedefine/>
    <w:uiPriority w:val="39"/>
    <w:unhideWhenUsed/>
    <w:rsid w:val="00057BA3"/>
    <w:pPr>
      <w:spacing w:after="100" w:line="240" w:lineRule="auto"/>
      <w:ind w:left="1680"/>
    </w:pPr>
    <w:rPr>
      <w:sz w:val="24"/>
      <w:szCs w:val="24"/>
      <w:lang w:eastAsia="fr-FR"/>
    </w:rPr>
  </w:style>
  <w:style w:type="paragraph" w:styleId="TM9">
    <w:name w:val="toc 9"/>
    <w:basedOn w:val="Normal"/>
    <w:next w:val="Normal"/>
    <w:autoRedefine/>
    <w:uiPriority w:val="39"/>
    <w:unhideWhenUsed/>
    <w:rsid w:val="00057BA3"/>
    <w:pPr>
      <w:spacing w:after="100" w:line="240" w:lineRule="auto"/>
      <w:ind w:left="1920"/>
    </w:pPr>
    <w:rPr>
      <w:sz w:val="24"/>
      <w:szCs w:val="24"/>
      <w:lang w:eastAsia="fr-FR"/>
    </w:rPr>
  </w:style>
  <w:style w:type="character" w:styleId="Lienhypertexte">
    <w:name w:val="Hyperlink"/>
    <w:basedOn w:val="Policepardfaut"/>
    <w:uiPriority w:val="99"/>
    <w:unhideWhenUsed/>
    <w:rsid w:val="00057BA3"/>
    <w:rPr>
      <w:color w:val="0000FF" w:themeColor="hyperlink"/>
      <w:u w:val="single"/>
    </w:rPr>
  </w:style>
  <w:style w:type="character" w:styleId="Mentionnonrsolue">
    <w:name w:val="Unresolved Mention"/>
    <w:basedOn w:val="Policepardfaut"/>
    <w:uiPriority w:val="99"/>
    <w:semiHidden/>
    <w:unhideWhenUsed/>
    <w:rsid w:val="00057BA3"/>
    <w:rPr>
      <w:color w:val="605E5C"/>
      <w:shd w:val="clear" w:color="auto" w:fill="E1DFDD"/>
    </w:rPr>
  </w:style>
  <w:style w:type="paragraph" w:customStyle="1" w:styleId="NOM">
    <w:name w:val="NOM"/>
    <w:basedOn w:val="Paragraphedeliste"/>
    <w:qFormat/>
    <w:rsid w:val="00160555"/>
    <w:pPr>
      <w:shd w:val="clear" w:color="auto" w:fill="BFBFBF" w:themeFill="background1" w:themeFillShade="BF"/>
      <w:jc w:val="center"/>
    </w:pPr>
    <w:rPr>
      <w:b/>
      <w:bCs/>
      <w:color w:val="000000" w:themeColor="text1"/>
      <w:sz w:val="28"/>
      <w:szCs w:val="28"/>
    </w:rPr>
  </w:style>
  <w:style w:type="paragraph" w:customStyle="1" w:styleId="Rfrence">
    <w:name w:val="Référence"/>
    <w:basedOn w:val="Paragraphedeliste"/>
    <w:qFormat/>
    <w:rsid w:val="00160555"/>
    <w:pPr>
      <w:jc w:val="center"/>
    </w:pPr>
    <w:rPr>
      <w:bCs/>
      <w:i/>
      <w:color w:val="000000" w:themeColor="text1"/>
    </w:rPr>
  </w:style>
  <w:style w:type="paragraph" w:customStyle="1" w:styleId="OBJET">
    <w:name w:val="OBJET"/>
    <w:basedOn w:val="Paragraphedeliste"/>
    <w:qFormat/>
    <w:rsid w:val="00160555"/>
    <w:pPr>
      <w:pBdr>
        <w:top w:val="single" w:sz="4" w:space="1" w:color="000000" w:themeColor="text1"/>
        <w:left w:val="single" w:sz="4" w:space="4" w:color="000000" w:themeColor="text1"/>
        <w:bottom w:val="single" w:sz="4" w:space="1" w:color="000000" w:themeColor="text1"/>
        <w:right w:val="single" w:sz="4" w:space="4" w:color="000000" w:themeColor="text1"/>
      </w:pBdr>
      <w:jc w:val="center"/>
    </w:pPr>
    <w:rPr>
      <w:b/>
      <w:bCs/>
      <w:color w:val="000000" w:themeColor="text1"/>
      <w:sz w:val="32"/>
      <w:szCs w:val="32"/>
    </w:rPr>
  </w:style>
  <w:style w:type="paragraph" w:customStyle="1" w:styleId="TexteN">
    <w:name w:val="TexteN"/>
    <w:basedOn w:val="Paragraphedeliste"/>
    <w:qFormat/>
    <w:rsid w:val="00160555"/>
    <w:pPr>
      <w:jc w:val="center"/>
    </w:pPr>
    <w:rPr>
      <w:bCs/>
      <w:color w:val="000000" w:themeColor="text1"/>
      <w:sz w:val="20"/>
      <w:szCs w:val="20"/>
    </w:rPr>
  </w:style>
  <w:style w:type="character" w:styleId="Numrodepage">
    <w:name w:val="page number"/>
    <w:basedOn w:val="Policepardfaut"/>
    <w:uiPriority w:val="99"/>
    <w:semiHidden/>
    <w:unhideWhenUsed/>
    <w:rsid w:val="009C0D37"/>
  </w:style>
  <w:style w:type="paragraph" w:customStyle="1" w:styleId="Listepuces42">
    <w:name w:val="Liste à puces 42"/>
    <w:basedOn w:val="Normal"/>
    <w:pPr>
      <w:ind w:left="720" w:hanging="360"/>
      <w:contextualSpacing/>
    </w:pPr>
  </w:style>
  <w:style w:type="paragraph" w:customStyle="1" w:styleId="Listepuces52">
    <w:name w:val="Liste à puces 52"/>
    <w:basedOn w:val="Normal"/>
    <w:pPr>
      <w:ind w:left="720" w:hanging="360"/>
      <w:contextualSpacing/>
    </w:pPr>
  </w:style>
  <w:style w:type="paragraph" w:customStyle="1" w:styleId="ListBullet6">
    <w:name w:val="List Bullet 6"/>
    <w:basedOn w:val="Normal"/>
    <w:pPr>
      <w:ind w:left="720" w:hanging="360"/>
      <w:contextualSpacing/>
    </w:pPr>
  </w:style>
  <w:style w:type="paragraph" w:customStyle="1" w:styleId="ListBullet7">
    <w:name w:val="List Bullet 7"/>
    <w:basedOn w:val="Normal"/>
    <w:pPr>
      <w:ind w:left="720" w:hanging="360"/>
      <w:contextualSpacing/>
    </w:pPr>
  </w:style>
  <w:style w:type="paragraph" w:customStyle="1" w:styleId="ListBullet8">
    <w:name w:val="List Bullet 8"/>
    <w:basedOn w:val="Normal"/>
    <w:pPr>
      <w:ind w:left="720" w:hanging="360"/>
      <w:contextualSpacing/>
    </w:pPr>
  </w:style>
  <w:style w:type="paragraph" w:customStyle="1" w:styleId="ListBullet9">
    <w:name w:val="List Bullet 9"/>
    <w:basedOn w:val="Normal"/>
    <w:pPr>
      <w:ind w:left="720" w:hanging="360"/>
      <w:contextualSpacing/>
    </w:pPr>
  </w:style>
  <w:style w:type="character" w:styleId="Marquedecommentaire">
    <w:name w:val="annotation reference"/>
    <w:basedOn w:val="Policepardfaut"/>
    <w:uiPriority w:val="99"/>
    <w:semiHidden/>
    <w:unhideWhenUsed/>
    <w:rsid w:val="003F14E8"/>
    <w:rPr>
      <w:sz w:val="16"/>
      <w:szCs w:val="16"/>
    </w:rPr>
  </w:style>
  <w:style w:type="paragraph" w:styleId="Commentaire">
    <w:name w:val="annotation text"/>
    <w:basedOn w:val="Normal"/>
    <w:link w:val="CommentaireCar"/>
    <w:uiPriority w:val="99"/>
    <w:unhideWhenUsed/>
    <w:rsid w:val="003F14E8"/>
    <w:pPr>
      <w:spacing w:line="240" w:lineRule="auto"/>
    </w:pPr>
    <w:rPr>
      <w:sz w:val="20"/>
      <w:szCs w:val="20"/>
    </w:rPr>
  </w:style>
  <w:style w:type="character" w:customStyle="1" w:styleId="CommentaireCar">
    <w:name w:val="Commentaire Car"/>
    <w:basedOn w:val="Policepardfaut"/>
    <w:link w:val="Commentaire"/>
    <w:uiPriority w:val="99"/>
    <w:rsid w:val="003F14E8"/>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3F14E8"/>
    <w:rPr>
      <w:b/>
      <w:bCs/>
    </w:rPr>
  </w:style>
  <w:style w:type="character" w:customStyle="1" w:styleId="ObjetducommentaireCar">
    <w:name w:val="Objet du commentaire Car"/>
    <w:basedOn w:val="CommentaireCar"/>
    <w:link w:val="Objetducommentaire"/>
    <w:uiPriority w:val="99"/>
    <w:semiHidden/>
    <w:rsid w:val="003F14E8"/>
    <w:rPr>
      <w:rFonts w:asciiTheme="majorHAnsi" w:hAnsiTheme="maj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wilfrid.laroche@inrae.f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rah.citounadin@inrae.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lfrid.laroche@inrae.fr" TargetMode="External"/><Relationship Id="rId5" Type="http://schemas.openxmlformats.org/officeDocument/2006/relationships/webSettings" Target="webSettings.xml"/><Relationship Id="rId15" Type="http://schemas.openxmlformats.org/officeDocument/2006/relationships/hyperlink" Target="mailto:wilfrid.laroche@inrae.fr" TargetMode="External"/><Relationship Id="rId10" Type="http://schemas.openxmlformats.org/officeDocument/2006/relationships/hyperlink" Target="mailto:sarah.citounadin@inrae.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ilfrid.laroche@inrae.fr" TargetMode="External"/><Relationship Id="rId14" Type="http://schemas.openxmlformats.org/officeDocument/2006/relationships/hyperlink" Target="mailto:sarah.citounadin@inra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843FE-717D-492E-8D9F-FDFC44DE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70</Pages>
  <Words>29256</Words>
  <Characters>160911</Characters>
  <Application>Microsoft Office Word</Application>
  <DocSecurity>0</DocSecurity>
  <Lines>1340</Lines>
  <Paragraphs>379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189788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Citounadin</dc:creator>
  <cp:keywords/>
  <cp:lastModifiedBy>Sarah Citounadin</cp:lastModifiedBy>
  <cp:revision>3</cp:revision>
  <dcterms:created xsi:type="dcterms:W3CDTF">2026-03-03T15:04:00Z</dcterms:created>
  <dcterms:modified xsi:type="dcterms:W3CDTF">2026-03-04T12:13:00Z</dcterms:modified>
  <cp:category/>
</cp:coreProperties>
</file>